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331" w:rsidRDefault="00996331" w:rsidP="00996331">
      <w:pPr>
        <w:spacing w:after="0"/>
        <w:rPr>
          <w:b/>
          <w:i/>
        </w:rPr>
      </w:pPr>
      <w:r>
        <w:rPr>
          <w:b/>
          <w:i/>
        </w:rPr>
        <w:t xml:space="preserve">Приложение 1 к Программе </w:t>
      </w:r>
      <w:r w:rsidRPr="00996331">
        <w:rPr>
          <w:b/>
          <w:i/>
        </w:rPr>
        <w:t xml:space="preserve">начального </w:t>
      </w:r>
      <w:r>
        <w:rPr>
          <w:b/>
          <w:i/>
        </w:rPr>
        <w:t xml:space="preserve">общего образования, утвержденной Приказом МБОУ «Гимназия </w:t>
      </w:r>
      <w:proofErr w:type="spellStart"/>
      <w:r>
        <w:rPr>
          <w:b/>
          <w:i/>
        </w:rPr>
        <w:t>г</w:t>
      </w:r>
      <w:proofErr w:type="gramStart"/>
      <w:r w:rsidR="00BF5CF3">
        <w:rPr>
          <w:b/>
          <w:i/>
        </w:rPr>
        <w:t>.Б</w:t>
      </w:r>
      <w:proofErr w:type="gramEnd"/>
      <w:r w:rsidR="00BF5CF3">
        <w:rPr>
          <w:b/>
          <w:i/>
        </w:rPr>
        <w:t>олхова</w:t>
      </w:r>
      <w:proofErr w:type="spellEnd"/>
      <w:r w:rsidR="00BF5CF3">
        <w:rPr>
          <w:b/>
          <w:i/>
        </w:rPr>
        <w:t xml:space="preserve">» №85-О от «29» августа </w:t>
      </w:r>
      <w:r>
        <w:rPr>
          <w:b/>
          <w:i/>
        </w:rPr>
        <w:t>202</w:t>
      </w:r>
      <w:r w:rsidR="0021068F">
        <w:rPr>
          <w:b/>
          <w:i/>
        </w:rPr>
        <w:t>2</w:t>
      </w:r>
      <w:r>
        <w:rPr>
          <w:b/>
          <w:i/>
        </w:rPr>
        <w:t>_г.</w:t>
      </w:r>
    </w:p>
    <w:p w:rsidR="00996331" w:rsidRDefault="00996331" w:rsidP="00996331">
      <w:pPr>
        <w:spacing w:after="0"/>
        <w:rPr>
          <w:sz w:val="26"/>
          <w:szCs w:val="26"/>
        </w:rPr>
      </w:pPr>
    </w:p>
    <w:p w:rsidR="00996331" w:rsidRDefault="00996331" w:rsidP="00996331">
      <w:pPr>
        <w:spacing w:after="0"/>
        <w:rPr>
          <w:sz w:val="26"/>
          <w:szCs w:val="26"/>
        </w:rPr>
      </w:pPr>
    </w:p>
    <w:p w:rsidR="00996331" w:rsidRDefault="00996331" w:rsidP="00996331">
      <w:pPr>
        <w:spacing w:after="0"/>
        <w:rPr>
          <w:sz w:val="26"/>
          <w:szCs w:val="26"/>
        </w:rPr>
      </w:pPr>
    </w:p>
    <w:p w:rsidR="00996331" w:rsidRDefault="00996331" w:rsidP="00996331">
      <w:pPr>
        <w:spacing w:after="0"/>
        <w:rPr>
          <w:sz w:val="26"/>
          <w:szCs w:val="26"/>
        </w:rPr>
      </w:pPr>
    </w:p>
    <w:p w:rsidR="00996331" w:rsidRDefault="00996331" w:rsidP="00996331">
      <w:pPr>
        <w:spacing w:after="0"/>
        <w:rPr>
          <w:sz w:val="26"/>
          <w:szCs w:val="26"/>
        </w:rPr>
      </w:pPr>
    </w:p>
    <w:p w:rsidR="00996331" w:rsidRDefault="00996331" w:rsidP="00BF4B05">
      <w:pPr>
        <w:spacing w:after="0"/>
        <w:rPr>
          <w:sz w:val="26"/>
          <w:szCs w:val="26"/>
        </w:rPr>
      </w:pPr>
    </w:p>
    <w:p w:rsidR="00996331" w:rsidRDefault="00996331" w:rsidP="00BF4B05">
      <w:pPr>
        <w:spacing w:after="0"/>
        <w:jc w:val="center"/>
        <w:rPr>
          <w:sz w:val="34"/>
          <w:szCs w:val="34"/>
        </w:rPr>
      </w:pPr>
      <w:r>
        <w:rPr>
          <w:sz w:val="34"/>
          <w:szCs w:val="34"/>
        </w:rPr>
        <w:t>РАБОЧАЯ ПРОГРАММА</w:t>
      </w:r>
    </w:p>
    <w:p w:rsidR="00996331" w:rsidRDefault="00996331" w:rsidP="00BF4B05">
      <w:pPr>
        <w:spacing w:after="0"/>
        <w:rPr>
          <w:sz w:val="34"/>
          <w:szCs w:val="34"/>
        </w:rPr>
      </w:pPr>
    </w:p>
    <w:p w:rsidR="00996331" w:rsidRDefault="00996331" w:rsidP="00BF4B05">
      <w:pPr>
        <w:spacing w:after="0"/>
        <w:rPr>
          <w:sz w:val="34"/>
          <w:szCs w:val="34"/>
        </w:rPr>
      </w:pPr>
    </w:p>
    <w:p w:rsidR="00996331" w:rsidRDefault="00996331" w:rsidP="00BF4B05">
      <w:pPr>
        <w:spacing w:after="0"/>
        <w:rPr>
          <w:sz w:val="34"/>
          <w:szCs w:val="34"/>
        </w:rPr>
      </w:pPr>
    </w:p>
    <w:p w:rsidR="00996331" w:rsidRPr="00996331" w:rsidRDefault="00E0011F" w:rsidP="00BF4B05">
      <w:pPr>
        <w:rPr>
          <w:b/>
          <w:i/>
          <w:sz w:val="30"/>
          <w:szCs w:val="30"/>
        </w:rPr>
      </w:pPr>
      <w:r>
        <w:rPr>
          <w:sz w:val="30"/>
          <w:szCs w:val="30"/>
        </w:rPr>
        <w:t>Наименование учебного предмета</w:t>
      </w:r>
      <w:r w:rsidR="00996331">
        <w:rPr>
          <w:sz w:val="30"/>
          <w:szCs w:val="30"/>
        </w:rPr>
        <w:t xml:space="preserve">: </w:t>
      </w:r>
      <w:r w:rsidR="00996331" w:rsidRPr="00996331">
        <w:rPr>
          <w:b/>
          <w:i/>
          <w:sz w:val="30"/>
          <w:szCs w:val="30"/>
        </w:rPr>
        <w:t>Литературное чтение.</w:t>
      </w:r>
    </w:p>
    <w:p w:rsidR="00996331" w:rsidRPr="00996331" w:rsidRDefault="00E0011F" w:rsidP="00BF4B05">
      <w:pPr>
        <w:rPr>
          <w:sz w:val="30"/>
          <w:szCs w:val="30"/>
        </w:rPr>
      </w:pPr>
      <w:r>
        <w:rPr>
          <w:sz w:val="30"/>
          <w:szCs w:val="30"/>
        </w:rPr>
        <w:t xml:space="preserve">Класс: </w:t>
      </w:r>
      <w:r w:rsidR="00996331" w:rsidRPr="00996331">
        <w:rPr>
          <w:b/>
          <w:sz w:val="30"/>
          <w:szCs w:val="30"/>
        </w:rPr>
        <w:t xml:space="preserve">1 </w:t>
      </w:r>
      <w:r w:rsidR="00B55FD9">
        <w:rPr>
          <w:b/>
          <w:sz w:val="30"/>
          <w:szCs w:val="30"/>
        </w:rPr>
        <w:t xml:space="preserve">- 4 </w:t>
      </w:r>
      <w:r w:rsidR="00996331" w:rsidRPr="00996331">
        <w:rPr>
          <w:b/>
          <w:sz w:val="30"/>
          <w:szCs w:val="30"/>
        </w:rPr>
        <w:t>класс</w:t>
      </w:r>
      <w:r>
        <w:rPr>
          <w:b/>
          <w:sz w:val="30"/>
          <w:szCs w:val="30"/>
        </w:rPr>
        <w:t>ы</w:t>
      </w:r>
      <w:r w:rsidR="00996331" w:rsidRPr="00996331">
        <w:rPr>
          <w:sz w:val="30"/>
          <w:szCs w:val="30"/>
        </w:rPr>
        <w:t>.</w:t>
      </w:r>
    </w:p>
    <w:p w:rsidR="00996331" w:rsidRPr="00996331" w:rsidRDefault="00996331" w:rsidP="00BF4B05">
      <w:pPr>
        <w:rPr>
          <w:sz w:val="30"/>
          <w:szCs w:val="30"/>
        </w:rPr>
      </w:pPr>
      <w:r w:rsidRPr="00996331">
        <w:rPr>
          <w:sz w:val="30"/>
          <w:szCs w:val="30"/>
        </w:rPr>
        <w:t>Количество часов по учебному плану:</w:t>
      </w:r>
    </w:p>
    <w:p w:rsidR="00996331" w:rsidRDefault="00996331" w:rsidP="00BF4B05">
      <w:pPr>
        <w:rPr>
          <w:b/>
          <w:i/>
          <w:sz w:val="30"/>
          <w:szCs w:val="30"/>
        </w:rPr>
      </w:pPr>
      <w:r w:rsidRPr="00996331">
        <w:rPr>
          <w:b/>
          <w:i/>
          <w:sz w:val="30"/>
          <w:szCs w:val="30"/>
        </w:rPr>
        <w:t>1 класс</w:t>
      </w:r>
      <w:r w:rsidRPr="00996331">
        <w:rPr>
          <w:sz w:val="30"/>
          <w:szCs w:val="30"/>
        </w:rPr>
        <w:t xml:space="preserve"> -</w:t>
      </w:r>
      <w:r w:rsidRPr="00996331">
        <w:rPr>
          <w:b/>
          <w:i/>
          <w:sz w:val="30"/>
          <w:szCs w:val="30"/>
        </w:rPr>
        <w:t xml:space="preserve">132 </w:t>
      </w:r>
      <w:r w:rsidR="00E0011F">
        <w:rPr>
          <w:b/>
          <w:i/>
          <w:sz w:val="30"/>
          <w:szCs w:val="30"/>
        </w:rPr>
        <w:t>часа в год; в неделю 4 часа</w:t>
      </w:r>
    </w:p>
    <w:p w:rsidR="00E0011F" w:rsidRDefault="00E0011F" w:rsidP="00BF4B05">
      <w:pPr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 xml:space="preserve">2-3 классы </w:t>
      </w:r>
      <w:r w:rsidRPr="00996331">
        <w:rPr>
          <w:sz w:val="30"/>
          <w:szCs w:val="30"/>
        </w:rPr>
        <w:t>-</w:t>
      </w:r>
      <w:r>
        <w:rPr>
          <w:b/>
          <w:i/>
          <w:sz w:val="30"/>
          <w:szCs w:val="30"/>
        </w:rPr>
        <w:t>136</w:t>
      </w:r>
      <w:r w:rsidRPr="00996331">
        <w:rPr>
          <w:b/>
          <w:i/>
          <w:sz w:val="30"/>
          <w:szCs w:val="30"/>
        </w:rPr>
        <w:t xml:space="preserve"> </w:t>
      </w:r>
      <w:r>
        <w:rPr>
          <w:b/>
          <w:i/>
          <w:sz w:val="30"/>
          <w:szCs w:val="30"/>
        </w:rPr>
        <w:t>часов в год; в неделю 4 часа</w:t>
      </w:r>
    </w:p>
    <w:p w:rsidR="00E0011F" w:rsidRDefault="00E0011F" w:rsidP="00BF4B05">
      <w:pPr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4</w:t>
      </w:r>
      <w:r w:rsidRPr="00996331">
        <w:rPr>
          <w:b/>
          <w:i/>
          <w:sz w:val="30"/>
          <w:szCs w:val="30"/>
        </w:rPr>
        <w:t xml:space="preserve"> класс</w:t>
      </w:r>
      <w:r w:rsidRPr="00996331">
        <w:rPr>
          <w:sz w:val="30"/>
          <w:szCs w:val="30"/>
        </w:rPr>
        <w:t xml:space="preserve"> -</w:t>
      </w:r>
      <w:r>
        <w:rPr>
          <w:b/>
          <w:i/>
          <w:sz w:val="30"/>
          <w:szCs w:val="30"/>
        </w:rPr>
        <w:t>10</w:t>
      </w:r>
      <w:r w:rsidRPr="00996331">
        <w:rPr>
          <w:b/>
          <w:i/>
          <w:sz w:val="30"/>
          <w:szCs w:val="30"/>
        </w:rPr>
        <w:t xml:space="preserve">2 </w:t>
      </w:r>
      <w:r>
        <w:rPr>
          <w:b/>
          <w:i/>
          <w:sz w:val="30"/>
          <w:szCs w:val="30"/>
        </w:rPr>
        <w:t>часа в год; в неделю 3 часа</w:t>
      </w:r>
    </w:p>
    <w:p w:rsidR="00E0011F" w:rsidRPr="00996331" w:rsidRDefault="00E0011F" w:rsidP="00BF4B05">
      <w:pPr>
        <w:rPr>
          <w:b/>
          <w:i/>
          <w:sz w:val="30"/>
          <w:szCs w:val="30"/>
        </w:rPr>
      </w:pPr>
    </w:p>
    <w:p w:rsidR="00996331" w:rsidRDefault="00996331" w:rsidP="00996331">
      <w:pPr>
        <w:rPr>
          <w:b/>
          <w:i/>
          <w:sz w:val="30"/>
          <w:szCs w:val="30"/>
        </w:rPr>
      </w:pPr>
    </w:p>
    <w:p w:rsidR="00996331" w:rsidRDefault="00996331" w:rsidP="00996331">
      <w:pPr>
        <w:spacing w:after="0"/>
        <w:rPr>
          <w:b/>
          <w:i/>
          <w:color w:val="0070C0"/>
          <w:sz w:val="30"/>
          <w:szCs w:val="30"/>
        </w:rPr>
      </w:pPr>
    </w:p>
    <w:p w:rsidR="00996331" w:rsidRDefault="00996331" w:rsidP="00996331">
      <w:pPr>
        <w:spacing w:after="0"/>
        <w:rPr>
          <w:b/>
          <w:i/>
          <w:color w:val="0070C0"/>
          <w:sz w:val="30"/>
          <w:szCs w:val="30"/>
        </w:rPr>
      </w:pPr>
    </w:p>
    <w:p w:rsidR="00996331" w:rsidRDefault="00996331" w:rsidP="00996331">
      <w:pPr>
        <w:spacing w:after="0"/>
        <w:rPr>
          <w:b/>
          <w:i/>
          <w:color w:val="0070C0"/>
          <w:sz w:val="30"/>
          <w:szCs w:val="30"/>
        </w:rPr>
      </w:pPr>
    </w:p>
    <w:p w:rsidR="00996331" w:rsidRDefault="00996331" w:rsidP="00996331">
      <w:pPr>
        <w:spacing w:after="0"/>
        <w:rPr>
          <w:b/>
          <w:i/>
          <w:color w:val="0070C0"/>
          <w:sz w:val="30"/>
          <w:szCs w:val="30"/>
        </w:rPr>
      </w:pPr>
    </w:p>
    <w:p w:rsidR="00996331" w:rsidRDefault="00996331" w:rsidP="00996331">
      <w:pPr>
        <w:spacing w:after="0"/>
        <w:rPr>
          <w:b/>
          <w:i/>
          <w:color w:val="0070C0"/>
          <w:sz w:val="30"/>
          <w:szCs w:val="30"/>
        </w:rPr>
      </w:pPr>
    </w:p>
    <w:p w:rsidR="00996331" w:rsidRDefault="00996331" w:rsidP="00996331">
      <w:pPr>
        <w:spacing w:after="0"/>
        <w:rPr>
          <w:b/>
          <w:i/>
          <w:color w:val="0070C0"/>
          <w:sz w:val="30"/>
          <w:szCs w:val="30"/>
        </w:rPr>
      </w:pPr>
    </w:p>
    <w:p w:rsidR="00996331" w:rsidRDefault="00996331" w:rsidP="00996331">
      <w:pPr>
        <w:spacing w:after="0"/>
        <w:rPr>
          <w:b/>
          <w:i/>
          <w:color w:val="0070C0"/>
          <w:sz w:val="30"/>
          <w:szCs w:val="30"/>
        </w:rPr>
      </w:pPr>
    </w:p>
    <w:p w:rsidR="00996331" w:rsidRDefault="00996331" w:rsidP="00996331">
      <w:pPr>
        <w:spacing w:after="0"/>
        <w:rPr>
          <w:b/>
          <w:i/>
          <w:color w:val="0070C0"/>
          <w:sz w:val="30"/>
          <w:szCs w:val="30"/>
        </w:rPr>
      </w:pPr>
    </w:p>
    <w:p w:rsidR="00996331" w:rsidRDefault="00996331" w:rsidP="00996331">
      <w:pPr>
        <w:spacing w:after="0"/>
        <w:rPr>
          <w:b/>
          <w:i/>
          <w:color w:val="0070C0"/>
          <w:sz w:val="30"/>
          <w:szCs w:val="30"/>
        </w:rPr>
      </w:pPr>
    </w:p>
    <w:p w:rsidR="00996331" w:rsidRDefault="00996331" w:rsidP="00996331">
      <w:pPr>
        <w:spacing w:after="0"/>
        <w:rPr>
          <w:b/>
          <w:i/>
          <w:color w:val="0070C0"/>
          <w:sz w:val="30"/>
          <w:szCs w:val="30"/>
        </w:rPr>
      </w:pPr>
    </w:p>
    <w:p w:rsidR="00996331" w:rsidRDefault="00996331" w:rsidP="00996331">
      <w:pPr>
        <w:spacing w:after="0"/>
        <w:rPr>
          <w:b/>
          <w:i/>
          <w:color w:val="0070C0"/>
          <w:sz w:val="30"/>
          <w:szCs w:val="30"/>
        </w:rPr>
      </w:pPr>
    </w:p>
    <w:p w:rsidR="00996331" w:rsidRDefault="00996331" w:rsidP="00996331">
      <w:pPr>
        <w:spacing w:after="0"/>
        <w:rPr>
          <w:b/>
          <w:i/>
          <w:color w:val="0070C0"/>
          <w:sz w:val="30"/>
          <w:szCs w:val="30"/>
        </w:rPr>
      </w:pPr>
    </w:p>
    <w:p w:rsidR="00996331" w:rsidRDefault="00996331" w:rsidP="00996331">
      <w:pPr>
        <w:spacing w:after="0"/>
        <w:rPr>
          <w:b/>
          <w:i/>
          <w:color w:val="0070C0"/>
          <w:sz w:val="30"/>
          <w:szCs w:val="30"/>
        </w:rPr>
      </w:pPr>
    </w:p>
    <w:p w:rsidR="00996331" w:rsidRDefault="00996331" w:rsidP="00996331">
      <w:pPr>
        <w:spacing w:after="0"/>
        <w:rPr>
          <w:b/>
          <w:i/>
          <w:color w:val="0070C0"/>
          <w:sz w:val="30"/>
          <w:szCs w:val="30"/>
        </w:rPr>
      </w:pPr>
    </w:p>
    <w:p w:rsidR="00996331" w:rsidRDefault="00996331" w:rsidP="00996331">
      <w:pPr>
        <w:spacing w:after="0"/>
        <w:rPr>
          <w:b/>
          <w:i/>
          <w:color w:val="0070C0"/>
          <w:sz w:val="30"/>
          <w:szCs w:val="30"/>
        </w:rPr>
      </w:pPr>
    </w:p>
    <w:p w:rsidR="00996331" w:rsidRDefault="00996331" w:rsidP="00996331">
      <w:pPr>
        <w:spacing w:after="0"/>
        <w:rPr>
          <w:b/>
          <w:i/>
          <w:color w:val="0070C0"/>
          <w:sz w:val="30"/>
          <w:szCs w:val="30"/>
        </w:rPr>
      </w:pPr>
    </w:p>
    <w:p w:rsidR="00996331" w:rsidRDefault="00996331" w:rsidP="00996331">
      <w:pPr>
        <w:spacing w:after="0"/>
        <w:rPr>
          <w:b/>
          <w:i/>
          <w:color w:val="0070C0"/>
          <w:sz w:val="30"/>
          <w:szCs w:val="30"/>
        </w:rPr>
      </w:pPr>
    </w:p>
    <w:p w:rsidR="00996331" w:rsidRDefault="00996331" w:rsidP="00996331">
      <w:pPr>
        <w:tabs>
          <w:tab w:val="left" w:pos="3840"/>
        </w:tabs>
        <w:spacing w:after="0"/>
        <w:rPr>
          <w:b/>
          <w:i/>
          <w:color w:val="0070C0"/>
          <w:sz w:val="30"/>
          <w:szCs w:val="30"/>
        </w:rPr>
      </w:pPr>
    </w:p>
    <w:p w:rsidR="00996331" w:rsidRDefault="00996331" w:rsidP="00996331">
      <w:pPr>
        <w:spacing w:after="0"/>
        <w:rPr>
          <w:b/>
          <w:i/>
          <w:color w:val="0070C0"/>
          <w:sz w:val="28"/>
          <w:szCs w:val="28"/>
        </w:rPr>
      </w:pPr>
    </w:p>
    <w:p w:rsidR="00996331" w:rsidRPr="00313D39" w:rsidRDefault="00996331" w:rsidP="00996331">
      <w:pPr>
        <w:spacing w:after="0"/>
        <w:jc w:val="center"/>
        <w:rPr>
          <w:b/>
          <w:sz w:val="22"/>
          <w:u w:val="single"/>
          <w:lang w:eastAsia="ru-RU"/>
        </w:rPr>
      </w:pPr>
      <w:r w:rsidRPr="00313D39">
        <w:rPr>
          <w:b/>
          <w:color w:val="000000"/>
          <w:sz w:val="22"/>
          <w:u w:val="single"/>
        </w:rPr>
        <w:t>1.Содержание учебного предмета.</w:t>
      </w:r>
      <w:r w:rsidR="00D6701E" w:rsidRPr="00313D39">
        <w:rPr>
          <w:b/>
          <w:color w:val="000000"/>
          <w:sz w:val="22"/>
          <w:u w:val="single"/>
        </w:rPr>
        <w:t xml:space="preserve"> 1 класс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proofErr w:type="gramStart"/>
      <w:r w:rsidRPr="00313D39">
        <w:rPr>
          <w:sz w:val="22"/>
          <w:lang w:eastAsia="ru-RU"/>
        </w:rPr>
        <w:t>Рабочая программа учебного предмета «Литературное чтение» для обучающихся 1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приоритеты духовно-нравственного развития, воспитания и социализации обучающихся, сформулированные в Примерной программе воспитания.</w:t>
      </w:r>
      <w:proofErr w:type="gramEnd"/>
    </w:p>
    <w:p w:rsidR="00996331" w:rsidRPr="00313D39" w:rsidRDefault="00996331" w:rsidP="0021068F">
      <w:pPr>
        <w:shd w:val="clear" w:color="auto" w:fill="FFFFFF"/>
        <w:spacing w:after="0" w:line="240" w:lineRule="auto"/>
        <w:jc w:val="both"/>
        <w:rPr>
          <w:sz w:val="22"/>
          <w:lang w:eastAsia="ru-RU"/>
        </w:rPr>
      </w:pPr>
      <w:r w:rsidRPr="00313D39">
        <w:rPr>
          <w:sz w:val="22"/>
          <w:lang w:eastAsia="ru-RU"/>
        </w:rPr>
        <w:t xml:space="preserve"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</w:t>
      </w:r>
      <w:proofErr w:type="gramStart"/>
      <w:r w:rsidRPr="00313D39">
        <w:rPr>
          <w:sz w:val="22"/>
          <w:lang w:eastAsia="ru-RU"/>
        </w:rPr>
        <w:t>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sz w:val="22"/>
          <w:lang w:eastAsia="ru-RU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sz w:val="22"/>
          <w:lang w:eastAsia="ru-RU"/>
        </w:rPr>
        <w:t xml:space="preserve">В основу отбора произведений положены </w:t>
      </w:r>
      <w:proofErr w:type="spellStart"/>
      <w:r w:rsidRPr="00313D39">
        <w:rPr>
          <w:sz w:val="22"/>
          <w:lang w:eastAsia="ru-RU"/>
        </w:rPr>
        <w:t>общедидактические</w:t>
      </w:r>
      <w:proofErr w:type="spellEnd"/>
      <w:r w:rsidRPr="00313D39">
        <w:rPr>
          <w:sz w:val="22"/>
          <w:lang w:eastAsia="ru-RU"/>
        </w:rPr>
        <w:t xml:space="preserve"> принципы обучения:  соответствие  возрастным 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  грамотности  младшего  школьника, а также возможность достижения </w:t>
      </w:r>
      <w:proofErr w:type="spellStart"/>
      <w:r w:rsidRPr="00313D39">
        <w:rPr>
          <w:sz w:val="22"/>
          <w:lang w:eastAsia="ru-RU"/>
        </w:rPr>
        <w:t>метапредметных</w:t>
      </w:r>
      <w:proofErr w:type="spellEnd"/>
      <w:r w:rsidRPr="00313D39">
        <w:rPr>
          <w:sz w:val="22"/>
          <w:lang w:eastAsia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sz w:val="22"/>
          <w:lang w:eastAsia="ru-RU"/>
        </w:rPr>
        <w:t xml:space="preserve">Планируемые результаты включают личностные, </w:t>
      </w:r>
      <w:proofErr w:type="spellStart"/>
      <w:r w:rsidRPr="00313D39">
        <w:rPr>
          <w:sz w:val="22"/>
          <w:lang w:eastAsia="ru-RU"/>
        </w:rPr>
        <w:t>метапредметные</w:t>
      </w:r>
      <w:proofErr w:type="spellEnd"/>
      <w:r w:rsidRPr="00313D39">
        <w:rPr>
          <w:sz w:val="22"/>
          <w:lang w:eastAsia="ru-RU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BF5CF3" w:rsidRPr="00313D39" w:rsidRDefault="00BF5CF3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sz w:val="22"/>
          <w:lang w:eastAsia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sz w:val="22"/>
          <w:lang w:eastAsia="ru-RU"/>
        </w:rPr>
        <w:t>Освоение  программы  по  предмету  «Литературное  чтение» в 1 классе начинается вводным интегрированным курсом «Обучение грамоте» (180 ч.: 100 ч. предмета «Русский язык» и 80 ч. предмета «Литературное чтение»). После периода обучения грамоте начинается раздельное изучение предметов «Русский язык» и «Литературное чтение», на курс «Литературное чтение» в 1 классе отводится не менее 10 учебных недель, суммарно 132 часа</w:t>
      </w:r>
    </w:p>
    <w:p w:rsidR="0021068F" w:rsidRPr="00313D39" w:rsidRDefault="0021068F" w:rsidP="00996331">
      <w:pPr>
        <w:shd w:val="clear" w:color="auto" w:fill="FFFFFF"/>
        <w:spacing w:after="0" w:line="240" w:lineRule="auto"/>
        <w:ind w:firstLine="227"/>
        <w:jc w:val="both"/>
        <w:rPr>
          <w:b/>
          <w:i/>
          <w:iCs/>
          <w:sz w:val="22"/>
          <w:lang w:eastAsia="ru-RU"/>
        </w:rPr>
      </w:pP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b/>
          <w:i/>
          <w:iCs/>
          <w:sz w:val="22"/>
          <w:lang w:eastAsia="ru-RU"/>
        </w:rPr>
        <w:t>Сказка фольклорная (народная) и литературная (авторская).</w:t>
      </w:r>
      <w:r w:rsidRPr="00313D39">
        <w:rPr>
          <w:sz w:val="22"/>
          <w:lang w:eastAsia="ru-RU"/>
        </w:rPr>
        <w:t> </w:t>
      </w:r>
      <w:r w:rsidR="00927FA9" w:rsidRPr="00313D39">
        <w:rPr>
          <w:b/>
          <w:sz w:val="22"/>
          <w:lang w:eastAsia="ru-RU"/>
        </w:rPr>
        <w:t>(6 ч</w:t>
      </w:r>
      <w:r w:rsidR="00927FA9" w:rsidRPr="00313D39">
        <w:rPr>
          <w:sz w:val="22"/>
          <w:lang w:eastAsia="ru-RU"/>
        </w:rPr>
        <w:t xml:space="preserve">) </w:t>
      </w:r>
      <w:r w:rsidRPr="00313D39">
        <w:rPr>
          <w:sz w:val="22"/>
          <w:lang w:eastAsia="ru-RU"/>
        </w:rPr>
        <w:t>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</w:t>
      </w:r>
      <w:r w:rsidRPr="00313D39">
        <w:rPr>
          <w:b/>
          <w:sz w:val="22"/>
          <w:lang w:eastAsia="ru-RU"/>
        </w:rPr>
        <w:t>.</w:t>
      </w:r>
      <w:r w:rsidRPr="00313D39">
        <w:rPr>
          <w:sz w:val="22"/>
          <w:lang w:eastAsia="ru-RU"/>
        </w:rPr>
        <w:t xml:space="preserve"> </w:t>
      </w:r>
      <w:proofErr w:type="gramStart"/>
      <w:r w:rsidRPr="00313D39">
        <w:rPr>
          <w:sz w:val="22"/>
          <w:lang w:eastAsia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b/>
          <w:i/>
          <w:iCs/>
          <w:sz w:val="22"/>
          <w:lang w:eastAsia="ru-RU"/>
        </w:rPr>
        <w:t>Произведения о детях и для детей.</w:t>
      </w:r>
      <w:r w:rsidR="00927FA9" w:rsidRPr="00313D39">
        <w:rPr>
          <w:b/>
          <w:i/>
          <w:iCs/>
          <w:sz w:val="22"/>
          <w:lang w:eastAsia="ru-RU"/>
        </w:rPr>
        <w:t xml:space="preserve">(9 ч.) </w:t>
      </w:r>
      <w:r w:rsidRPr="00313D39">
        <w:rPr>
          <w:sz w:val="22"/>
          <w:lang w:eastAsia="ru-RU"/>
        </w:rPr>
        <w:t xml:space="preserve">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  </w:t>
      </w:r>
      <w:proofErr w:type="gramStart"/>
      <w:r w:rsidRPr="00313D39">
        <w:rPr>
          <w:sz w:val="22"/>
          <w:lang w:eastAsia="ru-RU"/>
        </w:rPr>
        <w:t xml:space="preserve">Произведения одной темы, но разных жанров: рассказ, стихотворение, сказка (общее представление  на   примере   не   менее   шести   произведений К. Д. Ушинского, Л. Н. Толстого, В. Г. </w:t>
      </w:r>
      <w:proofErr w:type="spellStart"/>
      <w:r w:rsidRPr="00313D39">
        <w:rPr>
          <w:sz w:val="22"/>
          <w:lang w:eastAsia="ru-RU"/>
        </w:rPr>
        <w:t>Сутеева</w:t>
      </w:r>
      <w:proofErr w:type="spellEnd"/>
      <w:r w:rsidRPr="00313D39">
        <w:rPr>
          <w:sz w:val="22"/>
          <w:lang w:eastAsia="ru-RU"/>
        </w:rPr>
        <w:t xml:space="preserve">, Е. А. Пермяка, В. А. Осеевой, А. Л. </w:t>
      </w:r>
      <w:proofErr w:type="spellStart"/>
      <w:r w:rsidRPr="00313D39">
        <w:rPr>
          <w:sz w:val="22"/>
          <w:lang w:eastAsia="ru-RU"/>
        </w:rPr>
        <w:t>Барто</w:t>
      </w:r>
      <w:proofErr w:type="spellEnd"/>
      <w:r w:rsidRPr="00313D39">
        <w:rPr>
          <w:sz w:val="22"/>
          <w:lang w:eastAsia="ru-RU"/>
        </w:rPr>
        <w:t xml:space="preserve">,  Ю. И. Ермолаева,  Р. С. </w:t>
      </w:r>
      <w:proofErr w:type="spellStart"/>
      <w:r w:rsidRPr="00313D39">
        <w:rPr>
          <w:sz w:val="22"/>
          <w:lang w:eastAsia="ru-RU"/>
        </w:rPr>
        <w:t>Сефа</w:t>
      </w:r>
      <w:proofErr w:type="spellEnd"/>
      <w:r w:rsidRPr="00313D39">
        <w:rPr>
          <w:sz w:val="22"/>
          <w:lang w:eastAsia="ru-RU"/>
        </w:rPr>
        <w:t xml:space="preserve">, С. В. Михалкова, В. Д. </w:t>
      </w:r>
      <w:proofErr w:type="spellStart"/>
      <w:r w:rsidRPr="00313D39">
        <w:rPr>
          <w:sz w:val="22"/>
          <w:lang w:eastAsia="ru-RU"/>
        </w:rPr>
        <w:t>Берестова</w:t>
      </w:r>
      <w:proofErr w:type="spellEnd"/>
      <w:r w:rsidRPr="00313D39">
        <w:rPr>
          <w:sz w:val="22"/>
          <w:lang w:eastAsia="ru-RU"/>
        </w:rPr>
        <w:t>, В. Ю. Драгунского и др.).</w:t>
      </w:r>
      <w:proofErr w:type="gramEnd"/>
      <w:r w:rsidRPr="00313D39">
        <w:rPr>
          <w:sz w:val="22"/>
          <w:lang w:eastAsia="ru-RU"/>
        </w:rPr>
        <w:t xml:space="preserve">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b/>
          <w:i/>
          <w:iCs/>
          <w:sz w:val="22"/>
          <w:lang w:eastAsia="ru-RU"/>
        </w:rPr>
        <w:t>Произведения о родной природе. </w:t>
      </w:r>
      <w:r w:rsidR="00927FA9" w:rsidRPr="00313D39">
        <w:rPr>
          <w:b/>
          <w:i/>
          <w:iCs/>
          <w:sz w:val="22"/>
          <w:lang w:eastAsia="ru-RU"/>
        </w:rPr>
        <w:t>( 6 ч.</w:t>
      </w:r>
      <w:proofErr w:type="gramStart"/>
      <w:r w:rsidR="00927FA9" w:rsidRPr="00313D39">
        <w:rPr>
          <w:b/>
          <w:i/>
          <w:iCs/>
          <w:sz w:val="22"/>
          <w:lang w:eastAsia="ru-RU"/>
        </w:rPr>
        <w:t>)</w:t>
      </w:r>
      <w:r w:rsidRPr="00313D39">
        <w:rPr>
          <w:sz w:val="22"/>
          <w:lang w:eastAsia="ru-RU"/>
        </w:rPr>
        <w:t>В</w:t>
      </w:r>
      <w:proofErr w:type="gramEnd"/>
      <w:r w:rsidRPr="00313D39">
        <w:rPr>
          <w:sz w:val="22"/>
          <w:lang w:eastAsia="ru-RU"/>
        </w:rPr>
        <w:t xml:space="preserve">осприятие и самостоятельное чтение поэтических произведений о природе (на примере трёх-четырёх    доступных    произведений    А. С. Пушкина, Ф. И. Тютчева, А. К. Толстого, С. А. Есенина, А. Н. Плещеева, Е. А. Баратынского, И. С. Никитина, Е. Ф. Трутневой, А. Л. </w:t>
      </w:r>
      <w:proofErr w:type="spellStart"/>
      <w:r w:rsidRPr="00313D39">
        <w:rPr>
          <w:sz w:val="22"/>
          <w:lang w:eastAsia="ru-RU"/>
        </w:rPr>
        <w:t>Барто</w:t>
      </w:r>
      <w:proofErr w:type="spellEnd"/>
      <w:r w:rsidRPr="00313D39">
        <w:rPr>
          <w:sz w:val="22"/>
          <w:lang w:eastAsia="ru-RU"/>
        </w:rPr>
        <w:t xml:space="preserve">, С. </w:t>
      </w:r>
      <w:r w:rsidRPr="00313D39">
        <w:rPr>
          <w:sz w:val="22"/>
          <w:lang w:eastAsia="ru-RU"/>
        </w:rPr>
        <w:lastRenderedPageBreak/>
        <w:t xml:space="preserve">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313D39">
        <w:rPr>
          <w:sz w:val="22"/>
          <w:lang w:eastAsia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313D39">
        <w:rPr>
          <w:sz w:val="22"/>
          <w:lang w:eastAsia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 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b/>
          <w:i/>
          <w:iCs/>
          <w:sz w:val="22"/>
          <w:lang w:eastAsia="ru-RU"/>
        </w:rPr>
        <w:t>Устное народное творчество — малые фольклорные жанры</w:t>
      </w:r>
      <w:r w:rsidRPr="00313D39">
        <w:rPr>
          <w:sz w:val="22"/>
          <w:lang w:eastAsia="ru-RU"/>
        </w:rPr>
        <w:t> </w:t>
      </w:r>
      <w:r w:rsidR="00927FA9" w:rsidRPr="00313D39">
        <w:rPr>
          <w:sz w:val="22"/>
          <w:lang w:eastAsia="ru-RU"/>
        </w:rPr>
        <w:t xml:space="preserve"> </w:t>
      </w:r>
      <w:r w:rsidR="00927FA9" w:rsidRPr="00313D39">
        <w:rPr>
          <w:b/>
          <w:sz w:val="22"/>
          <w:lang w:eastAsia="ru-RU"/>
        </w:rPr>
        <w:t>(4 ч.</w:t>
      </w:r>
      <w:proofErr w:type="gramStart"/>
      <w:r w:rsidR="00927FA9" w:rsidRPr="00313D39">
        <w:rPr>
          <w:b/>
          <w:sz w:val="22"/>
          <w:lang w:eastAsia="ru-RU"/>
        </w:rPr>
        <w:t>)</w:t>
      </w:r>
      <w:r w:rsidRPr="00313D39">
        <w:rPr>
          <w:sz w:val="22"/>
          <w:lang w:eastAsia="ru-RU"/>
        </w:rPr>
        <w:t>(</w:t>
      </w:r>
      <w:proofErr w:type="gramEnd"/>
      <w:r w:rsidRPr="00313D39">
        <w:rPr>
          <w:sz w:val="22"/>
          <w:lang w:eastAsia="ru-RU"/>
        </w:rPr>
        <w:t xml:space="preserve">не менее шести произведений). </w:t>
      </w:r>
      <w:proofErr w:type="gramStart"/>
      <w:r w:rsidRPr="00313D39">
        <w:rPr>
          <w:sz w:val="22"/>
          <w:lang w:eastAsia="ru-RU"/>
        </w:rPr>
        <w:t xml:space="preserve">Многообразие малых жанров устного народного творчества: </w:t>
      </w:r>
      <w:proofErr w:type="spellStart"/>
      <w:r w:rsidRPr="00313D39">
        <w:rPr>
          <w:sz w:val="22"/>
          <w:lang w:eastAsia="ru-RU"/>
        </w:rPr>
        <w:t>потешка</w:t>
      </w:r>
      <w:proofErr w:type="spellEnd"/>
      <w:r w:rsidRPr="00313D39">
        <w:rPr>
          <w:sz w:val="22"/>
          <w:lang w:eastAsia="ru-RU"/>
        </w:rPr>
        <w:t>, загадка, пословица, их назначение (веселить, потешать, играть, поучать).</w:t>
      </w:r>
      <w:proofErr w:type="gramEnd"/>
      <w:r w:rsidRPr="00313D39">
        <w:rPr>
          <w:sz w:val="22"/>
          <w:lang w:eastAsia="ru-RU"/>
        </w:rPr>
        <w:t xml:space="preserve"> Особенности разных малых фольклорных жанров. </w:t>
      </w:r>
      <w:proofErr w:type="spellStart"/>
      <w:r w:rsidRPr="00313D39">
        <w:rPr>
          <w:sz w:val="22"/>
          <w:lang w:eastAsia="ru-RU"/>
        </w:rPr>
        <w:t>Потешка</w:t>
      </w:r>
      <w:proofErr w:type="spellEnd"/>
      <w:r w:rsidRPr="00313D39">
        <w:rPr>
          <w:sz w:val="22"/>
          <w:lang w:eastAsia="ru-RU"/>
        </w:rPr>
        <w:t xml:space="preserve"> — игровой народный фольклор. Загадки — средство воспитания живости ума, сообразительности. Пословицы — проявление народной мудрости, средство воспитания понимания жизненных правил.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b/>
          <w:i/>
          <w:iCs/>
          <w:sz w:val="22"/>
          <w:lang w:eastAsia="ru-RU"/>
        </w:rPr>
        <w:t>Произведения о братьях наших меньших</w:t>
      </w:r>
      <w:r w:rsidRPr="00313D39">
        <w:rPr>
          <w:sz w:val="22"/>
          <w:lang w:eastAsia="ru-RU"/>
        </w:rPr>
        <w:t> (трёх-четырёх авторов по выбору). Животные — герои произведений. Цель и назначение произведений о взаимоотношениях человека и животных —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sz w:val="22"/>
          <w:lang w:eastAsia="ru-RU"/>
        </w:rPr>
        <w:t>нравственно-этических понятий: любовь и забота о животных.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b/>
          <w:i/>
          <w:iCs/>
          <w:sz w:val="22"/>
          <w:lang w:eastAsia="ru-RU"/>
        </w:rPr>
        <w:t>Произведения о маме.</w:t>
      </w:r>
      <w:r w:rsidRPr="00313D39">
        <w:rPr>
          <w:sz w:val="22"/>
          <w:lang w:eastAsia="ru-RU"/>
        </w:rPr>
        <w:t> </w:t>
      </w:r>
      <w:r w:rsidR="00927FA9" w:rsidRPr="00313D39">
        <w:rPr>
          <w:b/>
          <w:sz w:val="22"/>
          <w:lang w:eastAsia="ru-RU"/>
        </w:rPr>
        <w:t>(3 ч.</w:t>
      </w:r>
      <w:proofErr w:type="gramStart"/>
      <w:r w:rsidR="00927FA9" w:rsidRPr="00313D39">
        <w:rPr>
          <w:b/>
          <w:sz w:val="22"/>
          <w:lang w:eastAsia="ru-RU"/>
        </w:rPr>
        <w:t>)</w:t>
      </w:r>
      <w:r w:rsidRPr="00313D39">
        <w:rPr>
          <w:sz w:val="22"/>
          <w:lang w:eastAsia="ru-RU"/>
        </w:rPr>
        <w:t>В</w:t>
      </w:r>
      <w:proofErr w:type="gramEnd"/>
      <w:r w:rsidRPr="00313D39">
        <w:rPr>
          <w:sz w:val="22"/>
          <w:lang w:eastAsia="ru-RU"/>
        </w:rPr>
        <w:t xml:space="preserve">осприятие и самостоятельное чтение </w:t>
      </w:r>
      <w:proofErr w:type="spellStart"/>
      <w:r w:rsidRPr="00313D39">
        <w:rPr>
          <w:sz w:val="22"/>
          <w:lang w:eastAsia="ru-RU"/>
        </w:rPr>
        <w:t>разножанровых</w:t>
      </w:r>
      <w:proofErr w:type="spellEnd"/>
      <w:r w:rsidRPr="00313D39">
        <w:rPr>
          <w:sz w:val="22"/>
          <w:lang w:eastAsia="ru-RU"/>
        </w:rPr>
        <w:t xml:space="preserve">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313D39">
        <w:rPr>
          <w:sz w:val="22"/>
          <w:lang w:eastAsia="ru-RU"/>
        </w:rPr>
        <w:t>Барто</w:t>
      </w:r>
      <w:proofErr w:type="spellEnd"/>
      <w:r w:rsidRPr="00313D39">
        <w:rPr>
          <w:sz w:val="22"/>
          <w:lang w:eastAsia="ru-RU"/>
        </w:rPr>
        <w:t xml:space="preserve">, Н. Н. </w:t>
      </w:r>
      <w:proofErr w:type="spellStart"/>
      <w:r w:rsidRPr="00313D39">
        <w:rPr>
          <w:sz w:val="22"/>
          <w:lang w:eastAsia="ru-RU"/>
        </w:rPr>
        <w:t>Бромлей</w:t>
      </w:r>
      <w:proofErr w:type="spellEnd"/>
      <w:r w:rsidRPr="00313D39">
        <w:rPr>
          <w:sz w:val="22"/>
          <w:lang w:eastAsia="ru-RU"/>
        </w:rPr>
        <w:t xml:space="preserve">, А. В. Митяева, В. Д. </w:t>
      </w:r>
      <w:proofErr w:type="spellStart"/>
      <w:r w:rsidRPr="00313D39">
        <w:rPr>
          <w:sz w:val="22"/>
          <w:lang w:eastAsia="ru-RU"/>
        </w:rPr>
        <w:t>Берестова</w:t>
      </w:r>
      <w:proofErr w:type="spellEnd"/>
      <w:r w:rsidRPr="00313D39">
        <w:rPr>
          <w:sz w:val="22"/>
          <w:lang w:eastAsia="ru-RU"/>
        </w:rPr>
        <w:t xml:space="preserve">, Э. Э. </w:t>
      </w:r>
      <w:proofErr w:type="spellStart"/>
      <w:r w:rsidRPr="00313D39">
        <w:rPr>
          <w:sz w:val="22"/>
          <w:lang w:eastAsia="ru-RU"/>
        </w:rPr>
        <w:t>Мошковской</w:t>
      </w:r>
      <w:proofErr w:type="spellEnd"/>
      <w:r w:rsidRPr="00313D39">
        <w:rPr>
          <w:sz w:val="22"/>
          <w:lang w:eastAsia="ru-RU"/>
        </w:rPr>
        <w:t xml:space="preserve">, Г. П. </w:t>
      </w:r>
      <w:proofErr w:type="spellStart"/>
      <w:r w:rsidRPr="00313D39">
        <w:rPr>
          <w:sz w:val="22"/>
          <w:lang w:eastAsia="ru-RU"/>
        </w:rPr>
        <w:t>Виеру</w:t>
      </w:r>
      <w:proofErr w:type="spellEnd"/>
      <w:r w:rsidRPr="00313D39">
        <w:rPr>
          <w:sz w:val="22"/>
          <w:lang w:eastAsia="ru-RU"/>
        </w:rPr>
        <w:t xml:space="preserve">, Р. С. </w:t>
      </w:r>
      <w:proofErr w:type="spellStart"/>
      <w:r w:rsidRPr="00313D39">
        <w:rPr>
          <w:sz w:val="22"/>
          <w:lang w:eastAsia="ru-RU"/>
        </w:rPr>
        <w:t>Сефа</w:t>
      </w:r>
      <w:proofErr w:type="spellEnd"/>
      <w:r w:rsidRPr="00313D39">
        <w:rPr>
          <w:sz w:val="22"/>
          <w:lang w:eastAsia="ru-RU"/>
        </w:rPr>
        <w:t xml:space="preserve"> и др.).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313D39">
        <w:rPr>
          <w:sz w:val="22"/>
          <w:lang w:eastAsia="ru-RU"/>
        </w:rPr>
        <w:t>близким</w:t>
      </w:r>
      <w:proofErr w:type="gramEnd"/>
      <w:r w:rsidRPr="00313D39">
        <w:rPr>
          <w:sz w:val="22"/>
          <w:lang w:eastAsia="ru-RU"/>
        </w:rPr>
        <w:t>), проявление любви и заботы о родных людях.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b/>
          <w:i/>
          <w:iCs/>
          <w:sz w:val="22"/>
          <w:lang w:eastAsia="ru-RU"/>
        </w:rPr>
        <w:t>Фольклорные и авторские произведения о чудесах и фантазии (не менее трёх произведений)</w:t>
      </w:r>
      <w:r w:rsidR="00927FA9" w:rsidRPr="00313D39">
        <w:rPr>
          <w:b/>
          <w:i/>
          <w:iCs/>
          <w:sz w:val="22"/>
          <w:lang w:eastAsia="ru-RU"/>
        </w:rPr>
        <w:t xml:space="preserve"> (4 ч)</w:t>
      </w:r>
      <w:r w:rsidRPr="00313D39">
        <w:rPr>
          <w:b/>
          <w:i/>
          <w:iCs/>
          <w:sz w:val="22"/>
          <w:lang w:eastAsia="ru-RU"/>
        </w:rPr>
        <w:t>.</w:t>
      </w:r>
      <w:r w:rsidRPr="00313D39">
        <w:rPr>
          <w:sz w:val="22"/>
          <w:lang w:eastAsia="ru-RU"/>
        </w:rPr>
        <w:t xml:space="preserve"> 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313D39">
        <w:rPr>
          <w:sz w:val="22"/>
          <w:lang w:eastAsia="ru-RU"/>
        </w:rPr>
        <w:t>необычными</w:t>
      </w:r>
      <w:proofErr w:type="gramEnd"/>
      <w:r w:rsidRPr="00313D39">
        <w:rPr>
          <w:sz w:val="22"/>
          <w:lang w:eastAsia="ru-RU"/>
        </w:rPr>
        <w:t>, сказочными, фантастическими.</w:t>
      </w:r>
    </w:p>
    <w:p w:rsidR="00996331" w:rsidRPr="00313D39" w:rsidRDefault="00996331" w:rsidP="00996331">
      <w:pPr>
        <w:shd w:val="clear" w:color="auto" w:fill="FFFFFF"/>
        <w:spacing w:line="240" w:lineRule="auto"/>
        <w:ind w:firstLine="227"/>
        <w:jc w:val="both"/>
        <w:rPr>
          <w:sz w:val="22"/>
          <w:lang w:eastAsia="ru-RU"/>
        </w:rPr>
      </w:pPr>
      <w:r w:rsidRPr="00313D39">
        <w:rPr>
          <w:b/>
          <w:i/>
          <w:iCs/>
          <w:sz w:val="22"/>
          <w:lang w:eastAsia="ru-RU"/>
        </w:rPr>
        <w:t>Библиографическая культура</w:t>
      </w:r>
      <w:r w:rsidR="00927FA9" w:rsidRPr="00313D39">
        <w:rPr>
          <w:b/>
          <w:i/>
          <w:iCs/>
          <w:sz w:val="22"/>
          <w:lang w:eastAsia="ru-RU"/>
        </w:rPr>
        <w:t>(1ч.)</w:t>
      </w:r>
      <w:r w:rsidRPr="00313D39">
        <w:rPr>
          <w:sz w:val="22"/>
          <w:lang w:eastAsia="ru-RU"/>
        </w:rPr>
        <w:t> (работа с детской книгой). Представление о том, что книга — 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:rsidR="00D6701E" w:rsidRPr="00E0011F" w:rsidRDefault="00D6701E" w:rsidP="00D6701E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</w:t>
      </w:r>
      <w:r w:rsidRPr="00E0011F">
        <w:rPr>
          <w:b/>
          <w:sz w:val="28"/>
          <w:szCs w:val="28"/>
          <w:u w:val="single"/>
        </w:rPr>
        <w:t xml:space="preserve"> класс</w:t>
      </w:r>
    </w:p>
    <w:p w:rsidR="00D6701E" w:rsidRPr="00313D39" w:rsidRDefault="00D6701E" w:rsidP="00D6701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  <w:sz w:val="22"/>
          <w:u w:val="single"/>
        </w:rPr>
      </w:pPr>
      <w:r w:rsidRPr="00313D39">
        <w:rPr>
          <w:b/>
          <w:bCs/>
          <w:caps/>
          <w:color w:val="000000"/>
          <w:kern w:val="36"/>
          <w:sz w:val="22"/>
          <w:u w:val="single"/>
        </w:rPr>
        <w:t>1.СОДЕРЖАНИЕ УЧЕБНОГО ПРЕДМЕТА </w:t>
      </w:r>
    </w:p>
    <w:p w:rsidR="00D6701E" w:rsidRPr="00313D39" w:rsidRDefault="00D6701E" w:rsidP="00D6701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color w:val="000000"/>
          <w:sz w:val="22"/>
          <w:shd w:val="clear" w:color="auto" w:fill="FFFFFF"/>
        </w:rPr>
      </w:pPr>
      <w:proofErr w:type="gramStart"/>
      <w:r w:rsidRPr="00313D39">
        <w:rPr>
          <w:color w:val="000000"/>
          <w:sz w:val="22"/>
          <w:shd w:val="clear" w:color="auto" w:fill="FFFFFF"/>
        </w:rPr>
        <w:t>Рабочая программа учебного предмета «Литературное чтение» для обучающихся 2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образования, а также ориентирована на целевые приоритеты духовно-нравственного развития, воспитания и социализации обучающихся, сформулированные в рабочей программе воспитания Гимназии.</w:t>
      </w:r>
      <w:proofErr w:type="gramEnd"/>
      <w:r w:rsidRPr="00313D39">
        <w:rPr>
          <w:color w:val="000000"/>
          <w:sz w:val="22"/>
          <w:shd w:val="clear" w:color="auto" w:fill="FFFFFF"/>
        </w:rPr>
        <w:t xml:space="preserve"> Приоритетная </w:t>
      </w:r>
      <w:r w:rsidRPr="00313D39">
        <w:rPr>
          <w:b/>
          <w:bCs/>
          <w:color w:val="000000"/>
          <w:sz w:val="22"/>
          <w:shd w:val="clear" w:color="auto" w:fill="FFFFFF"/>
        </w:rPr>
        <w:t>цель </w:t>
      </w:r>
      <w:r w:rsidRPr="00313D39">
        <w:rPr>
          <w:color w:val="000000"/>
          <w:sz w:val="22"/>
          <w:shd w:val="clear" w:color="auto" w:fill="FFFFFF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proofErr w:type="spellStart"/>
      <w:r w:rsidRPr="00313D39">
        <w:rPr>
          <w:color w:val="000000"/>
          <w:sz w:val="22"/>
          <w:shd w:val="clear" w:color="auto" w:fill="FFFFFF"/>
        </w:rPr>
        <w:t>сформированность</w:t>
      </w:r>
      <w:proofErr w:type="spellEnd"/>
      <w:r w:rsidRPr="00313D39">
        <w:rPr>
          <w:color w:val="000000"/>
          <w:sz w:val="22"/>
          <w:shd w:val="clear" w:color="auto" w:fill="FFFFFF"/>
        </w:rPr>
        <w:t xml:space="preserve"> предметных и универсальных действий в процессе изучения предмета «Литературное чтение» станут фундаментом обучения в основном звене школы, а также будут востребованы в жизни.</w:t>
      </w:r>
    </w:p>
    <w:p w:rsidR="00D6701E" w:rsidRPr="00313D39" w:rsidRDefault="00D6701E" w:rsidP="00D6701E">
      <w:pPr>
        <w:pStyle w:val="aa"/>
        <w:spacing w:before="0" w:beforeAutospacing="0" w:after="0" w:afterAutospacing="0"/>
        <w:ind w:firstLine="227"/>
        <w:jc w:val="both"/>
        <w:rPr>
          <w:color w:val="000000"/>
          <w:sz w:val="22"/>
          <w:szCs w:val="22"/>
        </w:rPr>
      </w:pPr>
      <w:r w:rsidRPr="00313D39">
        <w:rPr>
          <w:color w:val="000000"/>
          <w:sz w:val="22"/>
          <w:szCs w:val="22"/>
        </w:rPr>
        <w:t xml:space="preserve"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</w:t>
      </w:r>
      <w:proofErr w:type="gramStart"/>
      <w:r w:rsidRPr="00313D39">
        <w:rPr>
          <w:color w:val="000000"/>
          <w:sz w:val="22"/>
          <w:szCs w:val="22"/>
        </w:rPr>
        <w:t>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D6701E" w:rsidRPr="00313D39" w:rsidRDefault="00D6701E" w:rsidP="00D6701E">
      <w:pPr>
        <w:pStyle w:val="aa"/>
        <w:spacing w:before="0" w:beforeAutospacing="0" w:after="0" w:afterAutospacing="0"/>
        <w:ind w:firstLine="227"/>
        <w:jc w:val="both"/>
        <w:rPr>
          <w:color w:val="000000"/>
          <w:sz w:val="22"/>
          <w:szCs w:val="22"/>
        </w:rPr>
      </w:pPr>
      <w:r w:rsidRPr="00313D39">
        <w:rPr>
          <w:color w:val="000000"/>
          <w:sz w:val="22"/>
          <w:szCs w:val="22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 </w:t>
      </w:r>
    </w:p>
    <w:p w:rsidR="00D6701E" w:rsidRPr="00313D39" w:rsidRDefault="00D6701E" w:rsidP="00D6701E">
      <w:pPr>
        <w:pStyle w:val="aa"/>
        <w:spacing w:before="0" w:beforeAutospacing="0" w:after="0" w:afterAutospacing="0"/>
        <w:ind w:firstLine="227"/>
        <w:jc w:val="both"/>
        <w:rPr>
          <w:color w:val="000000"/>
          <w:sz w:val="22"/>
          <w:szCs w:val="22"/>
        </w:rPr>
      </w:pPr>
      <w:r w:rsidRPr="00313D39">
        <w:rPr>
          <w:color w:val="000000"/>
          <w:sz w:val="22"/>
          <w:szCs w:val="22"/>
        </w:rPr>
        <w:t xml:space="preserve">В основу отбора произведений положены </w:t>
      </w:r>
      <w:proofErr w:type="spellStart"/>
      <w:r w:rsidRPr="00313D39">
        <w:rPr>
          <w:color w:val="000000"/>
          <w:sz w:val="22"/>
          <w:szCs w:val="22"/>
        </w:rPr>
        <w:t>общедидактические</w:t>
      </w:r>
      <w:proofErr w:type="spellEnd"/>
      <w:r w:rsidRPr="00313D39">
        <w:rPr>
          <w:color w:val="000000"/>
          <w:sz w:val="22"/>
          <w:szCs w:val="22"/>
        </w:rPr>
        <w:t xml:space="preserve"> принципы обучения: соответствие  возрастным  возможностям и особенностям восприятия младшим школьником фольклорных произведений и литературных текстов; </w:t>
      </w:r>
      <w:proofErr w:type="spellStart"/>
      <w:r w:rsidRPr="00313D39">
        <w:rPr>
          <w:color w:val="000000"/>
          <w:sz w:val="22"/>
          <w:szCs w:val="22"/>
        </w:rPr>
        <w:t>представленность</w:t>
      </w:r>
      <w:proofErr w:type="spellEnd"/>
      <w:r w:rsidRPr="00313D39">
        <w:rPr>
          <w:color w:val="000000"/>
          <w:sz w:val="22"/>
          <w:szCs w:val="22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литературы; </w:t>
      </w:r>
      <w:r w:rsidRPr="00313D39">
        <w:rPr>
          <w:color w:val="000000"/>
          <w:sz w:val="22"/>
          <w:szCs w:val="22"/>
        </w:rPr>
        <w:lastRenderedPageBreak/>
        <w:t xml:space="preserve">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</w:t>
      </w:r>
      <w:proofErr w:type="spellStart"/>
      <w:r w:rsidRPr="00313D39">
        <w:rPr>
          <w:color w:val="000000"/>
          <w:sz w:val="22"/>
          <w:szCs w:val="22"/>
        </w:rPr>
        <w:t>представленность</w:t>
      </w:r>
      <w:proofErr w:type="spellEnd"/>
      <w:r w:rsidRPr="00313D39">
        <w:rPr>
          <w:color w:val="000000"/>
          <w:sz w:val="22"/>
          <w:szCs w:val="22"/>
        </w:rPr>
        <w:t xml:space="preserve"> разных жанров, видов и стилей произведений, обеспечивающих формирование функциональной литературной  грамотности  младшего  школьника, а также возможность достижения </w:t>
      </w:r>
      <w:proofErr w:type="spellStart"/>
      <w:r w:rsidRPr="00313D39">
        <w:rPr>
          <w:color w:val="000000"/>
          <w:sz w:val="22"/>
          <w:szCs w:val="22"/>
        </w:rPr>
        <w:t>метапредметных</w:t>
      </w:r>
      <w:proofErr w:type="spellEnd"/>
      <w:r w:rsidRPr="00313D39">
        <w:rPr>
          <w:color w:val="000000"/>
          <w:sz w:val="22"/>
          <w:szCs w:val="22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начальной школы. </w:t>
      </w:r>
    </w:p>
    <w:p w:rsidR="00D6701E" w:rsidRPr="00313D39" w:rsidRDefault="00D6701E" w:rsidP="00D6701E">
      <w:pPr>
        <w:pStyle w:val="aa"/>
        <w:spacing w:before="0" w:beforeAutospacing="0" w:after="0" w:afterAutospacing="0"/>
        <w:ind w:firstLine="227"/>
        <w:jc w:val="both"/>
        <w:rPr>
          <w:color w:val="000000"/>
          <w:sz w:val="22"/>
          <w:szCs w:val="22"/>
        </w:rPr>
      </w:pPr>
      <w:r w:rsidRPr="00313D39">
        <w:rPr>
          <w:color w:val="000000"/>
          <w:sz w:val="22"/>
          <w:szCs w:val="22"/>
        </w:rPr>
        <w:t xml:space="preserve">Планируемые результаты включают личностные, </w:t>
      </w:r>
      <w:proofErr w:type="spellStart"/>
      <w:r w:rsidRPr="00313D39">
        <w:rPr>
          <w:color w:val="000000"/>
          <w:sz w:val="22"/>
          <w:szCs w:val="22"/>
        </w:rPr>
        <w:t>метапредметные</w:t>
      </w:r>
      <w:proofErr w:type="spellEnd"/>
      <w:r w:rsidRPr="00313D39">
        <w:rPr>
          <w:color w:val="000000"/>
          <w:sz w:val="22"/>
          <w:szCs w:val="22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D6701E" w:rsidRPr="00313D39" w:rsidRDefault="00D6701E" w:rsidP="00D6701E">
      <w:pPr>
        <w:pStyle w:val="aa"/>
        <w:spacing w:before="0" w:beforeAutospacing="0" w:after="0" w:afterAutospacing="0"/>
        <w:ind w:firstLine="227"/>
        <w:jc w:val="both"/>
        <w:rPr>
          <w:color w:val="000000"/>
          <w:sz w:val="22"/>
          <w:szCs w:val="22"/>
        </w:rPr>
      </w:pPr>
      <w:r w:rsidRPr="00313D39">
        <w:rPr>
          <w:color w:val="000000"/>
          <w:sz w:val="22"/>
          <w:szCs w:val="22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D6701E" w:rsidRPr="00313D39" w:rsidRDefault="00D6701E" w:rsidP="00D6701E">
      <w:pPr>
        <w:pStyle w:val="aa"/>
        <w:spacing w:before="0" w:beforeAutospacing="0" w:after="0" w:afterAutospacing="0"/>
        <w:ind w:firstLine="227"/>
        <w:jc w:val="both"/>
        <w:rPr>
          <w:color w:val="000000"/>
          <w:sz w:val="22"/>
          <w:szCs w:val="22"/>
        </w:rPr>
      </w:pPr>
      <w:r w:rsidRPr="00313D39">
        <w:rPr>
          <w:color w:val="000000"/>
          <w:sz w:val="22"/>
          <w:szCs w:val="22"/>
        </w:rPr>
        <w:t>На курс «Литературное чтение» во 2 классе отводится 136 ч. </w:t>
      </w:r>
    </w:p>
    <w:p w:rsidR="00D6701E" w:rsidRPr="00313D39" w:rsidRDefault="00D6701E" w:rsidP="00D6701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color w:val="000000"/>
          <w:sz w:val="22"/>
          <w:shd w:val="clear" w:color="auto" w:fill="FFFFFF"/>
        </w:rPr>
      </w:pPr>
    </w:p>
    <w:p w:rsidR="00D6701E" w:rsidRPr="00313D39" w:rsidRDefault="00D6701E" w:rsidP="00D6701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color w:val="000000"/>
          <w:sz w:val="22"/>
          <w:shd w:val="clear" w:color="auto" w:fill="FFFFFF"/>
        </w:rPr>
      </w:pPr>
    </w:p>
    <w:p w:rsidR="00D6701E" w:rsidRPr="00313D39" w:rsidRDefault="00D6701E" w:rsidP="00D6701E">
      <w:pPr>
        <w:pStyle w:val="aa"/>
        <w:shd w:val="clear" w:color="auto" w:fill="FFFFFF"/>
        <w:spacing w:before="0" w:beforeAutospacing="0" w:after="0" w:afterAutospacing="0"/>
        <w:ind w:firstLine="227"/>
        <w:jc w:val="both"/>
        <w:rPr>
          <w:sz w:val="22"/>
          <w:szCs w:val="22"/>
        </w:rPr>
      </w:pPr>
      <w:r w:rsidRPr="00313D39">
        <w:rPr>
          <w:b/>
          <w:i/>
          <w:iCs/>
          <w:sz w:val="22"/>
          <w:szCs w:val="22"/>
        </w:rPr>
        <w:t>О нашей Родине.(6 часов</w:t>
      </w:r>
      <w:r w:rsidRPr="00313D39">
        <w:rPr>
          <w:i/>
          <w:iCs/>
          <w:sz w:val="22"/>
          <w:szCs w:val="22"/>
        </w:rPr>
        <w:t>)</w:t>
      </w:r>
      <w:r w:rsidRPr="00313D39">
        <w:rPr>
          <w:sz w:val="22"/>
          <w:szCs w:val="22"/>
        </w:rPr>
        <w:t> Круг чтения: произведения о Родине (на примере  не   менее   трёх   стихотворений   И. С. Никитина, Ф. П. Савинова, А. А. Прокофьева, Н. М. Рубцова, С. А. Есенина и др.).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и др.).</w:t>
      </w:r>
    </w:p>
    <w:p w:rsidR="00D6701E" w:rsidRPr="00313D39" w:rsidRDefault="00D6701E" w:rsidP="00D6701E">
      <w:pPr>
        <w:pStyle w:val="aa"/>
        <w:shd w:val="clear" w:color="auto" w:fill="FFFFFF"/>
        <w:spacing w:before="0" w:beforeAutospacing="0" w:after="0" w:afterAutospacing="0"/>
        <w:ind w:firstLine="227"/>
        <w:jc w:val="both"/>
        <w:rPr>
          <w:sz w:val="22"/>
          <w:szCs w:val="22"/>
        </w:rPr>
      </w:pPr>
      <w:proofErr w:type="gramStart"/>
      <w:r w:rsidRPr="00313D39">
        <w:rPr>
          <w:b/>
          <w:i/>
          <w:iCs/>
          <w:sz w:val="22"/>
          <w:szCs w:val="22"/>
        </w:rPr>
        <w:t>Фольклор (устное народное творчество).(18 часов)</w:t>
      </w:r>
      <w:r w:rsidRPr="00313D39">
        <w:rPr>
          <w:sz w:val="22"/>
          <w:szCs w:val="22"/>
        </w:rPr>
        <w:t> Произведения малых жанров фольклора (</w:t>
      </w:r>
      <w:proofErr w:type="spellStart"/>
      <w:r w:rsidRPr="00313D39">
        <w:rPr>
          <w:sz w:val="22"/>
          <w:szCs w:val="22"/>
        </w:rPr>
        <w:t>потешки</w:t>
      </w:r>
      <w:proofErr w:type="spellEnd"/>
      <w:r w:rsidRPr="00313D39">
        <w:rPr>
          <w:sz w:val="22"/>
          <w:szCs w:val="22"/>
        </w:rPr>
        <w:t>, считалки, пословицы, скороговорки, небылицы, загадки по выбору).</w:t>
      </w:r>
      <w:proofErr w:type="gramEnd"/>
      <w:r w:rsidRPr="00313D39">
        <w:rPr>
          <w:sz w:val="22"/>
          <w:szCs w:val="22"/>
        </w:rPr>
        <w:t xml:space="preserve"> Шуточные фольклорные произведения — скороговорки, небылицы. Особенности скороговорок, их роль в речи. Игра со словом, «перевёртыш событий» как основа построения небылиц. Ритм и счёт —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—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D6701E" w:rsidRPr="00313D39" w:rsidRDefault="00D6701E" w:rsidP="00D6701E">
      <w:pPr>
        <w:pStyle w:val="aa"/>
        <w:shd w:val="clear" w:color="auto" w:fill="FFFFFF"/>
        <w:spacing w:before="0" w:beforeAutospacing="0" w:after="0" w:afterAutospacing="0"/>
        <w:ind w:firstLine="227"/>
        <w:jc w:val="both"/>
        <w:rPr>
          <w:sz w:val="22"/>
          <w:szCs w:val="22"/>
        </w:rPr>
      </w:pPr>
      <w:r w:rsidRPr="00313D39">
        <w:rPr>
          <w:b/>
          <w:i/>
          <w:iCs/>
          <w:sz w:val="22"/>
          <w:szCs w:val="22"/>
        </w:rPr>
        <w:t>Звуки и краски родной природы в разные времена года.</w:t>
      </w:r>
      <w:r w:rsidRPr="00313D39">
        <w:rPr>
          <w:b/>
          <w:sz w:val="22"/>
          <w:szCs w:val="22"/>
        </w:rPr>
        <w:t> (38 часов)</w:t>
      </w:r>
      <w:r w:rsidRPr="00313D39">
        <w:rPr>
          <w:sz w:val="22"/>
          <w:szCs w:val="22"/>
        </w:rPr>
        <w:t xml:space="preserve"> Тема природы в разные времена года (осень, зима, весна, лето) в произведениях литературы (по выбору, не менее пяти авторов).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и др.) и музыкальных произведениях    (например,    произведения    П. И. Чайковского, А. </w:t>
      </w:r>
      <w:proofErr w:type="spellStart"/>
      <w:r w:rsidRPr="00313D39">
        <w:rPr>
          <w:sz w:val="22"/>
          <w:szCs w:val="22"/>
        </w:rPr>
        <w:t>Вивальди</w:t>
      </w:r>
      <w:proofErr w:type="spellEnd"/>
      <w:r w:rsidRPr="00313D39">
        <w:rPr>
          <w:sz w:val="22"/>
          <w:szCs w:val="22"/>
        </w:rPr>
        <w:t xml:space="preserve"> и др.). </w:t>
      </w:r>
    </w:p>
    <w:p w:rsidR="00D6701E" w:rsidRPr="00313D39" w:rsidRDefault="00D6701E" w:rsidP="00D6701E">
      <w:pPr>
        <w:pStyle w:val="aa"/>
        <w:shd w:val="clear" w:color="auto" w:fill="FFFFFF"/>
        <w:spacing w:before="0" w:beforeAutospacing="0" w:after="0" w:afterAutospacing="0"/>
        <w:ind w:firstLine="227"/>
        <w:jc w:val="both"/>
        <w:rPr>
          <w:sz w:val="22"/>
          <w:szCs w:val="22"/>
        </w:rPr>
      </w:pPr>
      <w:r w:rsidRPr="00313D39">
        <w:rPr>
          <w:b/>
          <w:i/>
          <w:iCs/>
          <w:sz w:val="22"/>
          <w:szCs w:val="22"/>
        </w:rPr>
        <w:t>О детях и дружбе</w:t>
      </w:r>
      <w:r w:rsidRPr="00313D39">
        <w:rPr>
          <w:b/>
          <w:sz w:val="22"/>
          <w:szCs w:val="22"/>
        </w:rPr>
        <w:t>.(11 часов)</w:t>
      </w:r>
      <w:r w:rsidRPr="00313D39">
        <w:rPr>
          <w:sz w:val="22"/>
          <w:szCs w:val="22"/>
        </w:rPr>
        <w:t xml:space="preserve"> Круг чтения: тема дружбы в художественном произведении (расширение круга чтения: не менее четырёх произведений  С. А. </w:t>
      </w:r>
      <w:proofErr w:type="spellStart"/>
      <w:r w:rsidRPr="00313D39">
        <w:rPr>
          <w:sz w:val="22"/>
          <w:szCs w:val="22"/>
        </w:rPr>
        <w:t>Баруздина</w:t>
      </w:r>
      <w:proofErr w:type="spellEnd"/>
      <w:r w:rsidRPr="00313D39">
        <w:rPr>
          <w:sz w:val="22"/>
          <w:szCs w:val="22"/>
        </w:rPr>
        <w:t xml:space="preserve">,  Н. Н. Носова,  В. А. Осеевой, А. Гайдара, В. П. Катаева, И. П. </w:t>
      </w:r>
      <w:proofErr w:type="spellStart"/>
      <w:r w:rsidRPr="00313D39">
        <w:rPr>
          <w:sz w:val="22"/>
          <w:szCs w:val="22"/>
        </w:rPr>
        <w:t>Токмаковой</w:t>
      </w:r>
      <w:proofErr w:type="spellEnd"/>
      <w:r w:rsidRPr="00313D39">
        <w:rPr>
          <w:sz w:val="22"/>
          <w:szCs w:val="22"/>
        </w:rPr>
        <w:t>, В. Ю. Драгунского, В. В. Лунина и др.).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D6701E" w:rsidRPr="00313D39" w:rsidRDefault="00D6701E" w:rsidP="00D6701E">
      <w:pPr>
        <w:pStyle w:val="aa"/>
        <w:shd w:val="clear" w:color="auto" w:fill="FFFFFF"/>
        <w:spacing w:before="0" w:beforeAutospacing="0" w:after="0" w:afterAutospacing="0"/>
        <w:ind w:firstLine="227"/>
        <w:jc w:val="both"/>
        <w:rPr>
          <w:sz w:val="22"/>
          <w:szCs w:val="22"/>
        </w:rPr>
      </w:pPr>
      <w:proofErr w:type="gramStart"/>
      <w:r w:rsidRPr="00313D39">
        <w:rPr>
          <w:b/>
          <w:i/>
          <w:iCs/>
          <w:sz w:val="22"/>
          <w:szCs w:val="22"/>
        </w:rPr>
        <w:t>Мир сказок.(11 часов)</w:t>
      </w:r>
      <w:r w:rsidRPr="00313D39">
        <w:rPr>
          <w:sz w:val="22"/>
          <w:szCs w:val="22"/>
        </w:rPr>
        <w:t> 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313D39">
        <w:rPr>
          <w:sz w:val="22"/>
          <w:szCs w:val="22"/>
        </w:rPr>
        <w:t xml:space="preserve"> </w:t>
      </w:r>
      <w:proofErr w:type="gramStart"/>
      <w:r w:rsidRPr="00313D39">
        <w:rPr>
          <w:sz w:val="22"/>
          <w:szCs w:val="22"/>
        </w:rPr>
        <w:t>Фольклорная основа авторских сказок: сравнение сюжетов, героев, особенностей языка (например, народная сказка «Золотая рыбка»  и  «Сказка  о  рыбаке  и  рыбке» А. С. Пушкина, народная сказка «</w:t>
      </w:r>
      <w:proofErr w:type="spellStart"/>
      <w:r w:rsidRPr="00313D39">
        <w:rPr>
          <w:sz w:val="22"/>
          <w:szCs w:val="22"/>
        </w:rPr>
        <w:t>Морозко</w:t>
      </w:r>
      <w:proofErr w:type="spellEnd"/>
      <w:r w:rsidRPr="00313D39">
        <w:rPr>
          <w:sz w:val="22"/>
          <w:szCs w:val="22"/>
        </w:rPr>
        <w:t>» и сказка «Мороз Иванович» В. Ф. Одоевского).</w:t>
      </w:r>
      <w:proofErr w:type="gramEnd"/>
      <w:r w:rsidRPr="00313D39">
        <w:rPr>
          <w:sz w:val="22"/>
          <w:szCs w:val="22"/>
        </w:rPr>
        <w:t xml:space="preserve"> Тема дружбы в произведениях зарубежных авторов.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D6701E" w:rsidRPr="00313D39" w:rsidRDefault="00D6701E" w:rsidP="00D6701E">
      <w:pPr>
        <w:pStyle w:val="aa"/>
        <w:shd w:val="clear" w:color="auto" w:fill="FFFFFF"/>
        <w:spacing w:before="0" w:beforeAutospacing="0" w:after="0" w:afterAutospacing="0"/>
        <w:ind w:firstLine="227"/>
        <w:jc w:val="both"/>
        <w:rPr>
          <w:sz w:val="22"/>
          <w:szCs w:val="22"/>
        </w:rPr>
      </w:pPr>
      <w:proofErr w:type="gramStart"/>
      <w:r w:rsidRPr="00313D39">
        <w:rPr>
          <w:b/>
          <w:i/>
          <w:iCs/>
          <w:sz w:val="22"/>
          <w:szCs w:val="22"/>
        </w:rPr>
        <w:t>О братьях наших меньших</w:t>
      </w:r>
      <w:r w:rsidRPr="00313D39">
        <w:rPr>
          <w:b/>
          <w:sz w:val="22"/>
          <w:szCs w:val="22"/>
        </w:rPr>
        <w:t>. (21 часов)</w:t>
      </w:r>
      <w:r w:rsidRPr="00313D39">
        <w:rPr>
          <w:sz w:val="22"/>
          <w:szCs w:val="22"/>
        </w:rPr>
        <w:t xml:space="preserve"> 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313D39">
        <w:rPr>
          <w:sz w:val="22"/>
          <w:szCs w:val="22"/>
        </w:rPr>
        <w:t xml:space="preserve"> Дружба людей и животных — тема литературы (произведения Д. Н. </w:t>
      </w:r>
      <w:proofErr w:type="spellStart"/>
      <w:proofErr w:type="gramStart"/>
      <w:r w:rsidRPr="00313D39">
        <w:rPr>
          <w:sz w:val="22"/>
          <w:szCs w:val="22"/>
        </w:rPr>
        <w:t>Мамина-Сибиряка</w:t>
      </w:r>
      <w:proofErr w:type="spellEnd"/>
      <w:proofErr w:type="gramEnd"/>
      <w:r w:rsidRPr="00313D39">
        <w:rPr>
          <w:sz w:val="22"/>
          <w:szCs w:val="22"/>
        </w:rPr>
        <w:t xml:space="preserve">, Е. И. </w:t>
      </w:r>
      <w:proofErr w:type="spellStart"/>
      <w:r w:rsidRPr="00313D39">
        <w:rPr>
          <w:sz w:val="22"/>
          <w:szCs w:val="22"/>
        </w:rPr>
        <w:t>Чарушина</w:t>
      </w:r>
      <w:proofErr w:type="spellEnd"/>
      <w:r w:rsidRPr="00313D39">
        <w:rPr>
          <w:sz w:val="22"/>
          <w:szCs w:val="22"/>
        </w:rPr>
        <w:t xml:space="preserve">, В. В. Бианки, Г. А. </w:t>
      </w:r>
      <w:proofErr w:type="spellStart"/>
      <w:r w:rsidRPr="00313D39">
        <w:rPr>
          <w:sz w:val="22"/>
          <w:szCs w:val="22"/>
        </w:rPr>
        <w:t>Скребицкого</w:t>
      </w:r>
      <w:proofErr w:type="spellEnd"/>
      <w:r w:rsidRPr="00313D39">
        <w:rPr>
          <w:sz w:val="22"/>
          <w:szCs w:val="22"/>
        </w:rPr>
        <w:t xml:space="preserve">, В. В. </w:t>
      </w:r>
      <w:proofErr w:type="spellStart"/>
      <w:r w:rsidRPr="00313D39">
        <w:rPr>
          <w:sz w:val="22"/>
          <w:szCs w:val="22"/>
        </w:rPr>
        <w:t>Чаплиной</w:t>
      </w:r>
      <w:proofErr w:type="spellEnd"/>
      <w:r w:rsidRPr="00313D39">
        <w:rPr>
          <w:sz w:val="22"/>
          <w:szCs w:val="22"/>
        </w:rPr>
        <w:t xml:space="preserve">, С. В. Михалкова, Б. С. Житкова, С. В. Образцова, М. М. Пришвина и др.). 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Приёмы раскрытия автором отношений людей и животных. Нравственно-этические понятия: отношение человека к животным (любовь и забота). Особенности басни как жанра литературы, прозаические и стихотворные   басни   (на   примере   произведений   И. А. Крылова, Л. Н. Толстого). Мораль басни как </w:t>
      </w:r>
      <w:r w:rsidRPr="00313D39">
        <w:rPr>
          <w:sz w:val="22"/>
          <w:szCs w:val="22"/>
        </w:rPr>
        <w:lastRenderedPageBreak/>
        <w:t xml:space="preserve">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313D39">
        <w:rPr>
          <w:sz w:val="22"/>
          <w:szCs w:val="22"/>
        </w:rPr>
        <w:t>Чарушин</w:t>
      </w:r>
      <w:proofErr w:type="spellEnd"/>
      <w:r w:rsidRPr="00313D39">
        <w:rPr>
          <w:sz w:val="22"/>
          <w:szCs w:val="22"/>
        </w:rPr>
        <w:t>, В. В. Бианки.</w:t>
      </w:r>
    </w:p>
    <w:p w:rsidR="00D6701E" w:rsidRPr="00313D39" w:rsidRDefault="00D6701E" w:rsidP="00D6701E">
      <w:pPr>
        <w:pStyle w:val="aa"/>
        <w:shd w:val="clear" w:color="auto" w:fill="FFFFFF"/>
        <w:spacing w:before="0" w:beforeAutospacing="0" w:after="0" w:afterAutospacing="0"/>
        <w:ind w:firstLine="227"/>
        <w:jc w:val="both"/>
        <w:rPr>
          <w:sz w:val="22"/>
          <w:szCs w:val="22"/>
        </w:rPr>
      </w:pPr>
      <w:r w:rsidRPr="00313D39">
        <w:rPr>
          <w:b/>
          <w:i/>
          <w:iCs/>
          <w:sz w:val="22"/>
          <w:szCs w:val="22"/>
        </w:rPr>
        <w:t>О наших близких, о семье</w:t>
      </w:r>
      <w:r w:rsidRPr="00313D39">
        <w:rPr>
          <w:b/>
          <w:sz w:val="22"/>
          <w:szCs w:val="22"/>
        </w:rPr>
        <w:t>. (14 часов)</w:t>
      </w:r>
      <w:r w:rsidRPr="00313D39">
        <w:rPr>
          <w:sz w:val="22"/>
          <w:szCs w:val="22"/>
        </w:rPr>
        <w:t xml:space="preserve"> Тема семьи, детства, взаимоотношений взрослых и детей в творчестве писателей и фольклорных произведениях (по выбору).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D6701E" w:rsidRPr="00313D39" w:rsidRDefault="00D6701E" w:rsidP="00D6701E">
      <w:pPr>
        <w:pStyle w:val="aa"/>
        <w:shd w:val="clear" w:color="auto" w:fill="FFFFFF"/>
        <w:spacing w:before="0" w:beforeAutospacing="0" w:after="0" w:afterAutospacing="0"/>
        <w:ind w:firstLine="227"/>
        <w:jc w:val="both"/>
        <w:rPr>
          <w:sz w:val="22"/>
          <w:szCs w:val="22"/>
        </w:rPr>
      </w:pPr>
      <w:proofErr w:type="gramStart"/>
      <w:r w:rsidRPr="00313D39">
        <w:rPr>
          <w:b/>
          <w:i/>
          <w:iCs/>
          <w:sz w:val="22"/>
          <w:szCs w:val="22"/>
        </w:rPr>
        <w:t>Зарубежная литература</w:t>
      </w:r>
      <w:r w:rsidRPr="00313D39">
        <w:rPr>
          <w:b/>
          <w:sz w:val="22"/>
          <w:szCs w:val="22"/>
        </w:rPr>
        <w:t>. (13часов)</w:t>
      </w:r>
      <w:r w:rsidRPr="00313D39">
        <w:rPr>
          <w:sz w:val="22"/>
          <w:szCs w:val="22"/>
        </w:rPr>
        <w:t xml:space="preserve"> Круг чтения: литературная (авторская) сказка (не менее двух произведений): зарубежные писатели-сказочники (Ш. Перро, братья Гримм, Х.-К. Андерсен, Дж. </w:t>
      </w:r>
      <w:proofErr w:type="spellStart"/>
      <w:r w:rsidRPr="00313D39">
        <w:rPr>
          <w:sz w:val="22"/>
          <w:szCs w:val="22"/>
        </w:rPr>
        <w:t>Родари</w:t>
      </w:r>
      <w:proofErr w:type="spellEnd"/>
      <w:r w:rsidRPr="00313D39">
        <w:rPr>
          <w:sz w:val="22"/>
          <w:szCs w:val="22"/>
        </w:rPr>
        <w:t xml:space="preserve"> и др.).</w:t>
      </w:r>
      <w:proofErr w:type="gramEnd"/>
      <w:r w:rsidRPr="00313D39">
        <w:rPr>
          <w:sz w:val="22"/>
          <w:szCs w:val="22"/>
        </w:rPr>
        <w:t xml:space="preserve"> Характеристика авторской сказки: герои, особенности построения и языка. Сходство тем и сюжетов сказок разных народов. Тема дружбы в произведениях зарубежных авторов.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D6701E" w:rsidRPr="00313D39" w:rsidRDefault="00D6701E" w:rsidP="00D6701E">
      <w:pPr>
        <w:pStyle w:val="aa"/>
        <w:shd w:val="clear" w:color="auto" w:fill="FFFFFF"/>
        <w:spacing w:before="0" w:beforeAutospacing="0" w:after="0" w:afterAutospacing="0"/>
        <w:ind w:firstLine="227"/>
        <w:jc w:val="both"/>
        <w:rPr>
          <w:sz w:val="22"/>
          <w:szCs w:val="22"/>
        </w:rPr>
      </w:pPr>
      <w:r w:rsidRPr="00313D39">
        <w:rPr>
          <w:b/>
          <w:i/>
          <w:iCs/>
          <w:sz w:val="22"/>
          <w:szCs w:val="22"/>
        </w:rPr>
        <w:t>Библиографическая культура</w:t>
      </w:r>
      <w:r w:rsidRPr="00313D39">
        <w:rPr>
          <w:b/>
          <w:sz w:val="22"/>
          <w:szCs w:val="22"/>
        </w:rPr>
        <w:t> </w:t>
      </w:r>
      <w:r w:rsidRPr="00313D39">
        <w:rPr>
          <w:b/>
          <w:i/>
          <w:iCs/>
          <w:sz w:val="22"/>
          <w:szCs w:val="22"/>
        </w:rPr>
        <w:t>(работа  с  детской  книгой и справочной литературой)</w:t>
      </w:r>
      <w:r w:rsidRPr="00313D39">
        <w:rPr>
          <w:b/>
          <w:sz w:val="22"/>
          <w:szCs w:val="22"/>
        </w:rPr>
        <w:t>. (4 часа).</w:t>
      </w:r>
      <w:r w:rsidRPr="00313D39">
        <w:rPr>
          <w:sz w:val="22"/>
          <w:szCs w:val="22"/>
        </w:rPr>
        <w:t xml:space="preserve">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996331" w:rsidRPr="00313D39" w:rsidRDefault="00996331" w:rsidP="00996331">
      <w:pPr>
        <w:rPr>
          <w:sz w:val="22"/>
          <w:lang w:eastAsia="ru-RU"/>
        </w:rPr>
      </w:pPr>
    </w:p>
    <w:p w:rsidR="00D6701E" w:rsidRPr="00313D39" w:rsidRDefault="00D6701E" w:rsidP="00D6701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b/>
          <w:bCs/>
          <w:caps/>
          <w:color w:val="000000"/>
          <w:kern w:val="36"/>
          <w:sz w:val="22"/>
          <w:u w:val="single"/>
        </w:rPr>
      </w:pPr>
      <w:r w:rsidRPr="00313D39">
        <w:rPr>
          <w:b/>
          <w:color w:val="000000" w:themeColor="text1"/>
          <w:sz w:val="22"/>
          <w:u w:val="single"/>
        </w:rPr>
        <w:t>3 класс</w:t>
      </w:r>
    </w:p>
    <w:p w:rsidR="00D6701E" w:rsidRPr="00313D39" w:rsidRDefault="00D6701E" w:rsidP="00D6701E">
      <w:pPr>
        <w:autoSpaceDE w:val="0"/>
        <w:autoSpaceDN w:val="0"/>
        <w:spacing w:after="0" w:line="230" w:lineRule="auto"/>
        <w:rPr>
          <w:b/>
          <w:color w:val="000000"/>
          <w:sz w:val="22"/>
          <w:u w:val="single"/>
        </w:rPr>
      </w:pPr>
      <w:r w:rsidRPr="00313D39">
        <w:rPr>
          <w:b/>
          <w:color w:val="000000"/>
          <w:sz w:val="22"/>
          <w:u w:val="single"/>
        </w:rPr>
        <w:t xml:space="preserve">1. СОДЕРЖАНИЕ УЧЕБНОГО ПРЕДМЕТА </w:t>
      </w:r>
    </w:p>
    <w:p w:rsidR="00D6701E" w:rsidRPr="00313D39" w:rsidRDefault="00D6701E" w:rsidP="00D6701E">
      <w:pPr>
        <w:tabs>
          <w:tab w:val="left" w:pos="180"/>
        </w:tabs>
        <w:autoSpaceDE w:val="0"/>
        <w:autoSpaceDN w:val="0"/>
        <w:spacing w:before="70" w:after="0" w:line="271" w:lineRule="auto"/>
        <w:rPr>
          <w:color w:val="000000"/>
          <w:sz w:val="22"/>
        </w:rPr>
      </w:pPr>
      <w:r w:rsidRPr="00313D39">
        <w:rPr>
          <w:color w:val="000000"/>
          <w:sz w:val="22"/>
        </w:rPr>
        <w:t>На курс «Литературное чтение» в 3 классе отводится 136 ч.</w:t>
      </w:r>
    </w:p>
    <w:p w:rsidR="00D6701E" w:rsidRPr="00313D39" w:rsidRDefault="00D6701E" w:rsidP="00D6701E">
      <w:pPr>
        <w:tabs>
          <w:tab w:val="left" w:pos="180"/>
        </w:tabs>
        <w:autoSpaceDE w:val="0"/>
        <w:autoSpaceDN w:val="0"/>
        <w:spacing w:before="70" w:after="0" w:line="271" w:lineRule="auto"/>
        <w:rPr>
          <w:sz w:val="22"/>
        </w:rPr>
      </w:pPr>
      <w:r w:rsidRPr="00313D39">
        <w:rPr>
          <w:i/>
          <w:color w:val="000000"/>
          <w:sz w:val="22"/>
        </w:rPr>
        <w:t>О Родине и её истории.</w:t>
      </w:r>
      <w:r w:rsidRPr="00313D39">
        <w:rPr>
          <w:color w:val="000000"/>
          <w:sz w:val="22"/>
        </w:rPr>
        <w:t xml:space="preserve"> Любовь к Родине и её история — важные темы произведений литературы (произведения одного-двух авторов по выбору). Чувство любви к Родине, сопричастность к </w:t>
      </w:r>
      <w:r w:rsidRPr="00313D39">
        <w:rPr>
          <w:sz w:val="22"/>
        </w:rPr>
        <w:br/>
      </w:r>
      <w:r w:rsidRPr="00313D39">
        <w:rPr>
          <w:color w:val="000000"/>
          <w:sz w:val="22"/>
        </w:rPr>
        <w:t>прошлому и настоящему своей страны и родного края —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 w:rsidRPr="00313D39">
        <w:rPr>
          <w:color w:val="000000"/>
          <w:sz w:val="22"/>
        </w:rPr>
        <w:t>I</w:t>
      </w:r>
      <w:proofErr w:type="gramEnd"/>
      <w:r w:rsidRPr="00313D39">
        <w:rPr>
          <w:color w:val="000000"/>
          <w:sz w:val="22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D6701E" w:rsidRPr="00313D39" w:rsidRDefault="00D6701E" w:rsidP="00D6701E">
      <w:pPr>
        <w:autoSpaceDE w:val="0"/>
        <w:autoSpaceDN w:val="0"/>
        <w:spacing w:before="192" w:after="0" w:line="262" w:lineRule="auto"/>
        <w:ind w:right="576"/>
        <w:jc w:val="center"/>
        <w:rPr>
          <w:sz w:val="22"/>
        </w:rPr>
      </w:pPr>
      <w:r w:rsidRPr="00313D39">
        <w:rPr>
          <w:i/>
          <w:color w:val="000000"/>
          <w:sz w:val="22"/>
        </w:rPr>
        <w:t xml:space="preserve">Фольклор (устное народное творчество). </w:t>
      </w:r>
      <w:proofErr w:type="gramStart"/>
      <w:r w:rsidRPr="00313D39">
        <w:rPr>
          <w:color w:val="000000"/>
          <w:sz w:val="22"/>
        </w:rPr>
        <w:t xml:space="preserve">Круг чтения: малые жанры фольклора (пословицы, </w:t>
      </w:r>
      <w:proofErr w:type="spellStart"/>
      <w:r w:rsidRPr="00313D39">
        <w:rPr>
          <w:color w:val="000000"/>
          <w:sz w:val="22"/>
        </w:rPr>
        <w:t>потешки</w:t>
      </w:r>
      <w:proofErr w:type="spellEnd"/>
      <w:r w:rsidRPr="00313D39">
        <w:rPr>
          <w:color w:val="000000"/>
          <w:sz w:val="22"/>
        </w:rPr>
        <w:t>, считалки, небылицы, скороговорки, загадки, по выбору).</w:t>
      </w:r>
      <w:proofErr w:type="gramEnd"/>
      <w:r w:rsidRPr="00313D39">
        <w:rPr>
          <w:color w:val="000000"/>
          <w:sz w:val="22"/>
        </w:rPr>
        <w:t xml:space="preserve"> Знакомство с видами загадок.</w:t>
      </w:r>
    </w:p>
    <w:p w:rsidR="00D6701E" w:rsidRPr="00313D39" w:rsidRDefault="00D6701E" w:rsidP="00D6701E">
      <w:pPr>
        <w:autoSpaceDE w:val="0"/>
        <w:autoSpaceDN w:val="0"/>
        <w:spacing w:before="70" w:after="0"/>
        <w:ind w:right="432"/>
        <w:rPr>
          <w:sz w:val="22"/>
        </w:rPr>
      </w:pPr>
      <w:r w:rsidRPr="00313D39">
        <w:rPr>
          <w:color w:val="000000"/>
          <w:sz w:val="22"/>
        </w:rPr>
        <w:t>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D6701E" w:rsidRPr="00313D39" w:rsidRDefault="00D6701E" w:rsidP="00D6701E">
      <w:pPr>
        <w:autoSpaceDE w:val="0"/>
        <w:autoSpaceDN w:val="0"/>
        <w:spacing w:before="190" w:after="0" w:line="281" w:lineRule="auto"/>
        <w:ind w:right="432" w:firstLine="180"/>
        <w:rPr>
          <w:sz w:val="22"/>
        </w:rPr>
      </w:pPr>
      <w:r w:rsidRPr="00313D39">
        <w:rPr>
          <w:i/>
          <w:color w:val="000000"/>
          <w:sz w:val="22"/>
        </w:rPr>
        <w:t>Фольклорная сказка как отражение общечеловеческих ценностей и нравственных правил.</w:t>
      </w:r>
      <w:r w:rsidRPr="00313D39">
        <w:rPr>
          <w:color w:val="000000"/>
          <w:sz w:val="22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(например, картины В. М. Васнецова, иллюстрации Ю. А. Васнецова, И. Я. </w:t>
      </w:r>
      <w:proofErr w:type="spellStart"/>
      <w:r w:rsidRPr="00313D39">
        <w:rPr>
          <w:color w:val="000000"/>
          <w:sz w:val="22"/>
        </w:rPr>
        <w:t>Билибина</w:t>
      </w:r>
      <w:proofErr w:type="spellEnd"/>
      <w:r w:rsidRPr="00313D39">
        <w:rPr>
          <w:color w:val="000000"/>
          <w:sz w:val="22"/>
        </w:rPr>
        <w:t>, В. М. Конашевич). Отражение в сказках народного быта и культуры. Составление плана сказки.</w:t>
      </w:r>
    </w:p>
    <w:p w:rsidR="00D6701E" w:rsidRPr="00313D39" w:rsidRDefault="00D6701E" w:rsidP="00D6701E">
      <w:pPr>
        <w:autoSpaceDE w:val="0"/>
        <w:autoSpaceDN w:val="0"/>
        <w:spacing w:before="190" w:after="0" w:line="283" w:lineRule="auto"/>
        <w:ind w:firstLine="180"/>
        <w:rPr>
          <w:sz w:val="22"/>
        </w:rPr>
      </w:pPr>
      <w:r w:rsidRPr="00313D39">
        <w:rPr>
          <w:i/>
          <w:color w:val="000000"/>
          <w:sz w:val="22"/>
        </w:rPr>
        <w:t>Круг чтения: народная песня.</w:t>
      </w:r>
      <w:r w:rsidRPr="00313D39">
        <w:rPr>
          <w:color w:val="000000"/>
          <w:sz w:val="22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D6701E" w:rsidRPr="00313D39" w:rsidRDefault="00D6701E" w:rsidP="00D6701E">
      <w:pPr>
        <w:tabs>
          <w:tab w:val="left" w:pos="180"/>
        </w:tabs>
        <w:autoSpaceDE w:val="0"/>
        <w:autoSpaceDN w:val="0"/>
        <w:spacing w:before="190" w:after="0" w:line="262" w:lineRule="auto"/>
        <w:rPr>
          <w:sz w:val="22"/>
        </w:rPr>
      </w:pPr>
      <w:r w:rsidRPr="00313D39">
        <w:rPr>
          <w:sz w:val="22"/>
        </w:rPr>
        <w:tab/>
      </w:r>
      <w:r w:rsidRPr="00313D39">
        <w:rPr>
          <w:i/>
          <w:color w:val="000000"/>
          <w:sz w:val="22"/>
        </w:rPr>
        <w:t xml:space="preserve">Творчество А. С. Пушкина. </w:t>
      </w:r>
      <w:r w:rsidRPr="00313D39">
        <w:rPr>
          <w:color w:val="000000"/>
          <w:sz w:val="22"/>
        </w:rPr>
        <w:t xml:space="preserve">А.  С.  Пушкин — великий русский поэт. Лирические произведения А. С. Пушкина: средства художественной выразительности (сравнение, эпитет); рифма, ритм. </w:t>
      </w:r>
    </w:p>
    <w:p w:rsidR="00D6701E" w:rsidRPr="00313D39" w:rsidRDefault="00D6701E" w:rsidP="00D6701E">
      <w:pPr>
        <w:autoSpaceDE w:val="0"/>
        <w:autoSpaceDN w:val="0"/>
        <w:spacing w:before="72" w:after="0" w:line="262" w:lineRule="auto"/>
        <w:ind w:right="144"/>
        <w:rPr>
          <w:sz w:val="22"/>
        </w:rPr>
      </w:pPr>
      <w:r w:rsidRPr="00313D39">
        <w:rPr>
          <w:color w:val="000000"/>
          <w:sz w:val="22"/>
        </w:rPr>
        <w:t xml:space="preserve">Литературные сказки А.  С. Пушкина в стихах (по выбору, например, «Сказка о царе </w:t>
      </w:r>
      <w:proofErr w:type="spellStart"/>
      <w:r w:rsidRPr="00313D39">
        <w:rPr>
          <w:color w:val="000000"/>
          <w:sz w:val="22"/>
        </w:rPr>
        <w:t>Салтане</w:t>
      </w:r>
      <w:proofErr w:type="spellEnd"/>
      <w:r w:rsidRPr="00313D39">
        <w:rPr>
          <w:color w:val="000000"/>
          <w:sz w:val="22"/>
        </w:rPr>
        <w:t xml:space="preserve">, о сыне его славном и могучем богатыре князе </w:t>
      </w:r>
      <w:proofErr w:type="spellStart"/>
      <w:r w:rsidRPr="00313D39">
        <w:rPr>
          <w:color w:val="000000"/>
          <w:sz w:val="22"/>
        </w:rPr>
        <w:t>Гвидоне</w:t>
      </w:r>
      <w:proofErr w:type="spellEnd"/>
      <w:r w:rsidRPr="00313D39">
        <w:rPr>
          <w:color w:val="000000"/>
          <w:sz w:val="22"/>
        </w:rPr>
        <w:t xml:space="preserve"> </w:t>
      </w:r>
      <w:proofErr w:type="spellStart"/>
      <w:r w:rsidRPr="00313D39">
        <w:rPr>
          <w:color w:val="000000"/>
          <w:sz w:val="22"/>
        </w:rPr>
        <w:t>Салтановиче</w:t>
      </w:r>
      <w:proofErr w:type="spellEnd"/>
      <w:r w:rsidRPr="00313D39">
        <w:rPr>
          <w:color w:val="000000"/>
          <w:sz w:val="22"/>
        </w:rPr>
        <w:t xml:space="preserve"> и о прекрасной царевне Лебеди»).</w:t>
      </w:r>
    </w:p>
    <w:p w:rsidR="00D6701E" w:rsidRPr="00313D39" w:rsidRDefault="00D6701E" w:rsidP="00D6701E">
      <w:pPr>
        <w:autoSpaceDE w:val="0"/>
        <w:autoSpaceDN w:val="0"/>
        <w:spacing w:before="70" w:after="0"/>
        <w:rPr>
          <w:sz w:val="22"/>
        </w:rPr>
      </w:pPr>
      <w:r w:rsidRPr="00313D39">
        <w:rPr>
          <w:color w:val="000000"/>
          <w:sz w:val="22"/>
        </w:rPr>
        <w:lastRenderedPageBreak/>
        <w:t xml:space="preserve">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313D39">
        <w:rPr>
          <w:color w:val="000000"/>
          <w:sz w:val="22"/>
        </w:rPr>
        <w:t>фольклорными</w:t>
      </w:r>
      <w:proofErr w:type="gramEnd"/>
      <w:r w:rsidRPr="00313D39">
        <w:rPr>
          <w:color w:val="000000"/>
          <w:sz w:val="22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313D39">
        <w:rPr>
          <w:color w:val="000000"/>
          <w:sz w:val="22"/>
        </w:rPr>
        <w:t>Билибин</w:t>
      </w:r>
      <w:proofErr w:type="spellEnd"/>
      <w:r w:rsidRPr="00313D39">
        <w:rPr>
          <w:color w:val="000000"/>
          <w:sz w:val="22"/>
        </w:rPr>
        <w:t xml:space="preserve"> — иллюстратор сказок А. С. Пушкина.</w:t>
      </w:r>
    </w:p>
    <w:p w:rsidR="00D6701E" w:rsidRPr="00313D39" w:rsidRDefault="00D6701E" w:rsidP="00D6701E">
      <w:pPr>
        <w:tabs>
          <w:tab w:val="left" w:pos="180"/>
        </w:tabs>
        <w:autoSpaceDE w:val="0"/>
        <w:autoSpaceDN w:val="0"/>
        <w:spacing w:before="190" w:after="0" w:line="262" w:lineRule="auto"/>
        <w:rPr>
          <w:sz w:val="22"/>
        </w:rPr>
      </w:pPr>
      <w:r w:rsidRPr="00313D39">
        <w:rPr>
          <w:sz w:val="22"/>
        </w:rPr>
        <w:tab/>
      </w:r>
      <w:r w:rsidRPr="00313D39">
        <w:rPr>
          <w:i/>
          <w:color w:val="000000"/>
          <w:sz w:val="22"/>
        </w:rPr>
        <w:t>Творчество И. А. Крылова.</w:t>
      </w:r>
      <w:r w:rsidRPr="00313D39">
        <w:rPr>
          <w:color w:val="000000"/>
          <w:sz w:val="22"/>
        </w:rPr>
        <w:t xml:space="preserve"> Басня — произведение-поучение, которое помогает увидеть свои и чужие недостатки. Иносказание в баснях И.  А.  Крылов — великий русский баснописец. Басни И. А. </w:t>
      </w:r>
    </w:p>
    <w:p w:rsidR="00D6701E" w:rsidRPr="00313D39" w:rsidRDefault="00D6701E" w:rsidP="00D6701E">
      <w:pPr>
        <w:autoSpaceDE w:val="0"/>
        <w:autoSpaceDN w:val="0"/>
        <w:spacing w:before="70" w:after="0" w:line="262" w:lineRule="auto"/>
        <w:ind w:right="576"/>
        <w:rPr>
          <w:sz w:val="22"/>
        </w:rPr>
      </w:pPr>
      <w:r w:rsidRPr="00313D39">
        <w:rPr>
          <w:color w:val="000000"/>
          <w:sz w:val="22"/>
        </w:rPr>
        <w:t xml:space="preserve">Крылова (не менее двух): назначение, темы и герои, особенности языка. Явная и скрытая мораль басен. Использование крылатых выражений в речи. </w:t>
      </w:r>
    </w:p>
    <w:p w:rsidR="00D6701E" w:rsidRPr="00313D39" w:rsidRDefault="00D6701E" w:rsidP="00D6701E">
      <w:pPr>
        <w:autoSpaceDE w:val="0"/>
        <w:autoSpaceDN w:val="0"/>
        <w:spacing w:before="190" w:after="0" w:line="271" w:lineRule="auto"/>
        <w:ind w:right="144" w:firstLine="180"/>
        <w:rPr>
          <w:sz w:val="22"/>
        </w:rPr>
      </w:pPr>
      <w:r w:rsidRPr="00313D39">
        <w:rPr>
          <w:i/>
          <w:color w:val="000000"/>
          <w:sz w:val="22"/>
        </w:rPr>
        <w:t>Картины природы в произведениях поэтов и писателей Х</w:t>
      </w:r>
      <w:proofErr w:type="gramStart"/>
      <w:r w:rsidRPr="00313D39">
        <w:rPr>
          <w:i/>
          <w:color w:val="000000"/>
          <w:sz w:val="22"/>
        </w:rPr>
        <w:t>I</w:t>
      </w:r>
      <w:proofErr w:type="gramEnd"/>
      <w:r w:rsidRPr="00313D39">
        <w:rPr>
          <w:i/>
          <w:color w:val="000000"/>
          <w:sz w:val="22"/>
        </w:rPr>
        <w:t>Х—ХХ веков</w:t>
      </w:r>
      <w:r w:rsidRPr="00313D39">
        <w:rPr>
          <w:color w:val="000000"/>
          <w:sz w:val="22"/>
        </w:rPr>
        <w:t xml:space="preserve">. Лирические произведения как способ передачи чувств людей, автора. Картины природы в произведениях поэтов и писателей (не  менее  пяти  авторов  по  выбору): Ф. И. Тютчева, А. А. Фета, М. Ю. Лермонтова, А. Н. </w:t>
      </w:r>
      <w:proofErr w:type="spellStart"/>
      <w:r w:rsidRPr="00313D39">
        <w:rPr>
          <w:color w:val="000000"/>
          <w:sz w:val="22"/>
        </w:rPr>
        <w:t>Майкова</w:t>
      </w:r>
      <w:proofErr w:type="spellEnd"/>
      <w:r w:rsidRPr="00313D39">
        <w:rPr>
          <w:color w:val="000000"/>
          <w:sz w:val="22"/>
        </w:rPr>
        <w:t>,</w:t>
      </w:r>
    </w:p>
    <w:p w:rsidR="00D6701E" w:rsidRPr="00313D39" w:rsidRDefault="00D6701E" w:rsidP="00D6701E">
      <w:pPr>
        <w:rPr>
          <w:sz w:val="22"/>
        </w:rPr>
        <w:sectPr w:rsidR="00D6701E" w:rsidRPr="00313D39">
          <w:pgSz w:w="11900" w:h="16840"/>
          <w:pgMar w:top="298" w:right="642" w:bottom="432" w:left="666" w:header="720" w:footer="720" w:gutter="0"/>
          <w:cols w:space="720" w:equalWidth="0">
            <w:col w:w="10592" w:space="0"/>
          </w:cols>
          <w:docGrid w:linePitch="360"/>
        </w:sectPr>
      </w:pPr>
    </w:p>
    <w:p w:rsidR="00D6701E" w:rsidRPr="00313D39" w:rsidRDefault="00D6701E" w:rsidP="00D6701E">
      <w:pPr>
        <w:autoSpaceDE w:val="0"/>
        <w:autoSpaceDN w:val="0"/>
        <w:spacing w:after="66" w:line="220" w:lineRule="exact"/>
        <w:rPr>
          <w:sz w:val="22"/>
        </w:rPr>
      </w:pPr>
    </w:p>
    <w:p w:rsidR="00D6701E" w:rsidRPr="00313D39" w:rsidRDefault="00D6701E" w:rsidP="00D6701E">
      <w:pPr>
        <w:autoSpaceDE w:val="0"/>
        <w:autoSpaceDN w:val="0"/>
        <w:spacing w:after="0"/>
        <w:rPr>
          <w:sz w:val="22"/>
        </w:rPr>
      </w:pPr>
      <w:r w:rsidRPr="00313D39">
        <w:rPr>
          <w:color w:val="000000"/>
          <w:sz w:val="22"/>
        </w:rPr>
        <w:t>Н. А. Некрасова, А.  А.  Блока, С.  А.  Есенина, К. Д. Бальмонта, И. А. Бунина, А. П. Чехова, К. Г. Паустовского и др.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</w:t>
      </w:r>
    </w:p>
    <w:p w:rsidR="00D6701E" w:rsidRPr="00313D39" w:rsidRDefault="00D6701E" w:rsidP="00D6701E">
      <w:pPr>
        <w:autoSpaceDE w:val="0"/>
        <w:autoSpaceDN w:val="0"/>
        <w:spacing w:before="70" w:after="0" w:line="271" w:lineRule="auto"/>
        <w:ind w:right="432"/>
        <w:rPr>
          <w:sz w:val="22"/>
        </w:rPr>
      </w:pPr>
      <w:r w:rsidRPr="00313D39">
        <w:rPr>
          <w:color w:val="000000"/>
          <w:sz w:val="22"/>
        </w:rPr>
        <w:t xml:space="preserve">Живописные полотна как иллюстрация к лирическому произведению: пейзаж. </w:t>
      </w:r>
      <w:proofErr w:type="gramStart"/>
      <w:r w:rsidRPr="00313D39">
        <w:rPr>
          <w:color w:val="000000"/>
          <w:sz w:val="22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D6701E" w:rsidRPr="00313D39" w:rsidRDefault="00D6701E" w:rsidP="00D6701E">
      <w:pPr>
        <w:autoSpaceDE w:val="0"/>
        <w:autoSpaceDN w:val="0"/>
        <w:spacing w:before="190" w:after="0" w:line="283" w:lineRule="auto"/>
        <w:ind w:right="144" w:firstLine="180"/>
        <w:rPr>
          <w:sz w:val="22"/>
        </w:rPr>
      </w:pPr>
      <w:r w:rsidRPr="00313D39">
        <w:rPr>
          <w:i/>
          <w:color w:val="000000"/>
          <w:sz w:val="22"/>
        </w:rPr>
        <w:t>Творчество Л. Н. Толстого</w:t>
      </w:r>
      <w:r w:rsidRPr="00313D39">
        <w:rPr>
          <w:color w:val="000000"/>
          <w:sz w:val="22"/>
        </w:rPr>
        <w:t xml:space="preserve">. Жанровое многообразие произведений Л. Н. Толстого: сказки, рассказы, басни, быль (не менее трёх произведений). 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</w:t>
      </w:r>
      <w:r w:rsidRPr="00313D39">
        <w:rPr>
          <w:sz w:val="22"/>
        </w:rPr>
        <w:br/>
      </w:r>
      <w:r w:rsidRPr="00313D39">
        <w:rPr>
          <w:color w:val="000000"/>
          <w:sz w:val="22"/>
        </w:rPr>
        <w:t>произведения. Художественные особенности текста-описания, текста-рассуждения.</w:t>
      </w:r>
    </w:p>
    <w:p w:rsidR="00D6701E" w:rsidRPr="00313D39" w:rsidRDefault="00D6701E" w:rsidP="00D6701E">
      <w:pPr>
        <w:autoSpaceDE w:val="0"/>
        <w:autoSpaceDN w:val="0"/>
        <w:spacing w:before="190" w:after="0"/>
        <w:ind w:right="288" w:firstLine="180"/>
        <w:rPr>
          <w:sz w:val="22"/>
        </w:rPr>
      </w:pPr>
      <w:r w:rsidRPr="00313D39">
        <w:rPr>
          <w:i/>
          <w:color w:val="000000"/>
          <w:sz w:val="22"/>
        </w:rPr>
        <w:t>Литературная сказка.</w:t>
      </w:r>
      <w:r w:rsidRPr="00313D39">
        <w:rPr>
          <w:color w:val="000000"/>
          <w:sz w:val="22"/>
        </w:rPr>
        <w:t xml:space="preserve"> Литературная сказка русских писателей (не менее двух). Круг чтения: произведения Д. Н. </w:t>
      </w:r>
      <w:proofErr w:type="spellStart"/>
      <w:proofErr w:type="gramStart"/>
      <w:r w:rsidRPr="00313D39">
        <w:rPr>
          <w:color w:val="000000"/>
          <w:sz w:val="22"/>
        </w:rPr>
        <w:t>Мамина-Сибиряка</w:t>
      </w:r>
      <w:proofErr w:type="spellEnd"/>
      <w:proofErr w:type="gramEnd"/>
      <w:r w:rsidRPr="00313D39">
        <w:rPr>
          <w:color w:val="000000"/>
          <w:sz w:val="22"/>
        </w:rPr>
        <w:t xml:space="preserve">, В.  Ф.   Одоевского, В.  М.   Гаршина, М.   Горького, И. С. Соколова-Микитова, Г. А. </w:t>
      </w:r>
      <w:proofErr w:type="spellStart"/>
      <w:r w:rsidRPr="00313D39">
        <w:rPr>
          <w:color w:val="000000"/>
          <w:sz w:val="22"/>
        </w:rPr>
        <w:t>Скребицкого</w:t>
      </w:r>
      <w:proofErr w:type="spellEnd"/>
      <w:r w:rsidRPr="00313D39">
        <w:rPr>
          <w:color w:val="000000"/>
          <w:sz w:val="22"/>
        </w:rPr>
        <w:t xml:space="preserve"> и др. Особенности авторских сказок (сюжет, язык, герои). Составление  аннотации.</w:t>
      </w:r>
    </w:p>
    <w:p w:rsidR="00D6701E" w:rsidRPr="00313D39" w:rsidRDefault="00D6701E" w:rsidP="00D6701E">
      <w:pPr>
        <w:autoSpaceDE w:val="0"/>
        <w:autoSpaceDN w:val="0"/>
        <w:spacing w:before="190" w:after="0" w:line="281" w:lineRule="auto"/>
        <w:ind w:right="144" w:firstLine="180"/>
        <w:rPr>
          <w:sz w:val="22"/>
        </w:rPr>
      </w:pPr>
      <w:r w:rsidRPr="00313D39">
        <w:rPr>
          <w:i/>
          <w:color w:val="000000"/>
          <w:sz w:val="22"/>
        </w:rPr>
        <w:t>Произведения о взаимоотношениях человека и животных</w:t>
      </w:r>
      <w:r w:rsidRPr="00313D39">
        <w:rPr>
          <w:color w:val="000000"/>
          <w:sz w:val="22"/>
        </w:rPr>
        <w:t xml:space="preserve">. Человек и его отношения с животными: верность, преданность, забота и любовь. Круг чтения (по выбору, не менее четырёх авторов): произведения Д. Н. </w:t>
      </w:r>
      <w:proofErr w:type="spellStart"/>
      <w:proofErr w:type="gramStart"/>
      <w:r w:rsidRPr="00313D39">
        <w:rPr>
          <w:color w:val="000000"/>
          <w:sz w:val="22"/>
        </w:rPr>
        <w:t>Мамина-Сибиряка</w:t>
      </w:r>
      <w:proofErr w:type="spellEnd"/>
      <w:proofErr w:type="gramEnd"/>
      <w:r w:rsidRPr="00313D39">
        <w:rPr>
          <w:color w:val="000000"/>
          <w:sz w:val="22"/>
        </w:rPr>
        <w:t xml:space="preserve">, К. Г. Паустовского,   М. М.    Пришвина,   С. В.    Образцова, В. Л.    Дурова, Б. С. Житкова. </w:t>
      </w:r>
      <w:proofErr w:type="gramStart"/>
      <w:r w:rsidRPr="00313D39">
        <w:rPr>
          <w:color w:val="000000"/>
          <w:sz w:val="22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D6701E" w:rsidRPr="00313D39" w:rsidRDefault="00D6701E" w:rsidP="00D6701E">
      <w:pPr>
        <w:autoSpaceDE w:val="0"/>
        <w:autoSpaceDN w:val="0"/>
        <w:spacing w:before="190" w:after="0" w:line="281" w:lineRule="auto"/>
        <w:ind w:firstLine="180"/>
        <w:rPr>
          <w:sz w:val="22"/>
        </w:rPr>
      </w:pPr>
      <w:r w:rsidRPr="00313D39">
        <w:rPr>
          <w:i/>
          <w:color w:val="000000"/>
          <w:sz w:val="22"/>
        </w:rPr>
        <w:t>Произведения о детях</w:t>
      </w:r>
      <w:r w:rsidRPr="00313D39">
        <w:rPr>
          <w:color w:val="000000"/>
          <w:sz w:val="22"/>
        </w:rPr>
        <w:t xml:space="preserve">. Дети —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(произведения по выбору двух-трёх авторов). Основные события сюжета, отношение к ним героев произведения. Оценка </w:t>
      </w:r>
      <w:r w:rsidRPr="00313D39">
        <w:rPr>
          <w:sz w:val="22"/>
        </w:rPr>
        <w:br/>
      </w:r>
      <w:r w:rsidRPr="00313D39">
        <w:rPr>
          <w:color w:val="000000"/>
          <w:sz w:val="22"/>
        </w:rPr>
        <w:t>нравственных качеств, проявляющихся в военное время.</w:t>
      </w:r>
    </w:p>
    <w:p w:rsidR="00D6701E" w:rsidRPr="00313D39" w:rsidRDefault="00D6701E" w:rsidP="00D6701E">
      <w:pPr>
        <w:autoSpaceDE w:val="0"/>
        <w:autoSpaceDN w:val="0"/>
        <w:spacing w:before="190" w:after="0" w:line="278" w:lineRule="auto"/>
        <w:ind w:right="144" w:firstLine="180"/>
        <w:rPr>
          <w:sz w:val="22"/>
        </w:rPr>
      </w:pPr>
      <w:r w:rsidRPr="00313D39">
        <w:rPr>
          <w:i/>
          <w:color w:val="000000"/>
          <w:sz w:val="22"/>
        </w:rPr>
        <w:t>Юмористические произведения.</w:t>
      </w:r>
      <w:r w:rsidRPr="00313D39">
        <w:rPr>
          <w:color w:val="000000"/>
          <w:sz w:val="22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(не менее двух произведений): М. М. Зощенко, Н. Н. Носов, В. В. </w:t>
      </w:r>
      <w:proofErr w:type="spellStart"/>
      <w:r w:rsidRPr="00313D39">
        <w:rPr>
          <w:color w:val="000000"/>
          <w:sz w:val="22"/>
        </w:rPr>
        <w:t>Голявкин</w:t>
      </w:r>
      <w:proofErr w:type="spellEnd"/>
      <w:r w:rsidRPr="00313D39">
        <w:rPr>
          <w:color w:val="000000"/>
          <w:sz w:val="22"/>
        </w:rPr>
        <w:t xml:space="preserve"> и др.</w:t>
      </w:r>
    </w:p>
    <w:p w:rsidR="00D6701E" w:rsidRPr="00313D39" w:rsidRDefault="00D6701E" w:rsidP="00D6701E">
      <w:pPr>
        <w:autoSpaceDE w:val="0"/>
        <w:autoSpaceDN w:val="0"/>
        <w:spacing w:before="190" w:after="0" w:line="281" w:lineRule="auto"/>
        <w:ind w:right="432" w:firstLine="180"/>
        <w:rPr>
          <w:sz w:val="22"/>
        </w:rPr>
      </w:pPr>
      <w:r w:rsidRPr="00313D39">
        <w:rPr>
          <w:i/>
          <w:color w:val="000000"/>
          <w:sz w:val="22"/>
        </w:rPr>
        <w:t>Зарубежная литература.</w:t>
      </w:r>
      <w:r w:rsidRPr="00313D39">
        <w:rPr>
          <w:color w:val="000000"/>
          <w:sz w:val="22"/>
        </w:rPr>
        <w:t xml:space="preserve"> Круг чтения (произведения двух-трёх авторов  по  выбору): литературные  сказки  Ш.  Перро, Х.-К.   Андерсена,  Ц. </w:t>
      </w:r>
      <w:proofErr w:type="spellStart"/>
      <w:r w:rsidRPr="00313D39">
        <w:rPr>
          <w:color w:val="000000"/>
          <w:sz w:val="22"/>
        </w:rPr>
        <w:t>Топелиуса</w:t>
      </w:r>
      <w:proofErr w:type="spellEnd"/>
      <w:r w:rsidRPr="00313D39">
        <w:rPr>
          <w:color w:val="000000"/>
          <w:sz w:val="22"/>
        </w:rPr>
        <w:t xml:space="preserve">,  Р. Киплинга,  Дж. </w:t>
      </w:r>
      <w:proofErr w:type="spellStart"/>
      <w:r w:rsidRPr="00313D39">
        <w:rPr>
          <w:color w:val="000000"/>
          <w:sz w:val="22"/>
        </w:rPr>
        <w:t>Родари</w:t>
      </w:r>
      <w:proofErr w:type="spellEnd"/>
      <w:r w:rsidRPr="00313D39">
        <w:rPr>
          <w:color w:val="000000"/>
          <w:sz w:val="22"/>
        </w:rPr>
        <w:t xml:space="preserve">, С. Лагерлёф.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313D39">
        <w:rPr>
          <w:color w:val="000000"/>
          <w:sz w:val="22"/>
        </w:rPr>
        <w:t>Заходер</w:t>
      </w:r>
      <w:proofErr w:type="spellEnd"/>
      <w:r w:rsidRPr="00313D39">
        <w:rPr>
          <w:color w:val="000000"/>
          <w:sz w:val="22"/>
        </w:rPr>
        <w:t xml:space="preserve">. </w:t>
      </w:r>
    </w:p>
    <w:p w:rsidR="00D6701E" w:rsidRPr="00313D39" w:rsidRDefault="00D6701E" w:rsidP="00D6701E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sz w:val="22"/>
        </w:rPr>
      </w:pPr>
      <w:r w:rsidRPr="00313D39">
        <w:rPr>
          <w:sz w:val="22"/>
        </w:rPr>
        <w:tab/>
      </w:r>
      <w:r w:rsidRPr="00313D39">
        <w:rPr>
          <w:i/>
          <w:color w:val="000000"/>
          <w:sz w:val="22"/>
        </w:rPr>
        <w:t>Библиографическая культура  (работа  с  детской  книгой и справочной литературой).</w:t>
      </w:r>
      <w:r w:rsidRPr="00313D39">
        <w:rPr>
          <w:color w:val="000000"/>
          <w:sz w:val="22"/>
        </w:rPr>
        <w:t xml:space="preserve"> Ценность чтения художественной литературы и фольклора, осознание важности читательской деятельности.</w:t>
      </w:r>
    </w:p>
    <w:p w:rsidR="00D6701E" w:rsidRPr="00313D39" w:rsidRDefault="00D6701E" w:rsidP="00D6701E">
      <w:pPr>
        <w:autoSpaceDE w:val="0"/>
        <w:autoSpaceDN w:val="0"/>
        <w:spacing w:before="70" w:after="0" w:line="271" w:lineRule="auto"/>
        <w:ind w:right="720"/>
        <w:rPr>
          <w:color w:val="000000"/>
          <w:sz w:val="22"/>
        </w:rPr>
      </w:pPr>
      <w:r w:rsidRPr="00313D39">
        <w:rPr>
          <w:color w:val="000000"/>
          <w:sz w:val="22"/>
        </w:rPr>
        <w:t>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033038" w:rsidRPr="00313D39" w:rsidRDefault="00033038" w:rsidP="00D6701E">
      <w:pPr>
        <w:autoSpaceDE w:val="0"/>
        <w:autoSpaceDN w:val="0"/>
        <w:spacing w:before="70" w:after="0" w:line="271" w:lineRule="auto"/>
        <w:ind w:right="720"/>
        <w:rPr>
          <w:color w:val="000000"/>
          <w:sz w:val="22"/>
        </w:rPr>
      </w:pPr>
    </w:p>
    <w:p w:rsidR="00033038" w:rsidRPr="00313D39" w:rsidRDefault="00033038" w:rsidP="00D6701E">
      <w:pPr>
        <w:autoSpaceDE w:val="0"/>
        <w:autoSpaceDN w:val="0"/>
        <w:spacing w:before="70" w:after="0" w:line="271" w:lineRule="auto"/>
        <w:ind w:right="720"/>
        <w:rPr>
          <w:color w:val="000000"/>
          <w:sz w:val="22"/>
        </w:rPr>
      </w:pPr>
    </w:p>
    <w:p w:rsidR="00033038" w:rsidRPr="00313D39" w:rsidRDefault="00033038" w:rsidP="00D6701E">
      <w:pPr>
        <w:autoSpaceDE w:val="0"/>
        <w:autoSpaceDN w:val="0"/>
        <w:spacing w:before="70" w:after="0" w:line="271" w:lineRule="auto"/>
        <w:ind w:right="720"/>
        <w:rPr>
          <w:color w:val="000000"/>
          <w:sz w:val="22"/>
        </w:rPr>
      </w:pPr>
    </w:p>
    <w:p w:rsidR="00033038" w:rsidRDefault="00033038" w:rsidP="00D6701E">
      <w:pPr>
        <w:autoSpaceDE w:val="0"/>
        <w:autoSpaceDN w:val="0"/>
        <w:spacing w:before="70" w:after="0" w:line="271" w:lineRule="auto"/>
        <w:ind w:right="720"/>
        <w:rPr>
          <w:color w:val="000000"/>
        </w:rPr>
      </w:pPr>
    </w:p>
    <w:p w:rsidR="00313D39" w:rsidRDefault="00313D39" w:rsidP="00D6701E">
      <w:pPr>
        <w:autoSpaceDE w:val="0"/>
        <w:autoSpaceDN w:val="0"/>
        <w:spacing w:before="70" w:after="0" w:line="271" w:lineRule="auto"/>
        <w:ind w:right="720"/>
        <w:rPr>
          <w:color w:val="000000"/>
        </w:rPr>
      </w:pPr>
    </w:p>
    <w:p w:rsidR="00313D39" w:rsidRDefault="00313D39" w:rsidP="00D6701E">
      <w:pPr>
        <w:autoSpaceDE w:val="0"/>
        <w:autoSpaceDN w:val="0"/>
        <w:spacing w:before="70" w:after="0" w:line="271" w:lineRule="auto"/>
        <w:ind w:right="720"/>
        <w:rPr>
          <w:color w:val="000000"/>
        </w:rPr>
      </w:pPr>
    </w:p>
    <w:p w:rsidR="00313D39" w:rsidRDefault="00313D39" w:rsidP="00D6701E">
      <w:pPr>
        <w:autoSpaceDE w:val="0"/>
        <w:autoSpaceDN w:val="0"/>
        <w:spacing w:before="70" w:after="0" w:line="271" w:lineRule="auto"/>
        <w:ind w:right="720"/>
        <w:rPr>
          <w:color w:val="000000"/>
        </w:rPr>
      </w:pPr>
    </w:p>
    <w:p w:rsidR="00033038" w:rsidRPr="00313D39" w:rsidRDefault="00033038" w:rsidP="0003303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b/>
          <w:bCs/>
          <w:caps/>
          <w:color w:val="000000"/>
          <w:kern w:val="36"/>
          <w:sz w:val="22"/>
          <w:u w:val="single"/>
        </w:rPr>
      </w:pPr>
      <w:r w:rsidRPr="00313D39">
        <w:rPr>
          <w:b/>
          <w:color w:val="000000" w:themeColor="text1"/>
          <w:sz w:val="22"/>
          <w:u w:val="single"/>
        </w:rPr>
        <w:lastRenderedPageBreak/>
        <w:t>4</w:t>
      </w:r>
      <w:r w:rsidRPr="00313D39">
        <w:rPr>
          <w:b/>
          <w:i/>
          <w:color w:val="000000" w:themeColor="text1"/>
          <w:sz w:val="22"/>
          <w:u w:val="single"/>
        </w:rPr>
        <w:t xml:space="preserve"> класс</w:t>
      </w:r>
      <w:r w:rsidRPr="00313D39">
        <w:rPr>
          <w:i/>
          <w:color w:val="000000" w:themeColor="text1"/>
          <w:sz w:val="22"/>
          <w:u w:val="single"/>
        </w:rPr>
        <w:t>.</w:t>
      </w:r>
    </w:p>
    <w:p w:rsidR="00033038" w:rsidRPr="00313D39" w:rsidRDefault="00033038" w:rsidP="00033038">
      <w:pPr>
        <w:shd w:val="clear" w:color="auto" w:fill="FFFFFF"/>
        <w:spacing w:after="0" w:line="240" w:lineRule="auto"/>
        <w:outlineLvl w:val="0"/>
        <w:rPr>
          <w:b/>
          <w:bCs/>
          <w:color w:val="181818"/>
          <w:kern w:val="36"/>
          <w:sz w:val="22"/>
          <w:u w:val="single"/>
          <w:lang w:eastAsia="ru-RU"/>
        </w:rPr>
      </w:pPr>
      <w:r w:rsidRPr="00313D39">
        <w:rPr>
          <w:b/>
          <w:bCs/>
          <w:color w:val="181818"/>
          <w:kern w:val="36"/>
          <w:sz w:val="22"/>
          <w:u w:val="single"/>
          <w:lang w:eastAsia="ru-RU"/>
        </w:rPr>
        <w:t>1.СОДЕРЖАНИЕ УЧЕБНОГО ПРЕДМЕТА</w:t>
      </w:r>
    </w:p>
    <w:p w:rsidR="00033038" w:rsidRPr="00313D39" w:rsidRDefault="00033038" w:rsidP="00033038">
      <w:pPr>
        <w:shd w:val="clear" w:color="auto" w:fill="FFFFFF"/>
        <w:spacing w:after="0" w:line="240" w:lineRule="auto"/>
        <w:outlineLvl w:val="0"/>
        <w:rPr>
          <w:b/>
          <w:bCs/>
          <w:color w:val="181818"/>
          <w:kern w:val="36"/>
          <w:sz w:val="22"/>
          <w:u w:val="single"/>
          <w:lang w:eastAsia="ru-RU"/>
        </w:rPr>
      </w:pPr>
    </w:p>
    <w:p w:rsidR="00033038" w:rsidRPr="00313D39" w:rsidRDefault="00033038" w:rsidP="00033038">
      <w:pPr>
        <w:shd w:val="clear" w:color="auto" w:fill="FFFFFF"/>
        <w:spacing w:after="0" w:line="240" w:lineRule="auto"/>
        <w:outlineLvl w:val="0"/>
        <w:rPr>
          <w:b/>
          <w:bCs/>
          <w:color w:val="181818"/>
          <w:kern w:val="36"/>
          <w:sz w:val="22"/>
          <w:u w:val="single"/>
          <w:lang w:eastAsia="ru-RU"/>
        </w:rPr>
      </w:pPr>
    </w:p>
    <w:p w:rsidR="00033038" w:rsidRPr="00313D39" w:rsidRDefault="00033038" w:rsidP="00033038">
      <w:pPr>
        <w:shd w:val="clear" w:color="auto" w:fill="FFFFFF"/>
        <w:spacing w:after="0" w:line="240" w:lineRule="auto"/>
        <w:ind w:right="45" w:firstLine="180"/>
        <w:rPr>
          <w:sz w:val="22"/>
          <w:lang w:eastAsia="ru-RU"/>
        </w:rPr>
      </w:pPr>
      <w:r w:rsidRPr="00313D39">
        <w:rPr>
          <w:b/>
          <w:i/>
          <w:iCs/>
          <w:color w:val="181818"/>
          <w:sz w:val="22"/>
          <w:lang w:eastAsia="ru-RU"/>
        </w:rPr>
        <w:t>О Родине, героические страницы истории.</w:t>
      </w:r>
      <w:r w:rsidRPr="00313D39">
        <w:rPr>
          <w:color w:val="181818"/>
          <w:sz w:val="22"/>
          <w:lang w:eastAsia="ru-RU"/>
        </w:rPr>
        <w:t> </w:t>
      </w:r>
      <w:r w:rsidRPr="00313D39">
        <w:rPr>
          <w:sz w:val="22"/>
          <w:lang w:eastAsia="ru-RU"/>
        </w:rPr>
        <w:t xml:space="preserve"> </w:t>
      </w:r>
    </w:p>
    <w:p w:rsidR="00033038" w:rsidRPr="00313D39" w:rsidRDefault="00033038" w:rsidP="00033038">
      <w:pPr>
        <w:shd w:val="clear" w:color="auto" w:fill="FFFFFF"/>
        <w:spacing w:after="0" w:line="240" w:lineRule="auto"/>
        <w:ind w:right="45" w:firstLine="180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Наше Отечество, образ родной земли в стихотворных и прозаических произведениях писателей и поэтов Х</w:t>
      </w:r>
      <w:proofErr w:type="gramStart"/>
      <w:r w:rsidRPr="00313D39">
        <w:rPr>
          <w:color w:val="181818"/>
          <w:sz w:val="22"/>
          <w:lang w:eastAsia="ru-RU"/>
        </w:rPr>
        <w:t>I</w:t>
      </w:r>
      <w:proofErr w:type="gramEnd"/>
      <w:r w:rsidRPr="00313D39">
        <w:rPr>
          <w:color w:val="181818"/>
          <w:sz w:val="22"/>
          <w:lang w:eastAsia="ru-RU"/>
        </w:rPr>
        <w:t xml:space="preserve">Х и ХХ веков (по выбору, не менее четырёх, например произведения И. С. Никитина, Н. М.  Языкова, С. Т.  Романовского, А. Т.  Твардовского, М. М. Пришвина, С. Д. Дрожжина, В. М. </w:t>
      </w:r>
      <w:proofErr w:type="spellStart"/>
      <w:r w:rsidRPr="00313D39">
        <w:rPr>
          <w:color w:val="181818"/>
          <w:sz w:val="22"/>
          <w:lang w:eastAsia="ru-RU"/>
        </w:rPr>
        <w:t>Пескова</w:t>
      </w:r>
      <w:proofErr w:type="spellEnd"/>
      <w:r w:rsidRPr="00313D39">
        <w:rPr>
          <w:color w:val="181818"/>
          <w:sz w:val="22"/>
          <w:lang w:eastAsia="ru-RU"/>
        </w:rPr>
        <w:t xml:space="preserve"> и др.).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Дмитрия Пожарского, Дмитрия Донского, Александра Суворова, Михаила Кутузова и других выдающихся защитников Отечества  в  литературе 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А. П. Платонова, Л. А. Кассиля, В. К. Железняка, С. П. Алексеева).</w:t>
      </w:r>
    </w:p>
    <w:p w:rsidR="00033038" w:rsidRPr="00313D39" w:rsidRDefault="00033038" w:rsidP="00033038">
      <w:pPr>
        <w:shd w:val="clear" w:color="auto" w:fill="FFFFFF"/>
        <w:spacing w:after="0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Осознание понятия: поступок, подвиг.</w:t>
      </w:r>
    </w:p>
    <w:p w:rsidR="00033038" w:rsidRPr="00313D39" w:rsidRDefault="00033038" w:rsidP="00033038">
      <w:pPr>
        <w:shd w:val="clear" w:color="auto" w:fill="FFFFFF"/>
        <w:spacing w:after="123" w:line="240" w:lineRule="auto"/>
        <w:ind w:right="45" w:firstLine="180"/>
        <w:rPr>
          <w:color w:val="181818"/>
          <w:sz w:val="22"/>
          <w:lang w:eastAsia="ru-RU"/>
        </w:rPr>
      </w:pPr>
      <w:r w:rsidRPr="00313D39">
        <w:rPr>
          <w:i/>
          <w:iCs/>
          <w:color w:val="181818"/>
          <w:sz w:val="22"/>
          <w:lang w:eastAsia="ru-RU"/>
        </w:rPr>
        <w:t>Круг чтения</w:t>
      </w:r>
      <w:r w:rsidRPr="00313D39">
        <w:rPr>
          <w:color w:val="181818"/>
          <w:sz w:val="22"/>
          <w:lang w:eastAsia="ru-RU"/>
        </w:rPr>
        <w:t>: народная и авторская песня: понятие исторической песни, знакомство с песнями на тему Великой Отечественной войны.</w:t>
      </w:r>
    </w:p>
    <w:p w:rsidR="00033038" w:rsidRPr="00313D39" w:rsidRDefault="00033038" w:rsidP="00033038">
      <w:pPr>
        <w:shd w:val="clear" w:color="auto" w:fill="FFFFFF"/>
        <w:spacing w:after="123" w:line="240" w:lineRule="auto"/>
        <w:ind w:right="45" w:firstLine="180"/>
        <w:rPr>
          <w:color w:val="181818"/>
          <w:sz w:val="22"/>
          <w:lang w:eastAsia="ru-RU"/>
        </w:rPr>
      </w:pPr>
      <w:r w:rsidRPr="00313D39">
        <w:rPr>
          <w:b/>
          <w:i/>
          <w:iCs/>
          <w:color w:val="181818"/>
          <w:sz w:val="22"/>
          <w:lang w:eastAsia="ru-RU"/>
        </w:rPr>
        <w:t>Фольклор (устное народное творчество)</w:t>
      </w:r>
      <w:r w:rsidRPr="00313D39">
        <w:rPr>
          <w:b/>
          <w:color w:val="181818"/>
          <w:sz w:val="22"/>
          <w:lang w:eastAsia="ru-RU"/>
        </w:rPr>
        <w:t>.</w:t>
      </w:r>
    </w:p>
    <w:p w:rsidR="00033038" w:rsidRPr="00313D39" w:rsidRDefault="00033038" w:rsidP="00033038">
      <w:pPr>
        <w:shd w:val="clear" w:color="auto" w:fill="FFFFFF"/>
        <w:spacing w:after="123" w:line="240" w:lineRule="auto"/>
        <w:ind w:right="45" w:firstLine="180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 xml:space="preserve">Фольклор как народная духовная культура (произведения по выбору). Многообразие видов фольклора: </w:t>
      </w:r>
      <w:proofErr w:type="gramStart"/>
      <w:r w:rsidRPr="00313D39">
        <w:rPr>
          <w:color w:val="181818"/>
          <w:sz w:val="22"/>
          <w:lang w:eastAsia="ru-RU"/>
        </w:rPr>
        <w:t>словесный</w:t>
      </w:r>
      <w:proofErr w:type="gramEnd"/>
      <w:r w:rsidRPr="00313D39">
        <w:rPr>
          <w:color w:val="181818"/>
          <w:sz w:val="22"/>
          <w:lang w:eastAsia="ru-RU"/>
        </w:rPr>
        <w:t>, музыкальный, обрядовый (календарный). Культурное значение фольклора для появления художественной литературы. Малые жанры фольклора (назначение,   сравнение,   классификация).   Собиратели  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</w:t>
      </w:r>
    </w:p>
    <w:p w:rsidR="00033038" w:rsidRPr="00313D39" w:rsidRDefault="00033038" w:rsidP="00033038">
      <w:pPr>
        <w:shd w:val="clear" w:color="auto" w:fill="FFFFFF"/>
        <w:spacing w:after="123" w:line="240" w:lineRule="auto"/>
        <w:ind w:right="45" w:firstLine="180"/>
        <w:rPr>
          <w:color w:val="181818"/>
          <w:sz w:val="22"/>
          <w:lang w:eastAsia="ru-RU"/>
        </w:rPr>
      </w:pPr>
      <w:r w:rsidRPr="00313D39">
        <w:rPr>
          <w:i/>
          <w:iCs/>
          <w:color w:val="181818"/>
          <w:sz w:val="22"/>
          <w:lang w:eastAsia="ru-RU"/>
        </w:rPr>
        <w:t>Круг чтения</w:t>
      </w:r>
      <w:r w:rsidRPr="00313D39">
        <w:rPr>
          <w:color w:val="181818"/>
          <w:sz w:val="22"/>
          <w:lang w:eastAsia="ru-RU"/>
        </w:rPr>
        <w:t>: былина как эпическая песня о героическом событии. Герой былины — защитник страны. Образы русских богатырей: Ильи Муромца, Алёши Поповича, Добрыни Никитича, Никиты Кожемяки (где жил, чем занимался, какими качествами  обладал).   Средства 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033038" w:rsidRPr="00313D39" w:rsidRDefault="00033038" w:rsidP="00033038">
      <w:pPr>
        <w:shd w:val="clear" w:color="auto" w:fill="FFFFFF"/>
        <w:spacing w:after="120" w:line="240" w:lineRule="auto"/>
        <w:ind w:right="13" w:firstLine="170"/>
        <w:rPr>
          <w:i/>
          <w:iCs/>
          <w:color w:val="181818"/>
          <w:sz w:val="22"/>
          <w:lang w:eastAsia="ru-RU"/>
        </w:rPr>
      </w:pPr>
      <w:r w:rsidRPr="00313D39">
        <w:rPr>
          <w:b/>
          <w:i/>
          <w:iCs/>
          <w:color w:val="181818"/>
          <w:sz w:val="22"/>
          <w:lang w:eastAsia="ru-RU"/>
        </w:rPr>
        <w:t>Творчество А. С. Пушкина.</w:t>
      </w:r>
    </w:p>
    <w:p w:rsidR="00033038" w:rsidRPr="00313D39" w:rsidRDefault="00033038" w:rsidP="00033038">
      <w:pPr>
        <w:shd w:val="clear" w:color="auto" w:fill="FFFFFF"/>
        <w:spacing w:after="120" w:line="240" w:lineRule="auto"/>
        <w:ind w:right="13" w:firstLine="170"/>
        <w:rPr>
          <w:color w:val="181818"/>
          <w:sz w:val="22"/>
          <w:lang w:eastAsia="ru-RU"/>
        </w:rPr>
      </w:pPr>
      <w:r w:rsidRPr="00313D39">
        <w:rPr>
          <w:i/>
          <w:iCs/>
          <w:color w:val="181818"/>
          <w:sz w:val="22"/>
          <w:lang w:eastAsia="ru-RU"/>
        </w:rPr>
        <w:t> </w:t>
      </w:r>
      <w:r w:rsidRPr="00313D39">
        <w:rPr>
          <w:color w:val="181818"/>
          <w:sz w:val="22"/>
          <w:lang w:eastAsia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олицетворение, метафора). Круг чтения: литературные сказки  А.  С.  Пушкина  в  стихах:  «Сказка  о 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033038" w:rsidRPr="00313D39" w:rsidRDefault="00033038" w:rsidP="00033038">
      <w:pPr>
        <w:shd w:val="clear" w:color="auto" w:fill="FFFFFF"/>
        <w:spacing w:after="123" w:line="240" w:lineRule="auto"/>
        <w:ind w:right="45" w:firstLine="180"/>
        <w:rPr>
          <w:i/>
          <w:iCs/>
          <w:color w:val="181818"/>
          <w:sz w:val="22"/>
          <w:lang w:eastAsia="ru-RU"/>
        </w:rPr>
      </w:pPr>
      <w:r w:rsidRPr="00313D39">
        <w:rPr>
          <w:b/>
          <w:i/>
          <w:iCs/>
          <w:color w:val="181818"/>
          <w:sz w:val="22"/>
          <w:lang w:eastAsia="ru-RU"/>
        </w:rPr>
        <w:t>Творчество И. А. Крылова.</w:t>
      </w:r>
      <w:r w:rsidRPr="00313D39">
        <w:rPr>
          <w:i/>
          <w:iCs/>
          <w:color w:val="181818"/>
          <w:sz w:val="22"/>
          <w:lang w:eastAsia="ru-RU"/>
        </w:rPr>
        <w:t> </w:t>
      </w:r>
    </w:p>
    <w:p w:rsidR="00033038" w:rsidRPr="00313D39" w:rsidRDefault="00033038" w:rsidP="00033038">
      <w:pPr>
        <w:shd w:val="clear" w:color="auto" w:fill="FFFFFF"/>
        <w:spacing w:after="123" w:line="240" w:lineRule="auto"/>
        <w:ind w:right="45" w:firstLine="180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313D39">
        <w:rPr>
          <w:color w:val="181818"/>
          <w:sz w:val="22"/>
          <w:lang w:eastAsia="ru-RU"/>
        </w:rPr>
        <w:t>Хемницера</w:t>
      </w:r>
      <w:proofErr w:type="spellEnd"/>
      <w:r w:rsidRPr="00313D39">
        <w:rPr>
          <w:color w:val="181818"/>
          <w:sz w:val="22"/>
          <w:lang w:eastAsia="ru-RU"/>
        </w:rPr>
        <w:t>, Л. Н. Толстого, С. В. Михалкова. Басни стихотворные и прозаические (не менее трёх).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033038" w:rsidRPr="00313D39" w:rsidRDefault="00033038" w:rsidP="00033038">
      <w:pPr>
        <w:shd w:val="clear" w:color="auto" w:fill="FFFFFF"/>
        <w:spacing w:after="120" w:line="240" w:lineRule="auto"/>
        <w:ind w:right="197" w:firstLine="170"/>
        <w:rPr>
          <w:color w:val="181818"/>
          <w:sz w:val="22"/>
          <w:lang w:eastAsia="ru-RU"/>
        </w:rPr>
      </w:pPr>
      <w:r w:rsidRPr="00313D39">
        <w:rPr>
          <w:b/>
          <w:i/>
          <w:iCs/>
          <w:color w:val="181818"/>
          <w:sz w:val="22"/>
          <w:lang w:eastAsia="ru-RU"/>
        </w:rPr>
        <w:t>Творчество М. Ю. Лермонтова</w:t>
      </w:r>
      <w:r w:rsidRPr="00313D39">
        <w:rPr>
          <w:b/>
          <w:color w:val="181818"/>
          <w:sz w:val="22"/>
          <w:lang w:eastAsia="ru-RU"/>
        </w:rPr>
        <w:t>.</w:t>
      </w:r>
      <w:r w:rsidRPr="00313D39">
        <w:rPr>
          <w:color w:val="181818"/>
          <w:sz w:val="22"/>
          <w:lang w:eastAsia="ru-RU"/>
        </w:rPr>
        <w:t xml:space="preserve"> </w:t>
      </w:r>
    </w:p>
    <w:p w:rsidR="00033038" w:rsidRPr="00313D39" w:rsidRDefault="00033038" w:rsidP="00033038">
      <w:pPr>
        <w:shd w:val="clear" w:color="auto" w:fill="FFFFFF"/>
        <w:spacing w:after="120" w:line="240" w:lineRule="auto"/>
        <w:ind w:right="197" w:firstLine="170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Круг чтения: лирические произведения М. Ю. Лермонтова (не менее трёх).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   слов   в   метафоре. Метафора   в   стихотворениях М. Ю. Лермонтова.</w:t>
      </w:r>
    </w:p>
    <w:p w:rsidR="00033038" w:rsidRPr="00313D39" w:rsidRDefault="00033038" w:rsidP="00033038">
      <w:pPr>
        <w:shd w:val="clear" w:color="auto" w:fill="FFFFFF"/>
        <w:spacing w:after="156" w:line="240" w:lineRule="auto"/>
        <w:ind w:right="649" w:firstLine="170"/>
        <w:rPr>
          <w:color w:val="181818"/>
          <w:sz w:val="22"/>
          <w:lang w:eastAsia="ru-RU"/>
        </w:rPr>
      </w:pPr>
      <w:r w:rsidRPr="00313D39">
        <w:rPr>
          <w:b/>
          <w:i/>
          <w:iCs/>
          <w:color w:val="181818"/>
          <w:sz w:val="22"/>
          <w:lang w:eastAsia="ru-RU"/>
        </w:rPr>
        <w:t>Литературная сказка.</w:t>
      </w:r>
      <w:r w:rsidRPr="00313D39">
        <w:rPr>
          <w:color w:val="181818"/>
          <w:sz w:val="22"/>
          <w:lang w:eastAsia="ru-RU"/>
        </w:rPr>
        <w:t> </w:t>
      </w:r>
    </w:p>
    <w:p w:rsidR="00033038" w:rsidRPr="00313D39" w:rsidRDefault="00033038" w:rsidP="00033038">
      <w:pPr>
        <w:shd w:val="clear" w:color="auto" w:fill="FFFFFF"/>
        <w:spacing w:after="156" w:line="240" w:lineRule="auto"/>
        <w:ind w:right="649" w:firstLine="170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Тематика авторских стихотворных сказок (две-три по выбору). Герои литературных сказок (произведения   М.  Ю.   Лермонтова,   П.  П.  Ершова,   П. П. Бажова, С. Т. Аксакова, С.  Я.  Маршака и др.). Связь литературной сказки с фольклорной: народная речь — особенность авторской сказки. Иллюстрации в сказке: назначение, особенности.</w:t>
      </w:r>
    </w:p>
    <w:p w:rsidR="00033038" w:rsidRPr="00313D39" w:rsidRDefault="00033038" w:rsidP="00033038">
      <w:pPr>
        <w:shd w:val="clear" w:color="auto" w:fill="FFFFFF"/>
        <w:spacing w:after="120" w:line="240" w:lineRule="auto"/>
        <w:ind w:right="13" w:firstLine="170"/>
        <w:rPr>
          <w:color w:val="181818"/>
          <w:sz w:val="22"/>
          <w:lang w:eastAsia="ru-RU"/>
        </w:rPr>
      </w:pPr>
      <w:r w:rsidRPr="00313D39">
        <w:rPr>
          <w:b/>
          <w:i/>
          <w:iCs/>
          <w:color w:val="181818"/>
          <w:sz w:val="22"/>
          <w:lang w:eastAsia="ru-RU"/>
        </w:rPr>
        <w:t xml:space="preserve">Картины природы в творчестве поэтов и писателей ХIХ— </w:t>
      </w:r>
      <w:proofErr w:type="gramStart"/>
      <w:r w:rsidRPr="00313D39">
        <w:rPr>
          <w:b/>
          <w:i/>
          <w:iCs/>
          <w:color w:val="181818"/>
          <w:sz w:val="22"/>
          <w:lang w:eastAsia="ru-RU"/>
        </w:rPr>
        <w:t>ХХ</w:t>
      </w:r>
      <w:proofErr w:type="gramEnd"/>
      <w:r w:rsidRPr="00313D39">
        <w:rPr>
          <w:b/>
          <w:i/>
          <w:iCs/>
          <w:color w:val="181818"/>
          <w:sz w:val="22"/>
          <w:lang w:eastAsia="ru-RU"/>
        </w:rPr>
        <w:t xml:space="preserve"> веков</w:t>
      </w:r>
      <w:r w:rsidRPr="00313D39">
        <w:rPr>
          <w:b/>
          <w:color w:val="181818"/>
          <w:sz w:val="22"/>
          <w:lang w:eastAsia="ru-RU"/>
        </w:rPr>
        <w:t>.</w:t>
      </w:r>
      <w:r w:rsidRPr="00313D39">
        <w:rPr>
          <w:color w:val="181818"/>
          <w:sz w:val="22"/>
          <w:lang w:eastAsia="ru-RU"/>
        </w:rPr>
        <w:t> </w:t>
      </w:r>
    </w:p>
    <w:p w:rsidR="00033038" w:rsidRPr="00313D39" w:rsidRDefault="00033038" w:rsidP="00033038">
      <w:pPr>
        <w:shd w:val="clear" w:color="auto" w:fill="FFFFFF"/>
        <w:spacing w:after="120" w:line="240" w:lineRule="auto"/>
        <w:ind w:right="13" w:firstLine="170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 xml:space="preserve">Лирика,  лирические произведения  как  описание в стихотворной форме чувств поэта, связанных с наблюдениями, описаниями природы. Круг чтения: лирические произведения поэтов и писателей (не менее пяти авторов по выбору): В. А. Жуковский, Е.  А.  Баратынский, Ф.  И.  Тютчев, А.  А.  Фет, Н.  А. Некрасов,  И.  А.   Бунин,  А.  А.   Блок,  К.  Д.   Бальмонт, М. И. Цветаева и др. Темы стихотворных произведений, герой </w:t>
      </w:r>
      <w:r w:rsidRPr="00313D39">
        <w:rPr>
          <w:color w:val="181818"/>
          <w:sz w:val="22"/>
          <w:lang w:eastAsia="ru-RU"/>
        </w:rPr>
        <w:lastRenderedPageBreak/>
        <w:t xml:space="preserve">лирического произведения. Авторские приёмы создания художественного образа в лирике. </w:t>
      </w:r>
      <w:proofErr w:type="gramStart"/>
      <w:r w:rsidRPr="00313D39">
        <w:rPr>
          <w:color w:val="181818"/>
          <w:sz w:val="22"/>
          <w:lang w:eastAsia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313D39">
        <w:rPr>
          <w:color w:val="181818"/>
          <w:sz w:val="22"/>
          <w:lang w:eastAsia="ru-RU"/>
        </w:rPr>
        <w:t xml:space="preserve"> Репродукция картины как иллюстрация к лирическому произведению.</w:t>
      </w:r>
    </w:p>
    <w:p w:rsidR="00033038" w:rsidRPr="00313D39" w:rsidRDefault="00033038" w:rsidP="00033038">
      <w:pPr>
        <w:shd w:val="clear" w:color="auto" w:fill="FFFFFF"/>
        <w:spacing w:after="123" w:line="240" w:lineRule="auto"/>
        <w:ind w:right="45" w:firstLine="180"/>
        <w:rPr>
          <w:color w:val="181818"/>
          <w:sz w:val="22"/>
          <w:lang w:eastAsia="ru-RU"/>
        </w:rPr>
      </w:pPr>
      <w:r w:rsidRPr="00313D39">
        <w:rPr>
          <w:b/>
          <w:i/>
          <w:iCs/>
          <w:color w:val="181818"/>
          <w:sz w:val="22"/>
          <w:lang w:eastAsia="ru-RU"/>
        </w:rPr>
        <w:t>Творчество Л. Н. Толстого</w:t>
      </w:r>
      <w:r w:rsidRPr="00313D39">
        <w:rPr>
          <w:b/>
          <w:color w:val="181818"/>
          <w:sz w:val="22"/>
          <w:lang w:eastAsia="ru-RU"/>
        </w:rPr>
        <w:t>.</w:t>
      </w:r>
      <w:r w:rsidRPr="00313D39">
        <w:rPr>
          <w:color w:val="181818"/>
          <w:sz w:val="22"/>
          <w:lang w:eastAsia="ru-RU"/>
        </w:rPr>
        <w:t xml:space="preserve"> </w:t>
      </w:r>
    </w:p>
    <w:p w:rsidR="00033038" w:rsidRPr="00313D39" w:rsidRDefault="00033038" w:rsidP="00033038">
      <w:pPr>
        <w:shd w:val="clear" w:color="auto" w:fill="FFFFFF"/>
        <w:spacing w:after="123" w:line="240" w:lineRule="auto"/>
        <w:ind w:right="45" w:firstLine="180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 xml:space="preserve">Круг чтения (не менее трёх произведений):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</w:t>
      </w:r>
      <w:proofErr w:type="spellStart"/>
      <w:r w:rsidRPr="00313D39">
        <w:rPr>
          <w:color w:val="181818"/>
          <w:sz w:val="22"/>
          <w:lang w:eastAsia="ru-RU"/>
        </w:rPr>
        <w:t>текстаописания</w:t>
      </w:r>
      <w:proofErr w:type="spellEnd"/>
      <w:r w:rsidRPr="00313D39">
        <w:rPr>
          <w:color w:val="181818"/>
          <w:sz w:val="22"/>
          <w:lang w:eastAsia="ru-RU"/>
        </w:rPr>
        <w:t>: пейзаж, портрет героя, интерьер. Примеры текста-рассуждения в рассказах Л. Н. Толстого.</w:t>
      </w:r>
    </w:p>
    <w:p w:rsidR="00033038" w:rsidRPr="00313D39" w:rsidRDefault="00033038" w:rsidP="00033038">
      <w:pPr>
        <w:shd w:val="clear" w:color="auto" w:fill="FFFFFF"/>
        <w:spacing w:after="0" w:line="240" w:lineRule="auto"/>
        <w:ind w:right="45" w:firstLine="180"/>
        <w:rPr>
          <w:color w:val="181818"/>
          <w:sz w:val="22"/>
          <w:lang w:eastAsia="ru-RU"/>
        </w:rPr>
      </w:pPr>
      <w:r w:rsidRPr="00313D39">
        <w:rPr>
          <w:b/>
          <w:i/>
          <w:iCs/>
          <w:color w:val="181818"/>
          <w:sz w:val="22"/>
          <w:lang w:eastAsia="ru-RU"/>
        </w:rPr>
        <w:t>Произведения о животных и родной природе.</w:t>
      </w:r>
      <w:r w:rsidRPr="00313D39">
        <w:rPr>
          <w:color w:val="181818"/>
          <w:sz w:val="22"/>
          <w:lang w:eastAsia="ru-RU"/>
        </w:rPr>
        <w:t> </w:t>
      </w:r>
    </w:p>
    <w:p w:rsidR="00033038" w:rsidRPr="00313D39" w:rsidRDefault="00033038" w:rsidP="00033038">
      <w:pPr>
        <w:shd w:val="clear" w:color="auto" w:fill="FFFFFF"/>
        <w:spacing w:after="0" w:line="240" w:lineRule="auto"/>
        <w:ind w:right="45" w:firstLine="180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Взаимоотношения человека и животных, защита и охрана природы — тема произведений литературы. Круг чтения (не менее трёх авторов): на  примере произведений  А. И.   Куприна,  В.  П.   Астафьева, К. Г. Паустовского, М. М. Пришвина, Ю. И.</w:t>
      </w:r>
    </w:p>
    <w:p w:rsidR="00033038" w:rsidRPr="00313D39" w:rsidRDefault="00033038" w:rsidP="00033038">
      <w:pPr>
        <w:shd w:val="clear" w:color="auto" w:fill="FFFFFF"/>
        <w:spacing w:after="0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Коваля и др.</w:t>
      </w:r>
    </w:p>
    <w:p w:rsidR="00033038" w:rsidRPr="00313D39" w:rsidRDefault="00033038" w:rsidP="00033038">
      <w:pPr>
        <w:shd w:val="clear" w:color="auto" w:fill="FFFFFF"/>
        <w:spacing w:after="123" w:line="240" w:lineRule="auto"/>
        <w:ind w:right="45" w:firstLine="180"/>
        <w:rPr>
          <w:color w:val="181818"/>
          <w:sz w:val="22"/>
          <w:lang w:eastAsia="ru-RU"/>
        </w:rPr>
      </w:pPr>
      <w:r w:rsidRPr="00313D39">
        <w:rPr>
          <w:b/>
          <w:i/>
          <w:iCs/>
          <w:color w:val="181818"/>
          <w:sz w:val="22"/>
          <w:lang w:eastAsia="ru-RU"/>
        </w:rPr>
        <w:t>Произведения о детях</w:t>
      </w:r>
      <w:r w:rsidRPr="00313D39">
        <w:rPr>
          <w:b/>
          <w:color w:val="181818"/>
          <w:sz w:val="22"/>
          <w:lang w:eastAsia="ru-RU"/>
        </w:rPr>
        <w:t>.</w:t>
      </w:r>
      <w:r w:rsidRPr="00313D39">
        <w:rPr>
          <w:color w:val="181818"/>
          <w:sz w:val="22"/>
          <w:lang w:eastAsia="ru-RU"/>
        </w:rPr>
        <w:t xml:space="preserve"> </w:t>
      </w:r>
    </w:p>
    <w:p w:rsidR="00033038" w:rsidRPr="00313D39" w:rsidRDefault="00033038" w:rsidP="00033038">
      <w:pPr>
        <w:shd w:val="clear" w:color="auto" w:fill="FFFFFF"/>
        <w:spacing w:after="123" w:line="240" w:lineRule="auto"/>
        <w:ind w:right="45" w:firstLine="180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 xml:space="preserve">Тематика произведений о детях, их жизни, играх и занятиях, взаимоотношениях </w:t>
      </w:r>
      <w:proofErr w:type="gramStart"/>
      <w:r w:rsidRPr="00313D39">
        <w:rPr>
          <w:color w:val="181818"/>
          <w:sz w:val="22"/>
          <w:lang w:eastAsia="ru-RU"/>
        </w:rPr>
        <w:t>со</w:t>
      </w:r>
      <w:proofErr w:type="gramEnd"/>
      <w:r w:rsidRPr="00313D39">
        <w:rPr>
          <w:color w:val="181818"/>
          <w:sz w:val="22"/>
          <w:lang w:eastAsia="ru-RU"/>
        </w:rPr>
        <w:t xml:space="preserve"> взрослыми и сверстниками (на примере произведений не менее трёх авторов): А.  П.  Чехова, Б.  С.  Житкова, Н.  Г. Гарина-Михайловского, В. В. Крапивина и др. Словесный портрет героя как его характеристика. Авторский способ выражения главной мысли. Основные события сюжета, отношение к ним героев.</w:t>
      </w:r>
    </w:p>
    <w:p w:rsidR="00033038" w:rsidRPr="00313D39" w:rsidRDefault="00033038" w:rsidP="00033038">
      <w:pPr>
        <w:shd w:val="clear" w:color="auto" w:fill="FFFFFF"/>
        <w:spacing w:after="123" w:line="240" w:lineRule="auto"/>
        <w:ind w:right="45" w:firstLine="180"/>
        <w:rPr>
          <w:b/>
          <w:color w:val="181818"/>
          <w:sz w:val="22"/>
          <w:lang w:eastAsia="ru-RU"/>
        </w:rPr>
      </w:pPr>
      <w:r w:rsidRPr="00313D39">
        <w:rPr>
          <w:b/>
          <w:i/>
          <w:iCs/>
          <w:color w:val="181818"/>
          <w:sz w:val="22"/>
          <w:lang w:eastAsia="ru-RU"/>
        </w:rPr>
        <w:t>Пьеса.</w:t>
      </w:r>
      <w:r w:rsidRPr="00313D39">
        <w:rPr>
          <w:b/>
          <w:color w:val="181818"/>
          <w:sz w:val="22"/>
          <w:lang w:eastAsia="ru-RU"/>
        </w:rPr>
        <w:t> </w:t>
      </w:r>
    </w:p>
    <w:p w:rsidR="00033038" w:rsidRPr="00313D39" w:rsidRDefault="00033038" w:rsidP="00033038">
      <w:pPr>
        <w:shd w:val="clear" w:color="auto" w:fill="FFFFFF"/>
        <w:spacing w:after="123" w:line="240" w:lineRule="auto"/>
        <w:ind w:right="45" w:firstLine="180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Знакомство с новым жанром — пьесой-сказкой.  Пьеса — произведение литературы и театрального искусства (одна по выбору). Пьеса как жанр  драматического  произведения. Пьеса и сказка: драматическое и эпическое произведения. Авторские ремарки: назначение, содержание.</w:t>
      </w:r>
    </w:p>
    <w:p w:rsidR="00033038" w:rsidRPr="00313D39" w:rsidRDefault="00033038" w:rsidP="00033038">
      <w:pPr>
        <w:shd w:val="clear" w:color="auto" w:fill="FFFFFF"/>
        <w:spacing w:after="5" w:line="240" w:lineRule="auto"/>
        <w:ind w:left="190" w:right="45"/>
        <w:rPr>
          <w:b/>
          <w:color w:val="181818"/>
          <w:sz w:val="22"/>
          <w:lang w:eastAsia="ru-RU"/>
        </w:rPr>
      </w:pPr>
      <w:r w:rsidRPr="00313D39">
        <w:rPr>
          <w:b/>
          <w:i/>
          <w:iCs/>
          <w:color w:val="181818"/>
          <w:sz w:val="22"/>
          <w:lang w:eastAsia="ru-RU"/>
        </w:rPr>
        <w:t>Юмористические произведения.</w:t>
      </w:r>
      <w:r w:rsidRPr="00313D39">
        <w:rPr>
          <w:b/>
          <w:color w:val="181818"/>
          <w:sz w:val="22"/>
          <w:lang w:eastAsia="ru-RU"/>
        </w:rPr>
        <w:t> </w:t>
      </w:r>
    </w:p>
    <w:p w:rsidR="00033038" w:rsidRPr="00313D39" w:rsidRDefault="00033038" w:rsidP="00033038">
      <w:pPr>
        <w:shd w:val="clear" w:color="auto" w:fill="FFFFFF"/>
        <w:spacing w:after="5" w:line="240" w:lineRule="auto"/>
        <w:ind w:left="190"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Круг чтения (не менее двух произведений по выбору):</w:t>
      </w:r>
    </w:p>
    <w:p w:rsidR="00033038" w:rsidRPr="00313D39" w:rsidRDefault="00033038" w:rsidP="00033038">
      <w:pPr>
        <w:shd w:val="clear" w:color="auto" w:fill="FFFFFF"/>
        <w:spacing w:after="0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 xml:space="preserve">юмористические произведения на примере рассказов М. М. Зощенко, В.  Ю. Драгунского, Н. Н. Носова, В. В. </w:t>
      </w:r>
      <w:proofErr w:type="spellStart"/>
      <w:r w:rsidRPr="00313D39">
        <w:rPr>
          <w:color w:val="181818"/>
          <w:sz w:val="22"/>
          <w:lang w:eastAsia="ru-RU"/>
        </w:rPr>
        <w:t>Голявкина</w:t>
      </w:r>
      <w:proofErr w:type="spellEnd"/>
      <w:r w:rsidRPr="00313D39">
        <w:rPr>
          <w:color w:val="181818"/>
          <w:sz w:val="22"/>
          <w:lang w:eastAsia="ru-RU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033038" w:rsidRPr="00313D39" w:rsidRDefault="00033038" w:rsidP="00033038">
      <w:pPr>
        <w:shd w:val="clear" w:color="auto" w:fill="FFFFFF"/>
        <w:spacing w:after="5" w:line="240" w:lineRule="auto"/>
        <w:ind w:left="190" w:right="45"/>
        <w:rPr>
          <w:color w:val="181818"/>
          <w:sz w:val="22"/>
          <w:lang w:eastAsia="ru-RU"/>
        </w:rPr>
      </w:pPr>
      <w:r w:rsidRPr="00313D39">
        <w:rPr>
          <w:b/>
          <w:i/>
          <w:iCs/>
          <w:color w:val="181818"/>
          <w:sz w:val="22"/>
          <w:lang w:eastAsia="ru-RU"/>
        </w:rPr>
        <w:t>Зарубежная литература</w:t>
      </w:r>
      <w:r w:rsidRPr="00313D39">
        <w:rPr>
          <w:b/>
          <w:color w:val="181818"/>
          <w:sz w:val="22"/>
          <w:lang w:eastAsia="ru-RU"/>
        </w:rPr>
        <w:t>.</w:t>
      </w:r>
      <w:r w:rsidRPr="00313D39">
        <w:rPr>
          <w:color w:val="181818"/>
          <w:sz w:val="22"/>
          <w:lang w:eastAsia="ru-RU"/>
        </w:rPr>
        <w:t xml:space="preserve"> </w:t>
      </w:r>
    </w:p>
    <w:p w:rsidR="00033038" w:rsidRPr="00313D39" w:rsidRDefault="00033038" w:rsidP="00033038">
      <w:pPr>
        <w:shd w:val="clear" w:color="auto" w:fill="FFFFFF"/>
        <w:spacing w:after="5" w:line="240" w:lineRule="auto"/>
        <w:ind w:left="190"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Расширение круга чтения произведений зарубежных писателей.</w:t>
      </w:r>
    </w:p>
    <w:p w:rsidR="00033038" w:rsidRPr="00313D39" w:rsidRDefault="00033038" w:rsidP="00033038">
      <w:pPr>
        <w:shd w:val="clear" w:color="auto" w:fill="FFFFFF"/>
        <w:spacing w:after="5" w:line="240" w:lineRule="auto"/>
        <w:ind w:left="10"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 xml:space="preserve">Литературные сказки Ш. Перро, Х.-К. Андерсена, братьев Гримм, Э. Т. А. Гофмана, Т. </w:t>
      </w:r>
      <w:proofErr w:type="spellStart"/>
      <w:r w:rsidRPr="00313D39">
        <w:rPr>
          <w:color w:val="181818"/>
          <w:sz w:val="22"/>
          <w:lang w:eastAsia="ru-RU"/>
        </w:rPr>
        <w:t>Янссон</w:t>
      </w:r>
      <w:proofErr w:type="spellEnd"/>
      <w:r w:rsidRPr="00313D39">
        <w:rPr>
          <w:color w:val="181818"/>
          <w:sz w:val="22"/>
          <w:lang w:eastAsia="ru-RU"/>
        </w:rPr>
        <w:t xml:space="preserve"> и др.</w:t>
      </w:r>
    </w:p>
    <w:p w:rsidR="00033038" w:rsidRPr="00313D39" w:rsidRDefault="00033038" w:rsidP="00033038">
      <w:pPr>
        <w:shd w:val="clear" w:color="auto" w:fill="FFFFFF"/>
        <w:spacing w:after="0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 xml:space="preserve">(по выбору). Приключенческая литература: произведения </w:t>
      </w:r>
      <w:proofErr w:type="gramStart"/>
      <w:r w:rsidRPr="00313D39">
        <w:rPr>
          <w:color w:val="181818"/>
          <w:sz w:val="22"/>
          <w:lang w:eastAsia="ru-RU"/>
        </w:rPr>
        <w:t>Дж</w:t>
      </w:r>
      <w:proofErr w:type="gramEnd"/>
      <w:r w:rsidRPr="00313D39">
        <w:rPr>
          <w:color w:val="181818"/>
          <w:sz w:val="22"/>
          <w:lang w:eastAsia="ru-RU"/>
        </w:rPr>
        <w:t>. Свифта, Марка Твена.</w:t>
      </w:r>
    </w:p>
    <w:p w:rsidR="00033038" w:rsidRPr="00313D39" w:rsidRDefault="00033038" w:rsidP="00033038">
      <w:pPr>
        <w:shd w:val="clear" w:color="auto" w:fill="FFFFFF"/>
        <w:spacing w:after="120" w:line="240" w:lineRule="auto"/>
        <w:ind w:right="305" w:firstLine="170"/>
        <w:rPr>
          <w:b/>
          <w:color w:val="181818"/>
          <w:sz w:val="22"/>
          <w:lang w:eastAsia="ru-RU"/>
        </w:rPr>
      </w:pPr>
      <w:r w:rsidRPr="00313D39">
        <w:rPr>
          <w:b/>
          <w:i/>
          <w:iCs/>
          <w:color w:val="181818"/>
          <w:sz w:val="22"/>
          <w:lang w:eastAsia="ru-RU"/>
        </w:rPr>
        <w:t>Библиографическая  культура   (работа   с   детской   книгой и справочной литературой)</w:t>
      </w:r>
      <w:r w:rsidRPr="00313D39">
        <w:rPr>
          <w:b/>
          <w:color w:val="181818"/>
          <w:sz w:val="22"/>
          <w:lang w:eastAsia="ru-RU"/>
        </w:rPr>
        <w:t xml:space="preserve">. </w:t>
      </w:r>
    </w:p>
    <w:p w:rsidR="00033038" w:rsidRPr="00313D39" w:rsidRDefault="00033038" w:rsidP="00033038">
      <w:pPr>
        <w:shd w:val="clear" w:color="auto" w:fill="FFFFFF"/>
        <w:spacing w:after="120" w:line="240" w:lineRule="auto"/>
        <w:ind w:right="305" w:firstLine="170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 xml:space="preserve">Польза чтения и книги: книга — друг и учитель. Правила читателя и способы выбора книги (тематический,  систематический   каталог). Виды  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313D39">
        <w:rPr>
          <w:color w:val="181818"/>
          <w:sz w:val="22"/>
          <w:lang w:eastAsia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313D39">
        <w:rPr>
          <w:color w:val="181818"/>
          <w:sz w:val="22"/>
          <w:lang w:eastAsia="ru-RU"/>
        </w:rPr>
        <w:t xml:space="preserve"> Работа с источниками периодической печати.</w:t>
      </w:r>
    </w:p>
    <w:p w:rsidR="00D6701E" w:rsidRPr="00313D39" w:rsidRDefault="00D6701E" w:rsidP="00D6701E">
      <w:pPr>
        <w:autoSpaceDE w:val="0"/>
        <w:autoSpaceDN w:val="0"/>
        <w:spacing w:before="70" w:after="0" w:line="271" w:lineRule="auto"/>
        <w:ind w:right="720"/>
        <w:rPr>
          <w:sz w:val="22"/>
        </w:rPr>
      </w:pPr>
    </w:p>
    <w:p w:rsidR="00996331" w:rsidRPr="00313D39" w:rsidRDefault="00996331" w:rsidP="00996331">
      <w:pPr>
        <w:rPr>
          <w:sz w:val="22"/>
        </w:rPr>
      </w:pPr>
    </w:p>
    <w:p w:rsidR="00996331" w:rsidRPr="00313D39" w:rsidRDefault="00996331" w:rsidP="00996331">
      <w:pPr>
        <w:jc w:val="center"/>
        <w:rPr>
          <w:b/>
          <w:sz w:val="22"/>
          <w:u w:val="single"/>
          <w:lang w:eastAsia="ru-RU"/>
        </w:rPr>
      </w:pPr>
      <w:r w:rsidRPr="00313D39">
        <w:rPr>
          <w:b/>
          <w:sz w:val="22"/>
          <w:u w:val="single"/>
        </w:rPr>
        <w:t>2.</w:t>
      </w:r>
      <w:r w:rsidRPr="00313D39">
        <w:rPr>
          <w:b/>
          <w:sz w:val="22"/>
          <w:u w:val="single"/>
          <w:lang w:eastAsia="ru-RU"/>
        </w:rPr>
        <w:t xml:space="preserve"> Планируемые результаты  освоения учебного предмета.</w:t>
      </w:r>
    </w:p>
    <w:p w:rsidR="00D6701E" w:rsidRPr="00313D39" w:rsidRDefault="00D6701E" w:rsidP="00996331">
      <w:pPr>
        <w:jc w:val="center"/>
        <w:rPr>
          <w:b/>
          <w:sz w:val="22"/>
          <w:u w:val="single"/>
          <w:lang w:eastAsia="ru-RU"/>
        </w:rPr>
      </w:pPr>
      <w:r w:rsidRPr="00313D39">
        <w:rPr>
          <w:b/>
          <w:sz w:val="22"/>
          <w:u w:val="single"/>
          <w:lang w:eastAsia="ru-RU"/>
        </w:rPr>
        <w:t>1 класс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sz w:val="22"/>
          <w:lang w:eastAsia="ru-RU"/>
        </w:rPr>
        <w:t xml:space="preserve">Изучение литературного чтения в 1 классе направлено на достижение </w:t>
      </w:r>
      <w:proofErr w:type="gramStart"/>
      <w:r w:rsidRPr="00313D39">
        <w:rPr>
          <w:sz w:val="22"/>
          <w:lang w:eastAsia="ru-RU"/>
        </w:rPr>
        <w:t>обучающимися</w:t>
      </w:r>
      <w:proofErr w:type="gramEnd"/>
      <w:r w:rsidRPr="00313D39">
        <w:rPr>
          <w:sz w:val="22"/>
          <w:lang w:eastAsia="ru-RU"/>
        </w:rPr>
        <w:t xml:space="preserve"> личностных, </w:t>
      </w:r>
      <w:proofErr w:type="spellStart"/>
      <w:r w:rsidRPr="00313D39">
        <w:rPr>
          <w:sz w:val="22"/>
          <w:lang w:eastAsia="ru-RU"/>
        </w:rPr>
        <w:t>метапредметных</w:t>
      </w:r>
      <w:proofErr w:type="spellEnd"/>
      <w:r w:rsidRPr="00313D39">
        <w:rPr>
          <w:sz w:val="22"/>
          <w:lang w:eastAsia="ru-RU"/>
        </w:rPr>
        <w:t xml:space="preserve"> и предметных результатов освоения учебного предмета.</w:t>
      </w:r>
    </w:p>
    <w:p w:rsidR="00996331" w:rsidRPr="00313D39" w:rsidRDefault="00996331" w:rsidP="00996331">
      <w:pPr>
        <w:shd w:val="clear" w:color="auto" w:fill="FFFFFF"/>
        <w:spacing w:before="240" w:after="120" w:line="240" w:lineRule="atLeast"/>
        <w:outlineLvl w:val="1"/>
        <w:rPr>
          <w:b/>
          <w:bCs/>
          <w:caps/>
          <w:sz w:val="22"/>
          <w:lang w:eastAsia="ru-RU"/>
        </w:rPr>
      </w:pPr>
      <w:r w:rsidRPr="00313D39">
        <w:rPr>
          <w:b/>
          <w:bCs/>
          <w:caps/>
          <w:sz w:val="22"/>
          <w:lang w:eastAsia="ru-RU"/>
        </w:rPr>
        <w:t>ЛИЧНОСТНЫЕ РЕЗУЛЬТАТЫ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sz w:val="22"/>
          <w:lang w:eastAsia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b/>
          <w:bCs/>
          <w:sz w:val="22"/>
          <w:lang w:eastAsia="ru-RU"/>
        </w:rPr>
        <w:t>Гражданско-патриотическое воспитание:</w:t>
      </w:r>
    </w:p>
    <w:p w:rsidR="00996331" w:rsidRPr="00313D39" w:rsidRDefault="00996331" w:rsidP="0099633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lastRenderedPageBreak/>
        <w:t>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996331" w:rsidRPr="00313D39" w:rsidRDefault="00996331" w:rsidP="0099633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996331" w:rsidRPr="00313D39" w:rsidRDefault="00996331" w:rsidP="0099633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b/>
          <w:bCs/>
          <w:sz w:val="22"/>
          <w:lang w:eastAsia="ru-RU"/>
        </w:rPr>
        <w:t>Духовно-нравственное воспитание:</w:t>
      </w:r>
    </w:p>
    <w:p w:rsidR="00996331" w:rsidRPr="00313D39" w:rsidRDefault="00996331" w:rsidP="0099633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996331" w:rsidRPr="00313D39" w:rsidRDefault="00996331" w:rsidP="0099633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996331" w:rsidRPr="00313D39" w:rsidRDefault="00996331" w:rsidP="0099633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996331" w:rsidRPr="00313D39" w:rsidRDefault="00996331" w:rsidP="0099633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неприятие любых форм поведения, направленных на причинение физического и морального вреда другим людям 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b/>
          <w:bCs/>
          <w:sz w:val="22"/>
          <w:lang w:eastAsia="ru-RU"/>
        </w:rPr>
        <w:t>Эстетическое воспитание:</w:t>
      </w:r>
    </w:p>
    <w:p w:rsidR="00996331" w:rsidRPr="00313D39" w:rsidRDefault="00996331" w:rsidP="009963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996331" w:rsidRPr="00313D39" w:rsidRDefault="00996331" w:rsidP="009963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приобретение  эстетического  опыта  слушания,  чтения и эмоционально-эстетической оценки произведений фольклора и художественной литературы;</w:t>
      </w:r>
    </w:p>
    <w:p w:rsidR="00996331" w:rsidRPr="00313D39" w:rsidRDefault="00996331" w:rsidP="009963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b/>
          <w:bCs/>
          <w:sz w:val="22"/>
          <w:lang w:eastAsia="ru-RU"/>
        </w:rPr>
        <w:t>Физическое воспитание, формирование культуры здоровья эмоционального благополучия:</w:t>
      </w:r>
    </w:p>
    <w:p w:rsidR="00996331" w:rsidRPr="00313D39" w:rsidRDefault="00996331" w:rsidP="0099633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соблюдение правил  здорового  и  безопасного  (для  себя и других людей) образа жизни в окружающей среде (в том числе информационной);</w:t>
      </w:r>
    </w:p>
    <w:p w:rsidR="00996331" w:rsidRPr="00313D39" w:rsidRDefault="00996331" w:rsidP="0099633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бережное отношение к физическому и психическому здоровью.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b/>
          <w:bCs/>
          <w:sz w:val="22"/>
          <w:lang w:eastAsia="ru-RU"/>
        </w:rPr>
        <w:t>Трудовое воспитание:</w:t>
      </w:r>
    </w:p>
    <w:p w:rsidR="00996331" w:rsidRPr="00313D39" w:rsidRDefault="00996331" w:rsidP="0099633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b/>
          <w:bCs/>
          <w:sz w:val="22"/>
          <w:lang w:eastAsia="ru-RU"/>
        </w:rPr>
        <w:t>Экологическое воспитание:</w:t>
      </w:r>
    </w:p>
    <w:p w:rsidR="00996331" w:rsidRPr="00313D39" w:rsidRDefault="00996331" w:rsidP="0099633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996331" w:rsidRPr="00313D39" w:rsidRDefault="00996331" w:rsidP="0099633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неприятие действий, приносящих ей вред.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b/>
          <w:bCs/>
          <w:sz w:val="22"/>
          <w:lang w:eastAsia="ru-RU"/>
        </w:rPr>
        <w:t>Ценности научного познания:</w:t>
      </w:r>
    </w:p>
    <w:p w:rsidR="00996331" w:rsidRPr="00313D39" w:rsidRDefault="00996331" w:rsidP="0099633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996331" w:rsidRPr="00313D39" w:rsidRDefault="00996331" w:rsidP="0099633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овладение смысловым чтением для решения различного уровня учебных и жизненных задач;</w:t>
      </w:r>
    </w:p>
    <w:p w:rsidR="00996331" w:rsidRPr="00313D39" w:rsidRDefault="00996331" w:rsidP="0099633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313D39">
        <w:rPr>
          <w:sz w:val="22"/>
          <w:lang w:eastAsia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996331" w:rsidRPr="00313D39" w:rsidRDefault="00996331" w:rsidP="00996331">
      <w:pPr>
        <w:shd w:val="clear" w:color="auto" w:fill="FFFFFF"/>
        <w:spacing w:before="240" w:after="120" w:line="240" w:lineRule="atLeast"/>
        <w:outlineLvl w:val="1"/>
        <w:rPr>
          <w:b/>
          <w:bCs/>
          <w:caps/>
          <w:sz w:val="22"/>
          <w:lang w:eastAsia="ru-RU"/>
        </w:rPr>
      </w:pPr>
      <w:r w:rsidRPr="00313D39">
        <w:rPr>
          <w:b/>
          <w:bCs/>
          <w:caps/>
          <w:sz w:val="22"/>
          <w:lang w:eastAsia="ru-RU"/>
        </w:rPr>
        <w:t>МЕТАПРЕДМЕТНЫЕ РЕЗУЛЬТАТЫ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sz w:val="22"/>
          <w:lang w:eastAsia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313D39">
        <w:rPr>
          <w:sz w:val="22"/>
          <w:lang w:eastAsia="ru-RU"/>
        </w:rPr>
        <w:t>обучающихся</w:t>
      </w:r>
      <w:proofErr w:type="gramEnd"/>
      <w:r w:rsidRPr="00313D39">
        <w:rPr>
          <w:sz w:val="22"/>
          <w:lang w:eastAsia="ru-RU"/>
        </w:rPr>
        <w:t xml:space="preserve"> будут сформированы познавательные универсальные учебные действия: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b/>
          <w:sz w:val="22"/>
          <w:lang w:eastAsia="ru-RU"/>
        </w:rPr>
      </w:pPr>
      <w:r w:rsidRPr="00313D39">
        <w:rPr>
          <w:b/>
          <w:i/>
          <w:iCs/>
          <w:sz w:val="22"/>
          <w:lang w:eastAsia="ru-RU"/>
        </w:rPr>
        <w:t>базовые логические действия:</w:t>
      </w:r>
    </w:p>
    <w:p w:rsidR="00996331" w:rsidRPr="00313D39" w:rsidRDefault="00996331" w:rsidP="0099633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996331" w:rsidRPr="00313D39" w:rsidRDefault="00996331" w:rsidP="0099633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объединять произведения по жанру, авторской принадлежности;</w:t>
      </w:r>
    </w:p>
    <w:p w:rsidR="00996331" w:rsidRPr="00313D39" w:rsidRDefault="00996331" w:rsidP="0099633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996331" w:rsidRPr="00313D39" w:rsidRDefault="00996331" w:rsidP="0099633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996331" w:rsidRPr="00313D39" w:rsidRDefault="00996331" w:rsidP="0099633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996331" w:rsidRPr="00313D39" w:rsidRDefault="00996331" w:rsidP="0099633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b/>
          <w:sz w:val="22"/>
          <w:lang w:eastAsia="ru-RU"/>
        </w:rPr>
      </w:pPr>
      <w:r w:rsidRPr="00313D39">
        <w:rPr>
          <w:b/>
          <w:i/>
          <w:iCs/>
          <w:sz w:val="22"/>
          <w:lang w:eastAsia="ru-RU"/>
        </w:rPr>
        <w:t>базовые исследовательские действия:</w:t>
      </w:r>
    </w:p>
    <w:p w:rsidR="00996331" w:rsidRPr="00313D39" w:rsidRDefault="00996331" w:rsidP="0099633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996331" w:rsidRPr="00313D39" w:rsidRDefault="00996331" w:rsidP="0099633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формулировать с помощью учителя цель, планировать изменения объекта, ситуации;</w:t>
      </w:r>
    </w:p>
    <w:p w:rsidR="00996331" w:rsidRPr="00313D39" w:rsidRDefault="00996331" w:rsidP="0099633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 xml:space="preserve">сравнивать несколько вариантов решения задачи, выбирать наиболее </w:t>
      </w:r>
      <w:proofErr w:type="gramStart"/>
      <w:r w:rsidRPr="00313D39">
        <w:rPr>
          <w:sz w:val="22"/>
          <w:lang w:eastAsia="ru-RU"/>
        </w:rPr>
        <w:t>подходящий</w:t>
      </w:r>
      <w:proofErr w:type="gramEnd"/>
      <w:r w:rsidRPr="00313D39">
        <w:rPr>
          <w:sz w:val="22"/>
          <w:lang w:eastAsia="ru-RU"/>
        </w:rPr>
        <w:t xml:space="preserve"> (на основе предложенных критериев);</w:t>
      </w:r>
    </w:p>
    <w:p w:rsidR="00996331" w:rsidRPr="00313D39" w:rsidRDefault="00996331" w:rsidP="0099633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проводить по предложенному плану опыт, несложное исследование по  установлению  особенностей  объекта  изучения и связей между объектами (часть — целое, причина — следствие);</w:t>
      </w:r>
    </w:p>
    <w:p w:rsidR="00996331" w:rsidRPr="00313D39" w:rsidRDefault="00996331" w:rsidP="0099633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996331" w:rsidRPr="00313D39" w:rsidRDefault="00996331" w:rsidP="0099633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прогнозировать возможное развитие  процессов,  событий и их последствия в аналогичных или сходных ситуациях;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b/>
          <w:sz w:val="22"/>
          <w:lang w:eastAsia="ru-RU"/>
        </w:rPr>
      </w:pPr>
      <w:r w:rsidRPr="00313D39">
        <w:rPr>
          <w:b/>
          <w:i/>
          <w:iCs/>
          <w:sz w:val="22"/>
          <w:lang w:eastAsia="ru-RU"/>
        </w:rPr>
        <w:t>работа с информацией:</w:t>
      </w:r>
    </w:p>
    <w:p w:rsidR="00996331" w:rsidRPr="00313D39" w:rsidRDefault="00996331" w:rsidP="0099633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выбирать источник получения информации;</w:t>
      </w:r>
    </w:p>
    <w:p w:rsidR="00996331" w:rsidRPr="00313D39" w:rsidRDefault="00996331" w:rsidP="0099633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96331" w:rsidRPr="00313D39" w:rsidRDefault="00996331" w:rsidP="0099633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96331" w:rsidRPr="00313D39" w:rsidRDefault="00996331" w:rsidP="0099633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996331" w:rsidRPr="00313D39" w:rsidRDefault="00996331" w:rsidP="0099633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96331" w:rsidRPr="00313D39" w:rsidRDefault="00996331" w:rsidP="0099633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самостоятельно создавать схемы, таблицы для представления информации.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proofErr w:type="gramStart"/>
      <w:r w:rsidRPr="00313D39">
        <w:rPr>
          <w:sz w:val="22"/>
          <w:lang w:eastAsia="ru-RU"/>
        </w:rPr>
        <w:t>К концу обучения в начальной школе у обучающегося формируются </w:t>
      </w:r>
      <w:r w:rsidRPr="00313D39">
        <w:rPr>
          <w:b/>
          <w:bCs/>
          <w:sz w:val="22"/>
          <w:lang w:eastAsia="ru-RU"/>
        </w:rPr>
        <w:t>коммуникативные </w:t>
      </w:r>
      <w:r w:rsidRPr="00313D39">
        <w:rPr>
          <w:sz w:val="22"/>
          <w:lang w:eastAsia="ru-RU"/>
        </w:rPr>
        <w:t>универсальные учебные действия:</w:t>
      </w:r>
      <w:proofErr w:type="gramEnd"/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b/>
          <w:sz w:val="22"/>
          <w:lang w:eastAsia="ru-RU"/>
        </w:rPr>
      </w:pPr>
      <w:r w:rsidRPr="00313D39">
        <w:rPr>
          <w:b/>
          <w:i/>
          <w:iCs/>
          <w:sz w:val="22"/>
          <w:lang w:eastAsia="ru-RU"/>
        </w:rPr>
        <w:t>общение</w:t>
      </w:r>
      <w:r w:rsidRPr="00313D39">
        <w:rPr>
          <w:b/>
          <w:sz w:val="22"/>
          <w:lang w:eastAsia="ru-RU"/>
        </w:rPr>
        <w:t>:</w:t>
      </w:r>
    </w:p>
    <w:p w:rsidR="00996331" w:rsidRPr="00313D39" w:rsidRDefault="00996331" w:rsidP="0099633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96331" w:rsidRPr="00313D39" w:rsidRDefault="00996331" w:rsidP="0099633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проявлять уважительное отношение к собеседнику, соблюдать правила ведения диалога и дискуссии;</w:t>
      </w:r>
    </w:p>
    <w:p w:rsidR="00996331" w:rsidRPr="00313D39" w:rsidRDefault="00996331" w:rsidP="0099633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признавать возможность существования разных точек зрения;</w:t>
      </w:r>
    </w:p>
    <w:p w:rsidR="00996331" w:rsidRPr="00313D39" w:rsidRDefault="00996331" w:rsidP="0099633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корректно и аргументированно высказывать своё мнение;</w:t>
      </w:r>
    </w:p>
    <w:p w:rsidR="00996331" w:rsidRPr="00313D39" w:rsidRDefault="00996331" w:rsidP="0099633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строить речевое высказывание в соответствии с поставленной задачей;</w:t>
      </w:r>
    </w:p>
    <w:p w:rsidR="00996331" w:rsidRPr="00313D39" w:rsidRDefault="00996331" w:rsidP="0099633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создавать устные и письменные тексты (описание, рассуждение, повествование);</w:t>
      </w:r>
    </w:p>
    <w:p w:rsidR="00996331" w:rsidRPr="00313D39" w:rsidRDefault="00996331" w:rsidP="0099633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готовить небольшие публичные выступления;</w:t>
      </w:r>
    </w:p>
    <w:p w:rsidR="00996331" w:rsidRPr="00313D39" w:rsidRDefault="00996331" w:rsidP="0099633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подбирать иллюстративный материал (рисунки, фото, плакаты) к тексту выступления.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proofErr w:type="gramStart"/>
      <w:r w:rsidRPr="00313D39">
        <w:rPr>
          <w:sz w:val="22"/>
          <w:lang w:eastAsia="ru-RU"/>
        </w:rPr>
        <w:lastRenderedPageBreak/>
        <w:t>К концу обучения в начальной школе у обучающегося формируются </w:t>
      </w:r>
      <w:r w:rsidRPr="00313D39">
        <w:rPr>
          <w:b/>
          <w:bCs/>
          <w:sz w:val="22"/>
          <w:lang w:eastAsia="ru-RU"/>
        </w:rPr>
        <w:t>регулятивные</w:t>
      </w:r>
      <w:r w:rsidRPr="00313D39">
        <w:rPr>
          <w:sz w:val="22"/>
          <w:lang w:eastAsia="ru-RU"/>
        </w:rPr>
        <w:t> универсальные учебные действия:</w:t>
      </w:r>
      <w:proofErr w:type="gramEnd"/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b/>
          <w:sz w:val="22"/>
          <w:lang w:eastAsia="ru-RU"/>
        </w:rPr>
      </w:pPr>
      <w:r w:rsidRPr="00313D39">
        <w:rPr>
          <w:b/>
          <w:i/>
          <w:iCs/>
          <w:sz w:val="22"/>
          <w:lang w:eastAsia="ru-RU"/>
        </w:rPr>
        <w:t>самоорганизация</w:t>
      </w:r>
      <w:r w:rsidRPr="00313D39">
        <w:rPr>
          <w:b/>
          <w:sz w:val="22"/>
          <w:lang w:eastAsia="ru-RU"/>
        </w:rPr>
        <w:t>:</w:t>
      </w:r>
    </w:p>
    <w:p w:rsidR="00996331" w:rsidRPr="00313D39" w:rsidRDefault="00996331" w:rsidP="0099633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планировать действия по решению учебной задачи для получения результата;</w:t>
      </w:r>
    </w:p>
    <w:p w:rsidR="00996331" w:rsidRPr="00313D39" w:rsidRDefault="00996331" w:rsidP="0099633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выстраивать последовательность выбранных действий;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b/>
          <w:i/>
          <w:iCs/>
          <w:sz w:val="22"/>
          <w:lang w:eastAsia="ru-RU"/>
        </w:rPr>
      </w:pP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b/>
          <w:i/>
          <w:iCs/>
          <w:sz w:val="22"/>
          <w:lang w:eastAsia="ru-RU"/>
        </w:rPr>
      </w:pP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b/>
          <w:sz w:val="22"/>
          <w:lang w:eastAsia="ru-RU"/>
        </w:rPr>
      </w:pPr>
      <w:r w:rsidRPr="00313D39">
        <w:rPr>
          <w:b/>
          <w:i/>
          <w:iCs/>
          <w:sz w:val="22"/>
          <w:lang w:eastAsia="ru-RU"/>
        </w:rPr>
        <w:t>самоконтроль</w:t>
      </w:r>
      <w:r w:rsidRPr="00313D39">
        <w:rPr>
          <w:b/>
          <w:sz w:val="22"/>
          <w:lang w:eastAsia="ru-RU"/>
        </w:rPr>
        <w:t>:</w:t>
      </w:r>
    </w:p>
    <w:p w:rsidR="00996331" w:rsidRPr="00313D39" w:rsidRDefault="00996331" w:rsidP="00996331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устанавливать причины успеха/неудач учебной деятельности;</w:t>
      </w:r>
    </w:p>
    <w:p w:rsidR="00996331" w:rsidRPr="00313D39" w:rsidRDefault="00996331" w:rsidP="00996331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корректировать свои учебные действия для преодоления ошибок.</w:t>
      </w:r>
    </w:p>
    <w:p w:rsidR="00996331" w:rsidRPr="00313D39" w:rsidRDefault="00996331" w:rsidP="00996331">
      <w:pPr>
        <w:shd w:val="clear" w:color="auto" w:fill="FFFFFF"/>
        <w:spacing w:before="240" w:after="120" w:line="240" w:lineRule="atLeast"/>
        <w:outlineLvl w:val="2"/>
        <w:rPr>
          <w:b/>
          <w:bCs/>
          <w:sz w:val="22"/>
          <w:lang w:eastAsia="ru-RU"/>
        </w:rPr>
      </w:pPr>
      <w:r w:rsidRPr="00313D39">
        <w:rPr>
          <w:b/>
          <w:bCs/>
          <w:sz w:val="22"/>
          <w:lang w:eastAsia="ru-RU"/>
        </w:rPr>
        <w:t>Совместная деятельность:</w:t>
      </w:r>
    </w:p>
    <w:p w:rsidR="00996331" w:rsidRPr="00313D39" w:rsidRDefault="00996331" w:rsidP="00996331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96331" w:rsidRPr="00313D39" w:rsidRDefault="00996331" w:rsidP="00996331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96331" w:rsidRPr="00313D39" w:rsidRDefault="00996331" w:rsidP="00996331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проявлять готовность руководить, выполнять поручения, подчиняться;</w:t>
      </w:r>
    </w:p>
    <w:p w:rsidR="00996331" w:rsidRPr="00313D39" w:rsidRDefault="00996331" w:rsidP="00996331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ответственно выполнять свою часть работы;</w:t>
      </w:r>
    </w:p>
    <w:p w:rsidR="00996331" w:rsidRPr="00313D39" w:rsidRDefault="00996331" w:rsidP="00996331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оценивать свой вклад в общий результат;</w:t>
      </w:r>
    </w:p>
    <w:p w:rsidR="00996331" w:rsidRPr="00313D39" w:rsidRDefault="00996331" w:rsidP="00996331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выполнять совместные проектные задания с опорой на предложенные образцы.</w:t>
      </w:r>
    </w:p>
    <w:p w:rsidR="00996331" w:rsidRPr="00313D39" w:rsidRDefault="00996331" w:rsidP="00996331">
      <w:pPr>
        <w:shd w:val="clear" w:color="auto" w:fill="FFFFFF"/>
        <w:spacing w:before="240" w:after="120" w:line="240" w:lineRule="atLeast"/>
        <w:outlineLvl w:val="1"/>
        <w:rPr>
          <w:b/>
          <w:bCs/>
          <w:caps/>
          <w:sz w:val="22"/>
          <w:lang w:eastAsia="ru-RU"/>
        </w:rPr>
      </w:pPr>
      <w:r w:rsidRPr="00313D39">
        <w:rPr>
          <w:b/>
          <w:bCs/>
          <w:caps/>
          <w:sz w:val="22"/>
          <w:lang w:eastAsia="ru-RU"/>
        </w:rPr>
        <w:t>ПРЕДМЕТНЫЕ РЕЗУЛЬТАТЫ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sz w:val="22"/>
          <w:lang w:eastAsia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996331" w:rsidRPr="00313D39" w:rsidRDefault="00996331" w:rsidP="00996331">
      <w:pPr>
        <w:shd w:val="clear" w:color="auto" w:fill="FFFFFF"/>
        <w:spacing w:after="0" w:line="240" w:lineRule="auto"/>
        <w:ind w:firstLine="227"/>
        <w:jc w:val="both"/>
        <w:rPr>
          <w:sz w:val="22"/>
          <w:lang w:eastAsia="ru-RU"/>
        </w:rPr>
      </w:pPr>
      <w:r w:rsidRPr="00313D39">
        <w:rPr>
          <w:sz w:val="22"/>
          <w:lang w:eastAsia="ru-RU"/>
        </w:rPr>
        <w:t>К концу обучения</w:t>
      </w:r>
      <w:r w:rsidRPr="00313D39">
        <w:rPr>
          <w:b/>
          <w:bCs/>
          <w:sz w:val="22"/>
          <w:lang w:eastAsia="ru-RU"/>
        </w:rPr>
        <w:t> в первом классе</w:t>
      </w:r>
      <w:r w:rsidRPr="00313D39">
        <w:rPr>
          <w:sz w:val="22"/>
          <w:lang w:eastAsia="ru-RU"/>
        </w:rPr>
        <w:t> </w:t>
      </w:r>
      <w:proofErr w:type="gramStart"/>
      <w:r w:rsidRPr="00313D39">
        <w:rPr>
          <w:sz w:val="22"/>
          <w:lang w:eastAsia="ru-RU"/>
        </w:rPr>
        <w:t>обучающийся</w:t>
      </w:r>
      <w:proofErr w:type="gramEnd"/>
      <w:r w:rsidRPr="00313D39">
        <w:rPr>
          <w:sz w:val="22"/>
          <w:lang w:eastAsia="ru-RU"/>
        </w:rPr>
        <w:t xml:space="preserve"> научится:</w:t>
      </w:r>
    </w:p>
    <w:p w:rsidR="00996331" w:rsidRPr="00313D39" w:rsidRDefault="00996331" w:rsidP="00996331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996331" w:rsidRPr="00313D39" w:rsidRDefault="00996331" w:rsidP="0099633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996331" w:rsidRPr="00313D39" w:rsidRDefault="00996331" w:rsidP="0099633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996331" w:rsidRPr="00313D39" w:rsidRDefault="00996331" w:rsidP="0099633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различать прозаическую (</w:t>
      </w:r>
      <w:proofErr w:type="spellStart"/>
      <w:r w:rsidRPr="00313D39">
        <w:rPr>
          <w:sz w:val="22"/>
          <w:lang w:eastAsia="ru-RU"/>
        </w:rPr>
        <w:t>нестихотворную</w:t>
      </w:r>
      <w:proofErr w:type="spellEnd"/>
      <w:r w:rsidRPr="00313D39">
        <w:rPr>
          <w:sz w:val="22"/>
          <w:lang w:eastAsia="ru-RU"/>
        </w:rPr>
        <w:t>) и стихотворную речь;</w:t>
      </w:r>
    </w:p>
    <w:p w:rsidR="00996331" w:rsidRPr="00313D39" w:rsidRDefault="00996331" w:rsidP="0099633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313D39">
        <w:rPr>
          <w:sz w:val="22"/>
          <w:lang w:eastAsia="ru-RU"/>
        </w:rPr>
        <w:t>потешки</w:t>
      </w:r>
      <w:proofErr w:type="spellEnd"/>
      <w:r w:rsidRPr="00313D39">
        <w:rPr>
          <w:sz w:val="22"/>
          <w:lang w:eastAsia="ru-RU"/>
        </w:rPr>
        <w:t>, сказки (фольклорные и литературные), рассказы, стихотворения);</w:t>
      </w:r>
    </w:p>
    <w:p w:rsidR="00996331" w:rsidRPr="00313D39" w:rsidRDefault="00996331" w:rsidP="0099633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996331" w:rsidRPr="00313D39" w:rsidRDefault="00996331" w:rsidP="0099633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996331" w:rsidRPr="00313D39" w:rsidRDefault="00996331" w:rsidP="0099633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996331" w:rsidRPr="00313D39" w:rsidRDefault="00996331" w:rsidP="0099633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996331" w:rsidRPr="00313D39" w:rsidRDefault="00996331" w:rsidP="0099633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читать по ролям с соблюдением норм произношения, расстановки ударения;</w:t>
      </w:r>
    </w:p>
    <w:p w:rsidR="00996331" w:rsidRPr="00313D39" w:rsidRDefault="00996331" w:rsidP="0099633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составлять высказывания по содержанию  произведения (не менее 3 предложений) по заданному алгоритму;</w:t>
      </w:r>
    </w:p>
    <w:p w:rsidR="00996331" w:rsidRPr="00313D39" w:rsidRDefault="00996331" w:rsidP="0099633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сочинять небольшие  тексты  по  предложенному  началу и др. (не менее 3 предложений);</w:t>
      </w:r>
    </w:p>
    <w:p w:rsidR="00996331" w:rsidRPr="00313D39" w:rsidRDefault="00996331" w:rsidP="0099633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ориентироваться в книге/учебнике по обложке, оглавлению, иллюстрациям;</w:t>
      </w:r>
    </w:p>
    <w:p w:rsidR="00996331" w:rsidRPr="00313D39" w:rsidRDefault="00996331" w:rsidP="0099633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lastRenderedPageBreak/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996331" w:rsidRPr="00313D39" w:rsidRDefault="00996331" w:rsidP="0099633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947"/>
        <w:rPr>
          <w:sz w:val="22"/>
          <w:lang w:eastAsia="ru-RU"/>
        </w:rPr>
      </w:pPr>
      <w:r w:rsidRPr="00313D39">
        <w:rPr>
          <w:sz w:val="22"/>
          <w:lang w:eastAsia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D6701E" w:rsidRPr="00313D39" w:rsidRDefault="00D6701E" w:rsidP="00D6701E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color w:val="000000"/>
          <w:sz w:val="22"/>
          <w:szCs w:val="22"/>
          <w:u w:val="single"/>
        </w:rPr>
      </w:pPr>
      <w:r w:rsidRPr="00313D39">
        <w:rPr>
          <w:caps/>
          <w:color w:val="000000"/>
          <w:sz w:val="22"/>
          <w:szCs w:val="22"/>
          <w:u w:val="single"/>
        </w:rPr>
        <w:t>2.ПЛАНИРУЕМЫЕ ОБРАЗОВАТЕЛЬНЫЕ РЕЗУЛЬТАТЫ</w:t>
      </w:r>
      <w:r w:rsidR="00033038" w:rsidRPr="00313D39">
        <w:rPr>
          <w:caps/>
          <w:color w:val="000000"/>
          <w:sz w:val="22"/>
          <w:szCs w:val="22"/>
          <w:u w:val="single"/>
        </w:rPr>
        <w:t xml:space="preserve">  2 класс</w:t>
      </w:r>
    </w:p>
    <w:p w:rsidR="00D6701E" w:rsidRPr="00313D39" w:rsidRDefault="00D6701E" w:rsidP="00D6701E">
      <w:pPr>
        <w:pStyle w:val="aa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  <w:sz w:val="22"/>
          <w:szCs w:val="22"/>
        </w:rPr>
      </w:pPr>
      <w:r w:rsidRPr="00313D39">
        <w:rPr>
          <w:color w:val="000000"/>
          <w:sz w:val="22"/>
          <w:szCs w:val="22"/>
        </w:rPr>
        <w:t xml:space="preserve">Изучение литературного чтения во 2 классе направлено на достижение </w:t>
      </w:r>
      <w:proofErr w:type="gramStart"/>
      <w:r w:rsidRPr="00313D39">
        <w:rPr>
          <w:color w:val="000000"/>
          <w:sz w:val="22"/>
          <w:szCs w:val="22"/>
        </w:rPr>
        <w:t>обучающимися</w:t>
      </w:r>
      <w:proofErr w:type="gramEnd"/>
      <w:r w:rsidRPr="00313D39">
        <w:rPr>
          <w:color w:val="000000"/>
          <w:sz w:val="22"/>
          <w:szCs w:val="22"/>
        </w:rPr>
        <w:t xml:space="preserve"> личностных, </w:t>
      </w:r>
      <w:proofErr w:type="spellStart"/>
      <w:r w:rsidRPr="00313D39">
        <w:rPr>
          <w:color w:val="000000"/>
          <w:sz w:val="22"/>
          <w:szCs w:val="22"/>
        </w:rPr>
        <w:t>метапредметных</w:t>
      </w:r>
      <w:proofErr w:type="spellEnd"/>
      <w:r w:rsidRPr="00313D39">
        <w:rPr>
          <w:color w:val="000000"/>
          <w:sz w:val="22"/>
          <w:szCs w:val="22"/>
        </w:rPr>
        <w:t xml:space="preserve"> и предметных результатов освоения учебного предмета.</w:t>
      </w:r>
    </w:p>
    <w:p w:rsidR="00D6701E" w:rsidRPr="00313D39" w:rsidRDefault="00D6701E" w:rsidP="00D6701E">
      <w:pPr>
        <w:pStyle w:val="21"/>
        <w:shd w:val="clear" w:color="auto" w:fill="FFFFFF"/>
        <w:spacing w:before="240" w:after="120" w:line="240" w:lineRule="atLeast"/>
        <w:rPr>
          <w:rFonts w:ascii="Times New Roman" w:hAnsi="Times New Roman" w:cs="Times New Roman"/>
          <w:caps/>
          <w:color w:val="000000"/>
          <w:sz w:val="22"/>
          <w:szCs w:val="22"/>
        </w:rPr>
      </w:pPr>
      <w:r w:rsidRPr="00313D39">
        <w:rPr>
          <w:rFonts w:ascii="Times New Roman" w:hAnsi="Times New Roman" w:cs="Times New Roman"/>
          <w:caps/>
          <w:color w:val="000000"/>
          <w:sz w:val="22"/>
          <w:szCs w:val="22"/>
        </w:rPr>
        <w:t>ЛИЧНОСТНЫЕ РЕЗУЛЬТАТЫ</w:t>
      </w:r>
    </w:p>
    <w:p w:rsidR="00D6701E" w:rsidRPr="00313D39" w:rsidRDefault="00D6701E" w:rsidP="00D6701E">
      <w:pPr>
        <w:pStyle w:val="aa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  <w:sz w:val="22"/>
          <w:szCs w:val="22"/>
        </w:rPr>
      </w:pPr>
      <w:r w:rsidRPr="00313D39">
        <w:rPr>
          <w:color w:val="000000"/>
          <w:sz w:val="22"/>
          <w:szCs w:val="22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313D39">
        <w:rPr>
          <w:color w:val="000000"/>
          <w:sz w:val="22"/>
          <w:szCs w:val="22"/>
        </w:rPr>
        <w:t>социокультурным</w:t>
      </w:r>
      <w:proofErr w:type="spellEnd"/>
      <w:r w:rsidRPr="00313D39">
        <w:rPr>
          <w:color w:val="000000"/>
          <w:sz w:val="22"/>
          <w:szCs w:val="22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D6701E" w:rsidRPr="00313D39" w:rsidRDefault="00D6701E" w:rsidP="00D6701E">
      <w:pPr>
        <w:pStyle w:val="ab"/>
        <w:shd w:val="clear" w:color="auto" w:fill="FFFFFF"/>
        <w:ind w:firstLine="227"/>
        <w:jc w:val="both"/>
        <w:rPr>
          <w:rFonts w:ascii="Times New Roman" w:hAnsi="Times New Roman" w:cs="Times New Roman"/>
          <w:color w:val="000000"/>
        </w:rPr>
      </w:pPr>
      <w:r w:rsidRPr="00313D39">
        <w:rPr>
          <w:rFonts w:ascii="Times New Roman" w:hAnsi="Times New Roman" w:cs="Times New Roman"/>
          <w:b/>
          <w:bCs/>
          <w:color w:val="000000"/>
        </w:rPr>
        <w:t>Гражданско-патриотическое воспитание:</w:t>
      </w:r>
    </w:p>
    <w:p w:rsidR="00D6701E" w:rsidRPr="00313D39" w:rsidRDefault="00D6701E" w:rsidP="00D6701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D6701E" w:rsidRPr="00313D39" w:rsidRDefault="00D6701E" w:rsidP="00D6701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D6701E" w:rsidRPr="00313D39" w:rsidRDefault="00D6701E" w:rsidP="00D6701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D6701E" w:rsidRPr="00313D39" w:rsidRDefault="00D6701E" w:rsidP="00D6701E">
      <w:pPr>
        <w:pStyle w:val="ab"/>
        <w:shd w:val="clear" w:color="auto" w:fill="FFFFFF"/>
        <w:ind w:firstLine="227"/>
        <w:jc w:val="both"/>
        <w:rPr>
          <w:rFonts w:ascii="Times New Roman" w:hAnsi="Times New Roman" w:cs="Times New Roman"/>
          <w:color w:val="000000"/>
        </w:rPr>
      </w:pPr>
      <w:r w:rsidRPr="00313D39">
        <w:rPr>
          <w:rFonts w:ascii="Times New Roman" w:hAnsi="Times New Roman" w:cs="Times New Roman"/>
          <w:b/>
          <w:bCs/>
          <w:color w:val="000000"/>
        </w:rPr>
        <w:t>Духовно-нравственное воспитание:</w:t>
      </w:r>
    </w:p>
    <w:p w:rsidR="00D6701E" w:rsidRPr="00313D39" w:rsidRDefault="00D6701E" w:rsidP="00D6701E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D6701E" w:rsidRPr="00313D39" w:rsidRDefault="00D6701E" w:rsidP="00D6701E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D6701E" w:rsidRPr="00313D39" w:rsidRDefault="00D6701E" w:rsidP="00D6701E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D6701E" w:rsidRPr="00313D39" w:rsidRDefault="00D6701E" w:rsidP="00D6701E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неприятие любых форм поведения, направленных на причинение физического и морального вреда другим людям </w:t>
      </w:r>
    </w:p>
    <w:p w:rsidR="00D6701E" w:rsidRPr="00313D39" w:rsidRDefault="00D6701E" w:rsidP="00D6701E">
      <w:pPr>
        <w:pStyle w:val="ab"/>
        <w:shd w:val="clear" w:color="auto" w:fill="FFFFFF"/>
        <w:ind w:firstLine="227"/>
        <w:jc w:val="both"/>
        <w:rPr>
          <w:rFonts w:ascii="Times New Roman" w:hAnsi="Times New Roman" w:cs="Times New Roman"/>
          <w:color w:val="000000"/>
        </w:rPr>
      </w:pPr>
      <w:r w:rsidRPr="00313D39">
        <w:rPr>
          <w:rFonts w:ascii="Times New Roman" w:hAnsi="Times New Roman" w:cs="Times New Roman"/>
          <w:b/>
          <w:bCs/>
          <w:color w:val="000000"/>
        </w:rPr>
        <w:t>Эстетическое воспитание:</w:t>
      </w:r>
    </w:p>
    <w:p w:rsidR="00D6701E" w:rsidRPr="00313D39" w:rsidRDefault="00D6701E" w:rsidP="00D6701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D6701E" w:rsidRPr="00313D39" w:rsidRDefault="00D6701E" w:rsidP="00D6701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приобретение  эстетического  опыта  слушания,  чтения и эмоционально-эстетической оценки произведений фольклора и художественной литературы;</w:t>
      </w:r>
    </w:p>
    <w:p w:rsidR="00D6701E" w:rsidRPr="00313D39" w:rsidRDefault="00D6701E" w:rsidP="00D6701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D6701E" w:rsidRPr="00313D39" w:rsidRDefault="00D6701E" w:rsidP="00D6701E">
      <w:pPr>
        <w:pStyle w:val="ab"/>
        <w:shd w:val="clear" w:color="auto" w:fill="FFFFFF"/>
        <w:ind w:firstLine="227"/>
        <w:jc w:val="both"/>
        <w:rPr>
          <w:rFonts w:ascii="Times New Roman" w:hAnsi="Times New Roman" w:cs="Times New Roman"/>
          <w:color w:val="000000"/>
        </w:rPr>
      </w:pPr>
      <w:r w:rsidRPr="00313D39">
        <w:rPr>
          <w:rFonts w:ascii="Times New Roman" w:hAnsi="Times New Roman" w:cs="Times New Roman"/>
          <w:b/>
          <w:bCs/>
          <w:color w:val="000000"/>
        </w:rPr>
        <w:t>Физическое воспитание, формирование культуры здоровья эмоционального благополучия:</w:t>
      </w:r>
    </w:p>
    <w:p w:rsidR="00D6701E" w:rsidRPr="00313D39" w:rsidRDefault="00D6701E" w:rsidP="00D6701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соблюдение правил  здорового  и  безопасного  (для  себя и других людей) образа жизни в окружающей среде (в том числе информационной);</w:t>
      </w:r>
    </w:p>
    <w:p w:rsidR="00D6701E" w:rsidRPr="00313D39" w:rsidRDefault="00D6701E" w:rsidP="00D6701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бережное отношение к физическому и психическому здоровью.</w:t>
      </w:r>
    </w:p>
    <w:p w:rsidR="00D6701E" w:rsidRPr="00313D39" w:rsidRDefault="00D6701E" w:rsidP="00D6701E">
      <w:pPr>
        <w:pStyle w:val="ab"/>
        <w:shd w:val="clear" w:color="auto" w:fill="FFFFFF"/>
        <w:ind w:firstLine="227"/>
        <w:jc w:val="both"/>
        <w:rPr>
          <w:rFonts w:ascii="Times New Roman" w:hAnsi="Times New Roman" w:cs="Times New Roman"/>
          <w:color w:val="000000"/>
        </w:rPr>
      </w:pPr>
      <w:r w:rsidRPr="00313D39">
        <w:rPr>
          <w:rFonts w:ascii="Times New Roman" w:hAnsi="Times New Roman" w:cs="Times New Roman"/>
          <w:b/>
          <w:bCs/>
          <w:color w:val="000000"/>
        </w:rPr>
        <w:t>Трудовое воспитание:</w:t>
      </w:r>
    </w:p>
    <w:p w:rsidR="00D6701E" w:rsidRPr="00313D39" w:rsidRDefault="00D6701E" w:rsidP="00D6701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lastRenderedPageBreak/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D6701E" w:rsidRPr="00313D39" w:rsidRDefault="00D6701E" w:rsidP="00D6701E">
      <w:pPr>
        <w:pStyle w:val="ab"/>
        <w:shd w:val="clear" w:color="auto" w:fill="FFFFFF"/>
        <w:ind w:firstLine="227"/>
        <w:jc w:val="both"/>
        <w:rPr>
          <w:rFonts w:ascii="Times New Roman" w:hAnsi="Times New Roman" w:cs="Times New Roman"/>
          <w:color w:val="000000"/>
        </w:rPr>
      </w:pPr>
      <w:r w:rsidRPr="00313D39">
        <w:rPr>
          <w:rFonts w:ascii="Times New Roman" w:hAnsi="Times New Roman" w:cs="Times New Roman"/>
          <w:b/>
          <w:bCs/>
          <w:color w:val="000000"/>
        </w:rPr>
        <w:t>Экологическое воспитание:</w:t>
      </w:r>
    </w:p>
    <w:p w:rsidR="00D6701E" w:rsidRPr="00313D39" w:rsidRDefault="00D6701E" w:rsidP="00D6701E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D6701E" w:rsidRPr="00313D39" w:rsidRDefault="00D6701E" w:rsidP="00D6701E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неприятие действий, приносящих ей вред.</w:t>
      </w:r>
    </w:p>
    <w:p w:rsidR="00D6701E" w:rsidRPr="00313D39" w:rsidRDefault="00D6701E" w:rsidP="00D6701E">
      <w:pPr>
        <w:pStyle w:val="ab"/>
        <w:shd w:val="clear" w:color="auto" w:fill="FFFFFF"/>
        <w:ind w:firstLine="227"/>
        <w:jc w:val="both"/>
        <w:rPr>
          <w:rFonts w:ascii="Times New Roman" w:hAnsi="Times New Roman" w:cs="Times New Roman"/>
          <w:color w:val="000000"/>
        </w:rPr>
      </w:pPr>
      <w:r w:rsidRPr="00313D39">
        <w:rPr>
          <w:rFonts w:ascii="Times New Roman" w:hAnsi="Times New Roman" w:cs="Times New Roman"/>
          <w:b/>
          <w:bCs/>
          <w:color w:val="000000"/>
        </w:rPr>
        <w:t>Ценности научного познания:</w:t>
      </w:r>
    </w:p>
    <w:p w:rsidR="00D6701E" w:rsidRPr="00313D39" w:rsidRDefault="00D6701E" w:rsidP="00D6701E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D6701E" w:rsidRPr="00313D39" w:rsidRDefault="00D6701E" w:rsidP="00D6701E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овладение смысловым чтением для решения различного уровня учебных и жизненных задач;</w:t>
      </w:r>
    </w:p>
    <w:p w:rsidR="00D6701E" w:rsidRPr="00313D39" w:rsidRDefault="00D6701E" w:rsidP="00D6701E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D6701E" w:rsidRPr="00313D39" w:rsidRDefault="00D6701E" w:rsidP="00D6701E">
      <w:pPr>
        <w:pStyle w:val="21"/>
        <w:shd w:val="clear" w:color="auto" w:fill="FFFFFF"/>
        <w:spacing w:before="240" w:after="120" w:line="240" w:lineRule="atLeast"/>
        <w:rPr>
          <w:rFonts w:ascii="Times New Roman" w:hAnsi="Times New Roman" w:cs="Times New Roman"/>
          <w:caps/>
          <w:color w:val="000000"/>
          <w:sz w:val="22"/>
          <w:szCs w:val="22"/>
        </w:rPr>
      </w:pPr>
      <w:r w:rsidRPr="00313D39">
        <w:rPr>
          <w:rFonts w:ascii="Times New Roman" w:hAnsi="Times New Roman" w:cs="Times New Roman"/>
          <w:caps/>
          <w:color w:val="000000"/>
          <w:sz w:val="22"/>
          <w:szCs w:val="22"/>
        </w:rPr>
        <w:t>МЕТАПРЕДМЕТНЫЕ РЕЗУЛЬТАТЫ</w:t>
      </w:r>
    </w:p>
    <w:p w:rsidR="00D6701E" w:rsidRPr="00313D39" w:rsidRDefault="00D6701E" w:rsidP="00D6701E">
      <w:pPr>
        <w:pStyle w:val="aa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  <w:sz w:val="22"/>
          <w:szCs w:val="22"/>
        </w:rPr>
      </w:pPr>
      <w:r w:rsidRPr="00313D39">
        <w:rPr>
          <w:color w:val="000000"/>
          <w:sz w:val="22"/>
          <w:szCs w:val="22"/>
        </w:rPr>
        <w:t xml:space="preserve">В результате изучения предмета «Литературное чтение» в начальной школе у </w:t>
      </w:r>
      <w:proofErr w:type="gramStart"/>
      <w:r w:rsidRPr="00313D39">
        <w:rPr>
          <w:color w:val="000000"/>
          <w:sz w:val="22"/>
          <w:szCs w:val="22"/>
        </w:rPr>
        <w:t>обучающихся</w:t>
      </w:r>
      <w:proofErr w:type="gramEnd"/>
      <w:r w:rsidRPr="00313D39">
        <w:rPr>
          <w:color w:val="000000"/>
          <w:sz w:val="22"/>
          <w:szCs w:val="22"/>
        </w:rPr>
        <w:t xml:space="preserve"> будут сформированы познавательные универсальные учебные действия:</w:t>
      </w:r>
    </w:p>
    <w:p w:rsidR="00D6701E" w:rsidRPr="00313D39" w:rsidRDefault="00D6701E" w:rsidP="00D6701E">
      <w:pPr>
        <w:pStyle w:val="aa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  <w:sz w:val="22"/>
          <w:szCs w:val="22"/>
        </w:rPr>
      </w:pPr>
      <w:r w:rsidRPr="00313D39">
        <w:rPr>
          <w:i/>
          <w:iCs/>
          <w:color w:val="000000"/>
          <w:sz w:val="22"/>
          <w:szCs w:val="22"/>
        </w:rPr>
        <w:t>базовые логические действия:</w:t>
      </w:r>
    </w:p>
    <w:p w:rsidR="00D6701E" w:rsidRPr="00313D39" w:rsidRDefault="00D6701E" w:rsidP="00D6701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D6701E" w:rsidRPr="00313D39" w:rsidRDefault="00D6701E" w:rsidP="00D6701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объединять произведения по жанру, авторской принадлежности;</w:t>
      </w:r>
    </w:p>
    <w:p w:rsidR="00D6701E" w:rsidRPr="00313D39" w:rsidRDefault="00D6701E" w:rsidP="00D6701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D6701E" w:rsidRPr="00313D39" w:rsidRDefault="00D6701E" w:rsidP="00D6701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D6701E" w:rsidRPr="00313D39" w:rsidRDefault="00D6701E" w:rsidP="00D6701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D6701E" w:rsidRPr="00313D39" w:rsidRDefault="00D6701E" w:rsidP="00D6701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D6701E" w:rsidRPr="00313D39" w:rsidRDefault="00D6701E" w:rsidP="00D6701E">
      <w:pPr>
        <w:pStyle w:val="aa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  <w:sz w:val="22"/>
          <w:szCs w:val="22"/>
        </w:rPr>
      </w:pPr>
      <w:r w:rsidRPr="00313D39">
        <w:rPr>
          <w:i/>
          <w:iCs/>
          <w:color w:val="000000"/>
          <w:sz w:val="22"/>
          <w:szCs w:val="22"/>
        </w:rPr>
        <w:t>базовые исследовательские действия:</w:t>
      </w:r>
    </w:p>
    <w:p w:rsidR="00D6701E" w:rsidRPr="00313D39" w:rsidRDefault="00D6701E" w:rsidP="00D6701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D6701E" w:rsidRPr="00313D39" w:rsidRDefault="00D6701E" w:rsidP="00D6701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формулировать с помощью учителя цель, планировать изменения объекта, ситуации;</w:t>
      </w:r>
    </w:p>
    <w:p w:rsidR="00D6701E" w:rsidRPr="00313D39" w:rsidRDefault="00D6701E" w:rsidP="00D6701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 xml:space="preserve">сравнивать несколько вариантов решения задачи, выбирать наиболее </w:t>
      </w:r>
      <w:proofErr w:type="gramStart"/>
      <w:r w:rsidRPr="00313D39">
        <w:rPr>
          <w:color w:val="000000"/>
          <w:sz w:val="22"/>
        </w:rPr>
        <w:t>подходящий</w:t>
      </w:r>
      <w:proofErr w:type="gramEnd"/>
      <w:r w:rsidRPr="00313D39">
        <w:rPr>
          <w:color w:val="000000"/>
          <w:sz w:val="22"/>
        </w:rPr>
        <w:t xml:space="preserve"> (на основе предложенных критериев);</w:t>
      </w:r>
    </w:p>
    <w:p w:rsidR="00D6701E" w:rsidRPr="00313D39" w:rsidRDefault="00D6701E" w:rsidP="00D6701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 следствие);</w:t>
      </w:r>
    </w:p>
    <w:p w:rsidR="00D6701E" w:rsidRPr="00313D39" w:rsidRDefault="00D6701E" w:rsidP="00D6701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D6701E" w:rsidRPr="00313D39" w:rsidRDefault="00D6701E" w:rsidP="00D6701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D6701E" w:rsidRPr="00313D39" w:rsidRDefault="00D6701E" w:rsidP="00D6701E">
      <w:pPr>
        <w:pStyle w:val="aa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  <w:sz w:val="22"/>
          <w:szCs w:val="22"/>
        </w:rPr>
      </w:pPr>
      <w:r w:rsidRPr="00313D39">
        <w:rPr>
          <w:i/>
          <w:iCs/>
          <w:color w:val="000000"/>
          <w:sz w:val="22"/>
          <w:szCs w:val="22"/>
        </w:rPr>
        <w:t>работа с информацией:</w:t>
      </w:r>
    </w:p>
    <w:p w:rsidR="00D6701E" w:rsidRPr="00313D39" w:rsidRDefault="00D6701E" w:rsidP="00D6701E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выбирать источник получения информации;</w:t>
      </w:r>
    </w:p>
    <w:p w:rsidR="00D6701E" w:rsidRPr="00313D39" w:rsidRDefault="00D6701E" w:rsidP="00D6701E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согласно заданному алгоритму находить в предложенном источнике информацию, представленную в явном виде;</w:t>
      </w:r>
    </w:p>
    <w:p w:rsidR="00D6701E" w:rsidRPr="00313D39" w:rsidRDefault="00D6701E" w:rsidP="00D6701E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6701E" w:rsidRPr="00313D39" w:rsidRDefault="00D6701E" w:rsidP="00D6701E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D6701E" w:rsidRPr="00313D39" w:rsidRDefault="00D6701E" w:rsidP="00D6701E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6701E" w:rsidRPr="00313D39" w:rsidRDefault="00D6701E" w:rsidP="00D6701E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lastRenderedPageBreak/>
        <w:t>самостоятельно создавать схемы, таблицы для представления информации.</w:t>
      </w:r>
    </w:p>
    <w:p w:rsidR="00D6701E" w:rsidRPr="00313D39" w:rsidRDefault="00D6701E" w:rsidP="00D6701E">
      <w:pPr>
        <w:pStyle w:val="aa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  <w:sz w:val="22"/>
          <w:szCs w:val="22"/>
        </w:rPr>
      </w:pPr>
      <w:proofErr w:type="gramStart"/>
      <w:r w:rsidRPr="00313D39">
        <w:rPr>
          <w:color w:val="000000"/>
          <w:sz w:val="22"/>
          <w:szCs w:val="22"/>
        </w:rPr>
        <w:t>К концу обучения в начальной школе у обучающегося формируются </w:t>
      </w:r>
      <w:r w:rsidRPr="00313D39">
        <w:rPr>
          <w:b/>
          <w:bCs/>
          <w:color w:val="000000"/>
          <w:sz w:val="22"/>
          <w:szCs w:val="22"/>
        </w:rPr>
        <w:t>коммуникативные </w:t>
      </w:r>
      <w:r w:rsidRPr="00313D39">
        <w:rPr>
          <w:color w:val="000000"/>
          <w:sz w:val="22"/>
          <w:szCs w:val="22"/>
        </w:rPr>
        <w:t>универсальные учебные действия:</w:t>
      </w:r>
      <w:proofErr w:type="gramEnd"/>
    </w:p>
    <w:p w:rsidR="00D6701E" w:rsidRPr="00313D39" w:rsidRDefault="00D6701E" w:rsidP="00D6701E">
      <w:pPr>
        <w:pStyle w:val="aa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  <w:sz w:val="22"/>
          <w:szCs w:val="22"/>
        </w:rPr>
      </w:pPr>
      <w:r w:rsidRPr="00313D39">
        <w:rPr>
          <w:i/>
          <w:iCs/>
          <w:color w:val="000000"/>
          <w:sz w:val="22"/>
          <w:szCs w:val="22"/>
        </w:rPr>
        <w:t>общение</w:t>
      </w:r>
      <w:r w:rsidRPr="00313D39">
        <w:rPr>
          <w:color w:val="000000"/>
          <w:sz w:val="22"/>
          <w:szCs w:val="22"/>
        </w:rPr>
        <w:t>:</w:t>
      </w:r>
    </w:p>
    <w:p w:rsidR="00D6701E" w:rsidRPr="00313D39" w:rsidRDefault="00D6701E" w:rsidP="00D6701E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6701E" w:rsidRPr="00313D39" w:rsidRDefault="00D6701E" w:rsidP="00D6701E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проявлять уважительное отношение к собеседнику, соблюдать правила ведения диалога и дискуссии;</w:t>
      </w:r>
    </w:p>
    <w:p w:rsidR="00D6701E" w:rsidRPr="00313D39" w:rsidRDefault="00D6701E" w:rsidP="00D6701E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признавать возможность существования разных точек зрения;</w:t>
      </w:r>
    </w:p>
    <w:p w:rsidR="00D6701E" w:rsidRPr="00313D39" w:rsidRDefault="00D6701E" w:rsidP="00D6701E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 xml:space="preserve">корректно и </w:t>
      </w:r>
      <w:proofErr w:type="spellStart"/>
      <w:r w:rsidRPr="00313D39">
        <w:rPr>
          <w:color w:val="000000"/>
          <w:sz w:val="22"/>
        </w:rPr>
        <w:t>аргументированно</w:t>
      </w:r>
      <w:proofErr w:type="spellEnd"/>
      <w:r w:rsidRPr="00313D39">
        <w:rPr>
          <w:color w:val="000000"/>
          <w:sz w:val="22"/>
        </w:rPr>
        <w:t xml:space="preserve"> высказывать своё мнение;</w:t>
      </w:r>
    </w:p>
    <w:p w:rsidR="00D6701E" w:rsidRPr="00313D39" w:rsidRDefault="00D6701E" w:rsidP="00D6701E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строить речевое высказывание в соответствии с поставленной задачей;</w:t>
      </w:r>
    </w:p>
    <w:p w:rsidR="00D6701E" w:rsidRPr="00313D39" w:rsidRDefault="00D6701E" w:rsidP="00D6701E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создавать устные и письменные тексты (описание, рассуждение, повествование);</w:t>
      </w:r>
    </w:p>
    <w:p w:rsidR="00D6701E" w:rsidRPr="00313D39" w:rsidRDefault="00D6701E" w:rsidP="00D6701E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готовить небольшие публичные выступления;</w:t>
      </w:r>
    </w:p>
    <w:p w:rsidR="00D6701E" w:rsidRPr="00313D39" w:rsidRDefault="00D6701E" w:rsidP="00D6701E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подбирать иллюстративный материал (рисунки, фото, плакаты) к тексту выступления.</w:t>
      </w:r>
    </w:p>
    <w:p w:rsidR="00D6701E" w:rsidRPr="00313D39" w:rsidRDefault="00D6701E" w:rsidP="00D6701E">
      <w:pPr>
        <w:pStyle w:val="aa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  <w:sz w:val="22"/>
          <w:szCs w:val="22"/>
        </w:rPr>
      </w:pPr>
      <w:proofErr w:type="gramStart"/>
      <w:r w:rsidRPr="00313D39">
        <w:rPr>
          <w:color w:val="000000"/>
          <w:sz w:val="22"/>
          <w:szCs w:val="22"/>
        </w:rPr>
        <w:t>К концу обучения в начальной школе у обучающегося формируются </w:t>
      </w:r>
      <w:r w:rsidRPr="00313D39">
        <w:rPr>
          <w:b/>
          <w:bCs/>
          <w:color w:val="000000"/>
          <w:sz w:val="22"/>
          <w:szCs w:val="22"/>
        </w:rPr>
        <w:t>регулятивные</w:t>
      </w:r>
      <w:r w:rsidRPr="00313D39">
        <w:rPr>
          <w:color w:val="000000"/>
          <w:sz w:val="22"/>
          <w:szCs w:val="22"/>
        </w:rPr>
        <w:t> универсальные учебные действия:</w:t>
      </w:r>
      <w:proofErr w:type="gramEnd"/>
    </w:p>
    <w:p w:rsidR="00D6701E" w:rsidRPr="00313D39" w:rsidRDefault="00D6701E" w:rsidP="00D6701E">
      <w:pPr>
        <w:pStyle w:val="aa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  <w:sz w:val="22"/>
          <w:szCs w:val="22"/>
        </w:rPr>
      </w:pPr>
      <w:r w:rsidRPr="00313D39">
        <w:rPr>
          <w:i/>
          <w:iCs/>
          <w:color w:val="000000"/>
          <w:sz w:val="22"/>
          <w:szCs w:val="22"/>
        </w:rPr>
        <w:t>самоорганизация</w:t>
      </w:r>
      <w:r w:rsidRPr="00313D39">
        <w:rPr>
          <w:color w:val="000000"/>
          <w:sz w:val="22"/>
          <w:szCs w:val="22"/>
        </w:rPr>
        <w:t>:</w:t>
      </w:r>
    </w:p>
    <w:p w:rsidR="00D6701E" w:rsidRPr="00313D39" w:rsidRDefault="00D6701E" w:rsidP="00D6701E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планировать действия по решению учебной задачи для получения результата;</w:t>
      </w:r>
    </w:p>
    <w:p w:rsidR="00D6701E" w:rsidRPr="00313D39" w:rsidRDefault="00D6701E" w:rsidP="00D6701E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выстраивать последовательность выбранных действий;</w:t>
      </w:r>
    </w:p>
    <w:p w:rsidR="00D6701E" w:rsidRPr="00313D39" w:rsidRDefault="00D6701E" w:rsidP="00D6701E">
      <w:pPr>
        <w:pStyle w:val="aa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  <w:sz w:val="22"/>
          <w:szCs w:val="22"/>
        </w:rPr>
      </w:pPr>
      <w:r w:rsidRPr="00313D39">
        <w:rPr>
          <w:i/>
          <w:iCs/>
          <w:color w:val="000000"/>
          <w:sz w:val="22"/>
          <w:szCs w:val="22"/>
        </w:rPr>
        <w:t>самоконтроль</w:t>
      </w:r>
      <w:r w:rsidRPr="00313D39">
        <w:rPr>
          <w:color w:val="000000"/>
          <w:sz w:val="22"/>
          <w:szCs w:val="22"/>
        </w:rPr>
        <w:t>:</w:t>
      </w:r>
    </w:p>
    <w:p w:rsidR="00D6701E" w:rsidRPr="00313D39" w:rsidRDefault="00D6701E" w:rsidP="00D6701E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устанавливать причины успеха/неудач учебной деятельности;</w:t>
      </w:r>
    </w:p>
    <w:p w:rsidR="00D6701E" w:rsidRPr="00313D39" w:rsidRDefault="00D6701E" w:rsidP="00D6701E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корректировать свои учебные действия для преодоления ошибок.</w:t>
      </w:r>
    </w:p>
    <w:p w:rsidR="00D6701E" w:rsidRPr="00313D39" w:rsidRDefault="00D6701E" w:rsidP="00D6701E">
      <w:pPr>
        <w:pStyle w:val="31"/>
        <w:shd w:val="clear" w:color="auto" w:fill="FFFFFF"/>
        <w:spacing w:before="240" w:after="120" w:line="240" w:lineRule="atLeast"/>
        <w:rPr>
          <w:rFonts w:ascii="Times New Roman" w:hAnsi="Times New Roman" w:cs="Times New Roman"/>
          <w:color w:val="000000"/>
        </w:rPr>
      </w:pPr>
      <w:r w:rsidRPr="00313D39">
        <w:rPr>
          <w:rFonts w:ascii="Times New Roman" w:hAnsi="Times New Roman" w:cs="Times New Roman"/>
          <w:color w:val="000000"/>
        </w:rPr>
        <w:t>Совместная деятельность:</w:t>
      </w:r>
    </w:p>
    <w:p w:rsidR="00D6701E" w:rsidRPr="00313D39" w:rsidRDefault="00D6701E" w:rsidP="00D6701E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D6701E" w:rsidRPr="00313D39" w:rsidRDefault="00D6701E" w:rsidP="00D6701E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6701E" w:rsidRPr="00313D39" w:rsidRDefault="00D6701E" w:rsidP="00D6701E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проявлять готовность руководить, выполнять поручения, подчиняться;</w:t>
      </w:r>
    </w:p>
    <w:p w:rsidR="00D6701E" w:rsidRPr="00313D39" w:rsidRDefault="00D6701E" w:rsidP="00D6701E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ответственно выполнять свою часть работы;</w:t>
      </w:r>
    </w:p>
    <w:p w:rsidR="00D6701E" w:rsidRPr="00313D39" w:rsidRDefault="00D6701E" w:rsidP="00D6701E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оценивать свой вклад в общий результат;</w:t>
      </w:r>
    </w:p>
    <w:p w:rsidR="00D6701E" w:rsidRPr="00313D39" w:rsidRDefault="00D6701E" w:rsidP="00D6701E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выполнять совместные проектные задания с опорой на предложенные образцы.</w:t>
      </w:r>
    </w:p>
    <w:p w:rsidR="00D6701E" w:rsidRPr="00313D39" w:rsidRDefault="00D6701E" w:rsidP="00D6701E">
      <w:pPr>
        <w:pStyle w:val="21"/>
        <w:shd w:val="clear" w:color="auto" w:fill="FFFFFF"/>
        <w:spacing w:before="240" w:after="120" w:line="240" w:lineRule="atLeast"/>
        <w:rPr>
          <w:rFonts w:ascii="Times New Roman" w:hAnsi="Times New Roman" w:cs="Times New Roman"/>
          <w:caps/>
          <w:color w:val="000000"/>
          <w:sz w:val="22"/>
          <w:szCs w:val="22"/>
        </w:rPr>
      </w:pPr>
      <w:r w:rsidRPr="00313D39">
        <w:rPr>
          <w:rFonts w:ascii="Times New Roman" w:hAnsi="Times New Roman" w:cs="Times New Roman"/>
          <w:caps/>
          <w:color w:val="000000"/>
          <w:sz w:val="22"/>
          <w:szCs w:val="22"/>
        </w:rPr>
        <w:t>ПРЕДМЕТНЫЕ РЕЗУЛЬТАТЫ</w:t>
      </w:r>
    </w:p>
    <w:p w:rsidR="00D6701E" w:rsidRPr="00313D39" w:rsidRDefault="00D6701E" w:rsidP="00D6701E">
      <w:pPr>
        <w:pStyle w:val="aa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  <w:sz w:val="22"/>
          <w:szCs w:val="22"/>
        </w:rPr>
      </w:pPr>
      <w:r w:rsidRPr="00313D39">
        <w:rPr>
          <w:color w:val="000000"/>
          <w:sz w:val="22"/>
          <w:szCs w:val="22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D6701E" w:rsidRPr="00313D39" w:rsidRDefault="00D6701E" w:rsidP="00D6701E">
      <w:pPr>
        <w:pStyle w:val="aa"/>
        <w:shd w:val="clear" w:color="auto" w:fill="FFFFFF"/>
        <w:spacing w:before="0" w:beforeAutospacing="0" w:after="0" w:afterAutospacing="0"/>
        <w:ind w:firstLine="227"/>
        <w:jc w:val="both"/>
        <w:rPr>
          <w:color w:val="000000"/>
          <w:sz w:val="22"/>
          <w:szCs w:val="22"/>
        </w:rPr>
      </w:pPr>
      <w:r w:rsidRPr="00313D39">
        <w:rPr>
          <w:color w:val="000000"/>
          <w:sz w:val="22"/>
          <w:szCs w:val="22"/>
        </w:rPr>
        <w:t>К концу обучения</w:t>
      </w:r>
      <w:r w:rsidRPr="00313D39">
        <w:rPr>
          <w:b/>
          <w:bCs/>
          <w:color w:val="000000"/>
          <w:sz w:val="22"/>
          <w:szCs w:val="22"/>
        </w:rPr>
        <w:t> во втором классе</w:t>
      </w:r>
      <w:r w:rsidRPr="00313D39">
        <w:rPr>
          <w:color w:val="000000"/>
          <w:sz w:val="22"/>
          <w:szCs w:val="22"/>
        </w:rPr>
        <w:t> </w:t>
      </w:r>
      <w:proofErr w:type="gramStart"/>
      <w:r w:rsidRPr="00313D39">
        <w:rPr>
          <w:color w:val="000000"/>
          <w:sz w:val="22"/>
          <w:szCs w:val="22"/>
        </w:rPr>
        <w:t>обучающийся</w:t>
      </w:r>
      <w:proofErr w:type="gramEnd"/>
      <w:r w:rsidRPr="00313D39">
        <w:rPr>
          <w:color w:val="000000"/>
          <w:sz w:val="22"/>
          <w:szCs w:val="22"/>
        </w:rPr>
        <w:t xml:space="preserve"> научится:</w:t>
      </w:r>
    </w:p>
    <w:p w:rsidR="00D6701E" w:rsidRPr="00313D39" w:rsidRDefault="00D6701E" w:rsidP="00D6701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proofErr w:type="gramStart"/>
      <w:r w:rsidRPr="00313D39">
        <w:rPr>
          <w:color w:val="000000"/>
          <w:sz w:val="22"/>
        </w:rPr>
        <w:t>объяснять важность  чтения  для  решения  учебных  задач и применения в различных жизненных ситуациях: 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D6701E" w:rsidRPr="00313D39" w:rsidRDefault="00D6701E" w:rsidP="00D6701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читать вслух целыми словами без пропусков и перестановок букв и слогов доступные по восприятию и небольшие по объёму прозаические и  стихотворные  произведения  в  темпе не менее 40 слов в минуту (без отметочного оценивания);</w:t>
      </w:r>
    </w:p>
    <w:p w:rsidR="00D6701E" w:rsidRPr="00313D39" w:rsidRDefault="00D6701E" w:rsidP="00D6701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D6701E" w:rsidRPr="00313D39" w:rsidRDefault="00D6701E" w:rsidP="00D6701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D6701E" w:rsidRPr="00313D39" w:rsidRDefault="00D6701E" w:rsidP="00D6701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D6701E" w:rsidRPr="00313D39" w:rsidRDefault="00D6701E" w:rsidP="00D6701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proofErr w:type="gramStart"/>
      <w:r w:rsidRPr="00313D39">
        <w:rPr>
          <w:color w:val="000000"/>
          <w:sz w:val="22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313D39">
        <w:rPr>
          <w:color w:val="000000"/>
          <w:sz w:val="22"/>
        </w:rPr>
        <w:t>потешки</w:t>
      </w:r>
      <w:proofErr w:type="spellEnd"/>
      <w:r w:rsidRPr="00313D39">
        <w:rPr>
          <w:color w:val="000000"/>
          <w:sz w:val="22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D6701E" w:rsidRPr="00313D39" w:rsidRDefault="00D6701E" w:rsidP="00D6701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D6701E" w:rsidRPr="00313D39" w:rsidRDefault="00D6701E" w:rsidP="00D6701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D6701E" w:rsidRPr="00313D39" w:rsidRDefault="00D6701E" w:rsidP="00D6701E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D6701E" w:rsidRPr="00313D39" w:rsidRDefault="00D6701E" w:rsidP="00D6701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proofErr w:type="gramStart"/>
      <w:r w:rsidRPr="00313D39">
        <w:rPr>
          <w:color w:val="000000"/>
          <w:sz w:val="22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D6701E" w:rsidRPr="00313D39" w:rsidRDefault="00D6701E" w:rsidP="00D6701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D6701E" w:rsidRPr="00313D39" w:rsidRDefault="00D6701E" w:rsidP="00D6701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пересказывать (устно) содержание произведения подробно, выборочно, от лица героя, от третьего лица;</w:t>
      </w:r>
    </w:p>
    <w:p w:rsidR="00D6701E" w:rsidRPr="00313D39" w:rsidRDefault="00D6701E" w:rsidP="00D6701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D6701E" w:rsidRPr="00313D39" w:rsidRDefault="00D6701E" w:rsidP="00D6701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составлять высказывания на заданную тему по содержанию произведения (не менее 5 предложений);</w:t>
      </w:r>
    </w:p>
    <w:p w:rsidR="00D6701E" w:rsidRPr="00313D39" w:rsidRDefault="00D6701E" w:rsidP="00D6701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 xml:space="preserve">сочинять по аналогии с </w:t>
      </w:r>
      <w:proofErr w:type="gramStart"/>
      <w:r w:rsidRPr="00313D39">
        <w:rPr>
          <w:color w:val="000000"/>
          <w:sz w:val="22"/>
        </w:rPr>
        <w:t>прочитанным</w:t>
      </w:r>
      <w:proofErr w:type="gramEnd"/>
      <w:r w:rsidRPr="00313D39">
        <w:rPr>
          <w:color w:val="000000"/>
          <w:sz w:val="22"/>
        </w:rPr>
        <w:t xml:space="preserve"> загадки, небольшие сказки, рассказы;</w:t>
      </w:r>
    </w:p>
    <w:p w:rsidR="00D6701E" w:rsidRPr="00313D39" w:rsidRDefault="00D6701E" w:rsidP="00D6701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D6701E" w:rsidRPr="00313D39" w:rsidRDefault="00D6701E" w:rsidP="00D6701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выбирать книги для самостоятельного чтения с учётом рекомендательного списка,  используя  картотеки,  рассказывать о прочитанной книге;</w:t>
      </w:r>
    </w:p>
    <w:p w:rsidR="00D6701E" w:rsidRPr="00313D39" w:rsidRDefault="00D6701E" w:rsidP="00D6701E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rPr>
          <w:color w:val="000000"/>
          <w:sz w:val="22"/>
        </w:rPr>
      </w:pPr>
      <w:r w:rsidRPr="00313D39">
        <w:rPr>
          <w:color w:val="000000"/>
          <w:sz w:val="22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after="0" w:line="230" w:lineRule="auto"/>
        <w:rPr>
          <w:sz w:val="22"/>
        </w:rPr>
      </w:pPr>
      <w:r w:rsidRPr="00313D39">
        <w:rPr>
          <w:b/>
          <w:color w:val="000000"/>
          <w:sz w:val="22"/>
          <w:u w:val="single"/>
        </w:rPr>
        <w:t>2.ПЛАНИРУЕМЫЕ ОБРАЗОВАТЕЛЬНЫЕ РЕЗУЛЬТАТЫ ОСВОЕНИЯ УЧЕБНОГО ПРЕДМЕТА</w:t>
      </w:r>
      <w:r w:rsidRPr="00313D39">
        <w:rPr>
          <w:b/>
          <w:color w:val="000000"/>
          <w:sz w:val="22"/>
        </w:rPr>
        <w:t>.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tabs>
          <w:tab w:val="left" w:pos="180"/>
        </w:tabs>
        <w:autoSpaceDE w:val="0"/>
        <w:autoSpaceDN w:val="0"/>
        <w:spacing w:before="346" w:after="0" w:line="262" w:lineRule="auto"/>
        <w:ind w:right="144"/>
        <w:rPr>
          <w:sz w:val="22"/>
        </w:rPr>
      </w:pPr>
      <w:r w:rsidRPr="00313D39">
        <w:rPr>
          <w:sz w:val="22"/>
        </w:rPr>
        <w:tab/>
      </w:r>
      <w:r w:rsidRPr="00313D39">
        <w:rPr>
          <w:color w:val="000000"/>
          <w:sz w:val="22"/>
        </w:rPr>
        <w:t xml:space="preserve">Изучение литературного чтения в 3 классе направлено на достижение </w:t>
      </w:r>
      <w:proofErr w:type="gramStart"/>
      <w:r w:rsidRPr="00313D39">
        <w:rPr>
          <w:color w:val="000000"/>
          <w:sz w:val="22"/>
        </w:rPr>
        <w:t>обучающимися</w:t>
      </w:r>
      <w:proofErr w:type="gramEnd"/>
      <w:r w:rsidRPr="00313D39">
        <w:rPr>
          <w:color w:val="000000"/>
          <w:sz w:val="22"/>
        </w:rPr>
        <w:t xml:space="preserve"> личностных, </w:t>
      </w:r>
      <w:proofErr w:type="spellStart"/>
      <w:r w:rsidRPr="00313D39">
        <w:rPr>
          <w:color w:val="000000"/>
          <w:sz w:val="22"/>
        </w:rPr>
        <w:t>метапредметных</w:t>
      </w:r>
      <w:proofErr w:type="spellEnd"/>
      <w:r w:rsidRPr="00313D39">
        <w:rPr>
          <w:color w:val="000000"/>
          <w:sz w:val="22"/>
        </w:rPr>
        <w:t xml:space="preserve"> и предметных результатов освоения учебного предмета.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262" w:after="0" w:line="230" w:lineRule="auto"/>
        <w:rPr>
          <w:sz w:val="22"/>
        </w:rPr>
      </w:pPr>
      <w:r w:rsidRPr="00313D39">
        <w:rPr>
          <w:b/>
          <w:color w:val="000000"/>
          <w:sz w:val="22"/>
        </w:rPr>
        <w:t>ЛИЧНОСТНЫЕ РЕЗУЛЬТАТЫ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66" w:after="0" w:line="286" w:lineRule="auto"/>
        <w:rPr>
          <w:sz w:val="22"/>
        </w:rPr>
      </w:pPr>
      <w:r w:rsidRPr="00313D39">
        <w:rPr>
          <w:color w:val="000000"/>
          <w:sz w:val="22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</w:t>
      </w:r>
      <w:proofErr w:type="gramStart"/>
      <w:r w:rsidRPr="00313D39">
        <w:rPr>
          <w:color w:val="000000"/>
          <w:sz w:val="22"/>
        </w:rPr>
        <w:t>»о</w:t>
      </w:r>
      <w:proofErr w:type="gramEnd"/>
      <w:r w:rsidRPr="00313D39">
        <w:rPr>
          <w:color w:val="000000"/>
          <w:sz w:val="22"/>
        </w:rPr>
        <w:t xml:space="preserve">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313D39">
        <w:rPr>
          <w:color w:val="000000"/>
          <w:sz w:val="22"/>
        </w:rPr>
        <w:t>социокультурным</w:t>
      </w:r>
      <w:proofErr w:type="spellEnd"/>
      <w:r w:rsidRPr="00313D39">
        <w:rPr>
          <w:color w:val="000000"/>
          <w:sz w:val="22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30" w:lineRule="auto"/>
        <w:rPr>
          <w:sz w:val="22"/>
        </w:rPr>
      </w:pPr>
      <w:r w:rsidRPr="00313D39">
        <w:rPr>
          <w:b/>
          <w:color w:val="000000"/>
          <w:sz w:val="22"/>
        </w:rPr>
        <w:t>Гражданско-патриотическое воспитание: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78" w:after="0" w:line="271" w:lineRule="auto"/>
        <w:ind w:right="432"/>
        <w:rPr>
          <w:sz w:val="22"/>
        </w:rPr>
      </w:pPr>
      <w:r w:rsidRPr="00313D39">
        <w:rPr>
          <w:color w:val="000000"/>
          <w:sz w:val="22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/>
        <w:ind w:right="144"/>
        <w:rPr>
          <w:sz w:val="22"/>
        </w:rPr>
      </w:pPr>
      <w:r w:rsidRPr="00313D39">
        <w:rPr>
          <w:color w:val="000000"/>
          <w:sz w:val="22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71" w:lineRule="auto"/>
        <w:ind w:right="288"/>
        <w:rPr>
          <w:sz w:val="22"/>
        </w:rPr>
      </w:pPr>
      <w:r w:rsidRPr="00313D39">
        <w:rPr>
          <w:color w:val="000000"/>
          <w:sz w:val="22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78" w:after="0" w:line="230" w:lineRule="auto"/>
        <w:rPr>
          <w:sz w:val="22"/>
        </w:rPr>
      </w:pPr>
      <w:r w:rsidRPr="00313D39">
        <w:rPr>
          <w:b/>
          <w:color w:val="000000"/>
          <w:sz w:val="22"/>
        </w:rPr>
        <w:t>Духовно-нравственное воспитание: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78" w:after="0"/>
        <w:ind w:right="720"/>
        <w:rPr>
          <w:sz w:val="22"/>
        </w:rPr>
      </w:pPr>
      <w:r w:rsidRPr="00313D39">
        <w:rPr>
          <w:color w:val="000000"/>
          <w:sz w:val="22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240" w:after="0" w:line="262" w:lineRule="auto"/>
        <w:ind w:right="432"/>
        <w:rPr>
          <w:sz w:val="22"/>
        </w:rPr>
      </w:pPr>
      <w:r w:rsidRPr="00313D39">
        <w:rPr>
          <w:color w:val="000000"/>
          <w:sz w:val="22"/>
        </w:rPr>
        <w:lastRenderedPageBreak/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62" w:lineRule="auto"/>
        <w:ind w:right="864"/>
        <w:rPr>
          <w:sz w:val="22"/>
        </w:rPr>
      </w:pPr>
      <w:r w:rsidRPr="00313D39">
        <w:rPr>
          <w:color w:val="000000"/>
          <w:sz w:val="22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62" w:lineRule="auto"/>
        <w:ind w:right="144"/>
        <w:rPr>
          <w:sz w:val="22"/>
        </w:rPr>
      </w:pPr>
      <w:r w:rsidRPr="00313D39">
        <w:rPr>
          <w:color w:val="000000"/>
          <w:sz w:val="22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78" w:after="0" w:line="230" w:lineRule="auto"/>
        <w:rPr>
          <w:sz w:val="22"/>
        </w:rPr>
      </w:pPr>
      <w:r w:rsidRPr="00313D39">
        <w:rPr>
          <w:b/>
          <w:color w:val="000000"/>
          <w:sz w:val="22"/>
        </w:rPr>
        <w:t>Эстетическое воспитание: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78" w:after="0"/>
        <w:ind w:right="288"/>
        <w:rPr>
          <w:sz w:val="22"/>
        </w:rPr>
      </w:pPr>
      <w:r w:rsidRPr="00313D39">
        <w:rPr>
          <w:color w:val="000000"/>
          <w:sz w:val="22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30" w:lineRule="auto"/>
        <w:rPr>
          <w:sz w:val="22"/>
        </w:rPr>
      </w:pPr>
      <w:r w:rsidRPr="00313D39">
        <w:rPr>
          <w:color w:val="000000"/>
          <w:sz w:val="22"/>
        </w:rPr>
        <w:t>—  приобретение  эстетического  опыта  слушания,  чтения и эмоционально-эстетической оценки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rPr>
          <w:sz w:val="22"/>
        </w:rPr>
        <w:sectPr w:rsidR="00033038" w:rsidRPr="00313D39">
          <w:pgSz w:w="11900" w:h="16840"/>
          <w:pgMar w:top="298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after="66" w:line="220" w:lineRule="exact"/>
        <w:rPr>
          <w:sz w:val="22"/>
        </w:rPr>
      </w:pP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after="0" w:line="230" w:lineRule="auto"/>
        <w:rPr>
          <w:sz w:val="22"/>
        </w:rPr>
      </w:pPr>
      <w:r w:rsidRPr="00313D39">
        <w:rPr>
          <w:color w:val="000000"/>
          <w:sz w:val="22"/>
        </w:rPr>
        <w:t>произведений фольклора и художественной литературы;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62" w:lineRule="auto"/>
        <w:ind w:right="864"/>
        <w:rPr>
          <w:sz w:val="22"/>
        </w:rPr>
      </w:pPr>
      <w:r w:rsidRPr="00313D39">
        <w:rPr>
          <w:color w:val="000000"/>
          <w:sz w:val="22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78" w:after="0" w:line="230" w:lineRule="auto"/>
        <w:rPr>
          <w:sz w:val="22"/>
        </w:rPr>
      </w:pPr>
      <w:r w:rsidRPr="00313D39">
        <w:rPr>
          <w:b/>
          <w:color w:val="000000"/>
          <w:sz w:val="22"/>
        </w:rPr>
        <w:t>Физическое воспитание, формирование культуры здоровья эмоционального благополучия: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78" w:after="0" w:line="262" w:lineRule="auto"/>
        <w:ind w:right="432"/>
        <w:rPr>
          <w:sz w:val="22"/>
        </w:rPr>
      </w:pPr>
      <w:r w:rsidRPr="00313D39">
        <w:rPr>
          <w:color w:val="000000"/>
          <w:sz w:val="22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30" w:lineRule="auto"/>
        <w:rPr>
          <w:sz w:val="22"/>
        </w:rPr>
      </w:pPr>
      <w:r w:rsidRPr="00313D39">
        <w:rPr>
          <w:color w:val="000000"/>
          <w:sz w:val="22"/>
        </w:rPr>
        <w:t>—  бережное отношение к физическому и психическому здоровью.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78" w:after="0" w:line="230" w:lineRule="auto"/>
        <w:rPr>
          <w:sz w:val="22"/>
        </w:rPr>
      </w:pPr>
      <w:r w:rsidRPr="00313D39">
        <w:rPr>
          <w:b/>
          <w:color w:val="000000"/>
          <w:sz w:val="22"/>
        </w:rPr>
        <w:t>Трудовое воспитание: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80" w:after="0" w:line="271" w:lineRule="auto"/>
        <w:ind w:right="720"/>
        <w:rPr>
          <w:sz w:val="22"/>
        </w:rPr>
      </w:pPr>
      <w:r w:rsidRPr="00313D39">
        <w:rPr>
          <w:color w:val="000000"/>
          <w:sz w:val="22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78" w:after="0" w:line="230" w:lineRule="auto"/>
        <w:rPr>
          <w:sz w:val="22"/>
        </w:rPr>
      </w:pPr>
      <w:r w:rsidRPr="00313D39">
        <w:rPr>
          <w:b/>
          <w:color w:val="000000"/>
          <w:sz w:val="22"/>
        </w:rPr>
        <w:t>Экологическое воспитание: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78" w:after="0" w:line="262" w:lineRule="auto"/>
        <w:ind w:right="144"/>
        <w:rPr>
          <w:sz w:val="22"/>
        </w:rPr>
      </w:pPr>
      <w:r w:rsidRPr="00313D39">
        <w:rPr>
          <w:color w:val="000000"/>
          <w:sz w:val="22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30" w:lineRule="auto"/>
        <w:rPr>
          <w:sz w:val="22"/>
        </w:rPr>
      </w:pPr>
      <w:r w:rsidRPr="00313D39">
        <w:rPr>
          <w:color w:val="000000"/>
          <w:sz w:val="22"/>
        </w:rPr>
        <w:t>—  неприятие действий, приносящих ей вред.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78" w:after="0" w:line="230" w:lineRule="auto"/>
        <w:rPr>
          <w:sz w:val="22"/>
        </w:rPr>
      </w:pPr>
      <w:r w:rsidRPr="00313D39">
        <w:rPr>
          <w:b/>
          <w:color w:val="000000"/>
          <w:sz w:val="22"/>
        </w:rPr>
        <w:t>Ценности научного познания: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78" w:after="0" w:line="271" w:lineRule="auto"/>
        <w:ind w:right="432"/>
        <w:rPr>
          <w:sz w:val="22"/>
        </w:rPr>
      </w:pPr>
      <w:r w:rsidRPr="00313D39">
        <w:rPr>
          <w:color w:val="000000"/>
          <w:sz w:val="22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30" w:lineRule="auto"/>
        <w:rPr>
          <w:sz w:val="22"/>
        </w:rPr>
      </w:pPr>
      <w:r w:rsidRPr="00313D39">
        <w:rPr>
          <w:color w:val="000000"/>
          <w:sz w:val="22"/>
        </w:rPr>
        <w:t>—  овладение смысловым чтением для решения различного уровня учебных и жизненных задач;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/>
        <w:rPr>
          <w:sz w:val="22"/>
        </w:rPr>
      </w:pPr>
      <w:r w:rsidRPr="00313D39">
        <w:rPr>
          <w:color w:val="000000"/>
          <w:sz w:val="22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322" w:after="0" w:line="230" w:lineRule="auto"/>
        <w:rPr>
          <w:sz w:val="22"/>
        </w:rPr>
      </w:pPr>
      <w:r w:rsidRPr="00313D39">
        <w:rPr>
          <w:b/>
          <w:color w:val="000000"/>
          <w:sz w:val="22"/>
        </w:rPr>
        <w:t>МЕТАПРЕДМЕТНЫЕ РЕЗУЛЬТАТЫ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sz w:val="22"/>
        </w:rPr>
      </w:pPr>
      <w:r w:rsidRPr="00313D39">
        <w:rPr>
          <w:sz w:val="22"/>
        </w:rPr>
        <w:tab/>
      </w:r>
      <w:r w:rsidRPr="00313D39">
        <w:rPr>
          <w:color w:val="000000"/>
          <w:sz w:val="22"/>
        </w:rPr>
        <w:t xml:space="preserve">В результате изучения предмета «Литературное чтение» в начальной школе у </w:t>
      </w:r>
      <w:proofErr w:type="gramStart"/>
      <w:r w:rsidRPr="00313D39">
        <w:rPr>
          <w:color w:val="000000"/>
          <w:sz w:val="22"/>
        </w:rPr>
        <w:t>обучающихся</w:t>
      </w:r>
      <w:proofErr w:type="gramEnd"/>
      <w:r w:rsidRPr="00313D39">
        <w:rPr>
          <w:color w:val="000000"/>
          <w:sz w:val="22"/>
        </w:rPr>
        <w:t xml:space="preserve"> будут сформированы познавательные универсальные учебные действия: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2" w:after="0" w:line="230" w:lineRule="auto"/>
        <w:rPr>
          <w:sz w:val="22"/>
        </w:rPr>
      </w:pPr>
      <w:r w:rsidRPr="00313D39">
        <w:rPr>
          <w:i/>
          <w:color w:val="000000"/>
          <w:sz w:val="22"/>
        </w:rPr>
        <w:t>базовые логические действия: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78" w:after="0" w:line="262" w:lineRule="auto"/>
        <w:ind w:right="144"/>
        <w:rPr>
          <w:sz w:val="22"/>
        </w:rPr>
      </w:pPr>
      <w:r w:rsidRPr="00313D39">
        <w:rPr>
          <w:color w:val="000000"/>
          <w:sz w:val="22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30" w:lineRule="auto"/>
        <w:rPr>
          <w:sz w:val="22"/>
        </w:rPr>
      </w:pPr>
      <w:r w:rsidRPr="00313D39">
        <w:rPr>
          <w:color w:val="000000"/>
          <w:sz w:val="22"/>
        </w:rPr>
        <w:t>—  объединять произведения по жанру, авторской принадлежности;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62" w:lineRule="auto"/>
        <w:ind w:right="288"/>
        <w:rPr>
          <w:sz w:val="22"/>
        </w:rPr>
      </w:pPr>
      <w:r w:rsidRPr="00313D39">
        <w:rPr>
          <w:color w:val="000000"/>
          <w:sz w:val="22"/>
        </w:rPr>
        <w:t>—  определять существенный признак для классификации, классифицировать произведения по темам, жанрам и видам;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71" w:lineRule="auto"/>
        <w:rPr>
          <w:sz w:val="22"/>
        </w:rPr>
      </w:pPr>
      <w:r w:rsidRPr="00313D39">
        <w:rPr>
          <w:color w:val="000000"/>
          <w:sz w:val="22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313D39">
        <w:rPr>
          <w:sz w:val="22"/>
        </w:rPr>
        <w:br/>
      </w:r>
      <w:r w:rsidRPr="00313D39">
        <w:rPr>
          <w:color w:val="000000"/>
          <w:sz w:val="22"/>
        </w:rPr>
        <w:t>предложенному алгоритму;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62" w:lineRule="auto"/>
        <w:ind w:right="432"/>
        <w:rPr>
          <w:sz w:val="22"/>
        </w:rPr>
      </w:pPr>
      <w:r w:rsidRPr="00313D39">
        <w:rPr>
          <w:color w:val="000000"/>
          <w:sz w:val="22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30" w:lineRule="auto"/>
        <w:rPr>
          <w:sz w:val="22"/>
        </w:rPr>
      </w:pPr>
      <w:r w:rsidRPr="00313D39">
        <w:rPr>
          <w:color w:val="000000"/>
          <w:sz w:val="22"/>
        </w:rPr>
        <w:t xml:space="preserve">—  устанавливать причинно-следственные связи в сюжете </w:t>
      </w:r>
      <w:proofErr w:type="gramStart"/>
      <w:r w:rsidRPr="00313D39">
        <w:rPr>
          <w:color w:val="000000"/>
          <w:sz w:val="22"/>
        </w:rPr>
        <w:t>фольклорного</w:t>
      </w:r>
      <w:proofErr w:type="gramEnd"/>
      <w:r w:rsidRPr="00313D39">
        <w:rPr>
          <w:color w:val="000000"/>
          <w:sz w:val="22"/>
        </w:rPr>
        <w:t xml:space="preserve"> и художественного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rPr>
          <w:sz w:val="22"/>
        </w:rPr>
        <w:sectPr w:rsidR="00033038" w:rsidRPr="00313D39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after="90" w:line="220" w:lineRule="exact"/>
        <w:rPr>
          <w:sz w:val="22"/>
        </w:rPr>
      </w:pPr>
    </w:p>
    <w:p w:rsidR="00033038" w:rsidRPr="00313D39" w:rsidRDefault="00033038" w:rsidP="00033038">
      <w:pPr>
        <w:pStyle w:val="a7"/>
        <w:numPr>
          <w:ilvl w:val="0"/>
          <w:numId w:val="37"/>
        </w:numPr>
        <w:tabs>
          <w:tab w:val="left" w:pos="420"/>
        </w:tabs>
        <w:autoSpaceDE w:val="0"/>
        <w:autoSpaceDN w:val="0"/>
        <w:spacing w:after="0" w:line="341" w:lineRule="auto"/>
        <w:rPr>
          <w:sz w:val="22"/>
        </w:rPr>
      </w:pPr>
      <w:r w:rsidRPr="00313D39">
        <w:rPr>
          <w:sz w:val="22"/>
        </w:rPr>
        <w:tab/>
      </w:r>
      <w:r w:rsidRPr="00313D39">
        <w:rPr>
          <w:color w:val="000000"/>
          <w:sz w:val="22"/>
        </w:rPr>
        <w:t xml:space="preserve">текста, при составлении плана, пересказе текста, характеристике поступков героев; </w:t>
      </w:r>
      <w:r w:rsidRPr="00313D39">
        <w:rPr>
          <w:sz w:val="22"/>
        </w:rPr>
        <w:br/>
      </w:r>
      <w:r w:rsidRPr="00313D39">
        <w:rPr>
          <w:i/>
          <w:color w:val="000000"/>
          <w:sz w:val="22"/>
        </w:rPr>
        <w:t>базовые исследовательские действия:</w:t>
      </w:r>
      <w:r w:rsidRPr="00313D39">
        <w:rPr>
          <w:sz w:val="22"/>
        </w:rPr>
        <w:br/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 xml:space="preserve">—  определять разрыв между реальным и желательным состоянием объекта (ситуации) на основе </w:t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>предложенных учителем вопросов;</w:t>
      </w:r>
      <w:r w:rsidRPr="00313D39">
        <w:rPr>
          <w:sz w:val="22"/>
        </w:rPr>
        <w:br/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>—  формулировать с помощью учителя цель, планировать изменения объекта, ситуации;</w:t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 xml:space="preserve">—  сравнивать несколько вариантов решения задачи, выбирать наиболее подходящий (на основе </w:t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>предложенных критериев);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tabs>
          <w:tab w:val="left" w:pos="420"/>
        </w:tabs>
        <w:autoSpaceDE w:val="0"/>
        <w:autoSpaceDN w:val="0"/>
        <w:spacing w:before="238" w:after="0" w:line="341" w:lineRule="auto"/>
        <w:ind w:right="144"/>
        <w:rPr>
          <w:sz w:val="22"/>
        </w:rPr>
      </w:pPr>
      <w:r w:rsidRPr="00313D39">
        <w:rPr>
          <w:sz w:val="22"/>
        </w:rPr>
        <w:tab/>
      </w:r>
      <w:proofErr w:type="gramStart"/>
      <w:r w:rsidRPr="00313D39">
        <w:rPr>
          <w:color w:val="000000"/>
          <w:sz w:val="22"/>
        </w:rPr>
        <w:t xml:space="preserve">—  проводить по предложенному плану опыт, несложное исследование по  установлению </w:t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>особенностей  объекта  изучения и связей между объектами (часть — целое, причина —</w:t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>следствие);</w:t>
      </w:r>
      <w:r w:rsidRPr="00313D39">
        <w:rPr>
          <w:sz w:val="22"/>
        </w:rPr>
        <w:br/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 xml:space="preserve">—  формулировать выводы и подкреплять их доказательствами на основе результатов </w:t>
      </w:r>
      <w:r w:rsidRPr="00313D39">
        <w:rPr>
          <w:sz w:val="22"/>
        </w:rPr>
        <w:br/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>проведённого наблюдения (опыта, классификации, сравнения, исследования);</w:t>
      </w:r>
      <w:r w:rsidRPr="00313D39">
        <w:rPr>
          <w:sz w:val="22"/>
        </w:rPr>
        <w:br/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 xml:space="preserve">—  прогнозировать возможное развитие  процессов,  событий и их последствия в аналогичных </w:t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 xml:space="preserve">или сходных ситуациях; </w:t>
      </w:r>
      <w:r w:rsidRPr="00313D39">
        <w:rPr>
          <w:sz w:val="22"/>
        </w:rPr>
        <w:br/>
      </w:r>
      <w:r w:rsidRPr="00313D39">
        <w:rPr>
          <w:i/>
          <w:color w:val="000000"/>
          <w:sz w:val="22"/>
        </w:rPr>
        <w:t>работа с информацией:</w:t>
      </w:r>
      <w:r w:rsidRPr="00313D39">
        <w:rPr>
          <w:sz w:val="22"/>
        </w:rPr>
        <w:br/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>—  выбирать источник получения информации;</w:t>
      </w:r>
      <w:proofErr w:type="gramEnd"/>
      <w:r w:rsidRPr="00313D39">
        <w:rPr>
          <w:sz w:val="22"/>
        </w:rPr>
        <w:br/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 xml:space="preserve">—  </w:t>
      </w:r>
      <w:proofErr w:type="gramStart"/>
      <w:r w:rsidRPr="00313D39">
        <w:rPr>
          <w:color w:val="000000"/>
          <w:sz w:val="22"/>
        </w:rPr>
        <w:t xml:space="preserve">согласно заданному алгоритму находить в предложенном источнике информацию, </w:t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>представленную в явном виде;</w:t>
      </w:r>
      <w:r w:rsidRPr="00313D39">
        <w:rPr>
          <w:sz w:val="22"/>
        </w:rPr>
        <w:br/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 xml:space="preserve">—  распознавать достоверную и недостоверную информацию самостоятельно или на основании </w:t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>предложенного учителем способа её проверки;</w:t>
      </w:r>
      <w:r w:rsidRPr="00313D39">
        <w:rPr>
          <w:sz w:val="22"/>
        </w:rPr>
        <w:br/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 xml:space="preserve">—  соблюдать с помощью взрослых (учителей, родителей (законных представителей) правила </w:t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>информационной безопасности при поиске информации в сети Интернет;</w:t>
      </w:r>
      <w:r w:rsidRPr="00313D39">
        <w:rPr>
          <w:sz w:val="22"/>
        </w:rPr>
        <w:br/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 xml:space="preserve">—  анализировать и создавать текстовую, видео, графическую, звуковую информацию в </w:t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>соответствии с учебной задачей;</w:t>
      </w:r>
      <w:proofErr w:type="gramEnd"/>
      <w:r w:rsidRPr="00313D39">
        <w:rPr>
          <w:sz w:val="22"/>
        </w:rPr>
        <w:br/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>—  самостоятельно создавать схемы, таблицы для представления информации.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sz w:val="22"/>
        </w:rPr>
      </w:pPr>
      <w:r w:rsidRPr="00313D39">
        <w:rPr>
          <w:sz w:val="22"/>
        </w:rPr>
        <w:tab/>
      </w:r>
      <w:proofErr w:type="gramStart"/>
      <w:r w:rsidRPr="00313D39">
        <w:rPr>
          <w:color w:val="000000"/>
          <w:sz w:val="22"/>
        </w:rPr>
        <w:t xml:space="preserve">К концу обучения в начальной школе у обучающегося формируются </w:t>
      </w:r>
      <w:r w:rsidRPr="00313D39">
        <w:rPr>
          <w:b/>
          <w:color w:val="000000"/>
          <w:sz w:val="22"/>
        </w:rPr>
        <w:t xml:space="preserve">коммуникативные </w:t>
      </w:r>
      <w:r w:rsidRPr="00313D39">
        <w:rPr>
          <w:color w:val="000000"/>
          <w:sz w:val="22"/>
        </w:rPr>
        <w:t xml:space="preserve">универсальные учебные действия: </w:t>
      </w:r>
      <w:r w:rsidRPr="00313D39">
        <w:rPr>
          <w:sz w:val="22"/>
        </w:rPr>
        <w:br/>
      </w:r>
      <w:r w:rsidRPr="00313D39">
        <w:rPr>
          <w:sz w:val="22"/>
        </w:rPr>
        <w:tab/>
      </w:r>
      <w:r w:rsidRPr="00313D39">
        <w:rPr>
          <w:i/>
          <w:color w:val="000000"/>
          <w:sz w:val="22"/>
        </w:rPr>
        <w:t>общение</w:t>
      </w:r>
      <w:r w:rsidRPr="00313D39">
        <w:rPr>
          <w:color w:val="000000"/>
          <w:sz w:val="22"/>
        </w:rPr>
        <w:t>:</w:t>
      </w:r>
      <w:r w:rsidRPr="00313D39">
        <w:rPr>
          <w:sz w:val="22"/>
        </w:rPr>
        <w:br/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 xml:space="preserve">—  воспринимать и формулировать суждения, выражать эмоции в соответствии с целями и </w:t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>условиями общения в знакомой среде;</w:t>
      </w:r>
      <w:r w:rsidRPr="00313D39">
        <w:rPr>
          <w:sz w:val="22"/>
        </w:rPr>
        <w:br/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 xml:space="preserve">—  проявлять уважительное отношение к собеседнику, соблюдать правила ведения диалога и </w:t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>дискуссии;</w:t>
      </w:r>
      <w:r w:rsidRPr="00313D39">
        <w:rPr>
          <w:sz w:val="22"/>
        </w:rPr>
        <w:br/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>—  признавать возможность существования разных точек зрения;</w:t>
      </w:r>
      <w:r w:rsidRPr="00313D39">
        <w:rPr>
          <w:sz w:val="22"/>
        </w:rPr>
        <w:br/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 xml:space="preserve">—  корректно и </w:t>
      </w:r>
      <w:proofErr w:type="spellStart"/>
      <w:r w:rsidRPr="00313D39">
        <w:rPr>
          <w:color w:val="000000"/>
          <w:sz w:val="22"/>
        </w:rPr>
        <w:t>аргументированно</w:t>
      </w:r>
      <w:proofErr w:type="spellEnd"/>
      <w:r w:rsidRPr="00313D39">
        <w:rPr>
          <w:color w:val="000000"/>
          <w:sz w:val="22"/>
        </w:rPr>
        <w:t xml:space="preserve"> высказывать своё мнение;</w:t>
      </w:r>
      <w:proofErr w:type="gramEnd"/>
      <w:r w:rsidRPr="00313D39">
        <w:rPr>
          <w:sz w:val="22"/>
        </w:rPr>
        <w:br/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>—  строить речевое высказывание в соответствии с поставленной задачей;</w:t>
      </w:r>
      <w:r w:rsidRPr="00313D39">
        <w:rPr>
          <w:sz w:val="22"/>
        </w:rPr>
        <w:br/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>—  создавать устные и письменные тексты (описание, рассуждение, повествование);</w:t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>—  готовить небольшие публичные выступления;</w:t>
      </w:r>
      <w:r w:rsidRPr="00313D39">
        <w:rPr>
          <w:sz w:val="22"/>
        </w:rPr>
        <w:br/>
      </w:r>
      <w:r w:rsidRPr="00313D39">
        <w:rPr>
          <w:sz w:val="22"/>
        </w:rPr>
        <w:tab/>
      </w:r>
      <w:r w:rsidRPr="00313D39">
        <w:rPr>
          <w:color w:val="000000"/>
          <w:sz w:val="22"/>
        </w:rPr>
        <w:t>—  подбирать иллюстративный материал (рисунки, фото, плакаты) к тексту выступления.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rPr>
          <w:sz w:val="22"/>
        </w:rPr>
        <w:sectPr w:rsidR="00033038" w:rsidRPr="00313D39">
          <w:pgSz w:w="11900" w:h="16840"/>
          <w:pgMar w:top="310" w:right="766" w:bottom="392" w:left="666" w:header="720" w:footer="720" w:gutter="0"/>
          <w:cols w:space="720" w:equalWidth="0">
            <w:col w:w="10468" w:space="0"/>
          </w:cols>
          <w:docGrid w:linePitch="360"/>
        </w:sectPr>
      </w:pP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after="78" w:line="220" w:lineRule="exact"/>
        <w:rPr>
          <w:sz w:val="22"/>
        </w:rPr>
      </w:pPr>
    </w:p>
    <w:p w:rsidR="00033038" w:rsidRPr="00313D39" w:rsidRDefault="00033038" w:rsidP="00033038">
      <w:pPr>
        <w:pStyle w:val="a7"/>
        <w:numPr>
          <w:ilvl w:val="0"/>
          <w:numId w:val="37"/>
        </w:numPr>
        <w:tabs>
          <w:tab w:val="left" w:pos="180"/>
        </w:tabs>
        <w:autoSpaceDE w:val="0"/>
        <w:autoSpaceDN w:val="0"/>
        <w:spacing w:after="0" w:line="271" w:lineRule="auto"/>
        <w:rPr>
          <w:sz w:val="22"/>
        </w:rPr>
      </w:pPr>
      <w:r w:rsidRPr="00313D39">
        <w:rPr>
          <w:sz w:val="22"/>
        </w:rPr>
        <w:tab/>
      </w:r>
      <w:proofErr w:type="gramStart"/>
      <w:r w:rsidRPr="00313D39">
        <w:rPr>
          <w:color w:val="000000"/>
          <w:sz w:val="22"/>
        </w:rPr>
        <w:t xml:space="preserve">К концу обучения в начальной школе у обучающегося формируются </w:t>
      </w:r>
      <w:r w:rsidRPr="00313D39">
        <w:rPr>
          <w:b/>
          <w:color w:val="000000"/>
          <w:sz w:val="22"/>
        </w:rPr>
        <w:t>регулятивные</w:t>
      </w:r>
      <w:r w:rsidRPr="00313D39">
        <w:rPr>
          <w:color w:val="000000"/>
          <w:sz w:val="22"/>
        </w:rPr>
        <w:t xml:space="preserve"> универсальные учебные действия: </w:t>
      </w:r>
      <w:r w:rsidRPr="00313D39">
        <w:rPr>
          <w:sz w:val="22"/>
        </w:rPr>
        <w:br/>
      </w:r>
      <w:r w:rsidRPr="00313D39">
        <w:rPr>
          <w:sz w:val="22"/>
        </w:rPr>
        <w:tab/>
      </w:r>
      <w:r w:rsidRPr="00313D39">
        <w:rPr>
          <w:i/>
          <w:color w:val="000000"/>
          <w:sz w:val="22"/>
        </w:rPr>
        <w:t>самоорганизация</w:t>
      </w:r>
      <w:r w:rsidRPr="00313D39">
        <w:rPr>
          <w:color w:val="000000"/>
          <w:sz w:val="22"/>
        </w:rPr>
        <w:t>:</w:t>
      </w:r>
      <w:proofErr w:type="gramEnd"/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78" w:after="0" w:line="230" w:lineRule="auto"/>
        <w:rPr>
          <w:sz w:val="22"/>
        </w:rPr>
      </w:pPr>
      <w:r w:rsidRPr="00313D39">
        <w:rPr>
          <w:color w:val="000000"/>
          <w:sz w:val="22"/>
        </w:rPr>
        <w:t>—  планировать действия по решению учебной задачи для получения результата;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30" w:lineRule="auto"/>
        <w:rPr>
          <w:sz w:val="22"/>
        </w:rPr>
      </w:pPr>
      <w:r w:rsidRPr="00313D39">
        <w:rPr>
          <w:color w:val="000000"/>
          <w:sz w:val="22"/>
        </w:rPr>
        <w:t>—  выстраивать последовательность выбранных действий;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78" w:after="0" w:line="230" w:lineRule="auto"/>
        <w:rPr>
          <w:sz w:val="22"/>
        </w:rPr>
      </w:pPr>
      <w:r w:rsidRPr="00313D39">
        <w:rPr>
          <w:i/>
          <w:color w:val="000000"/>
          <w:sz w:val="22"/>
        </w:rPr>
        <w:t>самоконтроль</w:t>
      </w:r>
      <w:r w:rsidRPr="00313D39">
        <w:rPr>
          <w:color w:val="000000"/>
          <w:sz w:val="22"/>
        </w:rPr>
        <w:t>: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78" w:after="0" w:line="230" w:lineRule="auto"/>
        <w:rPr>
          <w:sz w:val="22"/>
        </w:rPr>
      </w:pPr>
      <w:r w:rsidRPr="00313D39">
        <w:rPr>
          <w:color w:val="000000"/>
          <w:sz w:val="22"/>
        </w:rPr>
        <w:t>—  устанавливать причины успеха/неудач учебной деятельности;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30" w:lineRule="auto"/>
        <w:rPr>
          <w:sz w:val="22"/>
        </w:rPr>
      </w:pPr>
      <w:r w:rsidRPr="00313D39">
        <w:rPr>
          <w:color w:val="000000"/>
          <w:sz w:val="22"/>
        </w:rPr>
        <w:t>—  корректировать свои учебные действия для преодоления ошибок.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324" w:after="0" w:line="230" w:lineRule="auto"/>
        <w:rPr>
          <w:sz w:val="22"/>
        </w:rPr>
      </w:pPr>
      <w:r w:rsidRPr="00313D39">
        <w:rPr>
          <w:b/>
          <w:color w:val="000000"/>
          <w:sz w:val="22"/>
        </w:rPr>
        <w:t>Совместная деятельность: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228" w:after="0" w:line="271" w:lineRule="auto"/>
        <w:ind w:right="432"/>
        <w:rPr>
          <w:sz w:val="22"/>
        </w:rPr>
      </w:pPr>
      <w:r w:rsidRPr="00313D39">
        <w:rPr>
          <w:color w:val="000000"/>
          <w:sz w:val="22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62" w:lineRule="auto"/>
        <w:ind w:right="144"/>
        <w:rPr>
          <w:sz w:val="22"/>
        </w:rPr>
      </w:pPr>
      <w:r w:rsidRPr="00313D39">
        <w:rPr>
          <w:color w:val="000000"/>
          <w:sz w:val="22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30" w:lineRule="auto"/>
        <w:rPr>
          <w:sz w:val="22"/>
        </w:rPr>
      </w:pPr>
      <w:r w:rsidRPr="00313D39">
        <w:rPr>
          <w:color w:val="000000"/>
          <w:sz w:val="22"/>
        </w:rPr>
        <w:t>—  проявлять готовность руководить, выполнять поручения, подчиняться;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30" w:lineRule="auto"/>
        <w:rPr>
          <w:sz w:val="22"/>
        </w:rPr>
      </w:pPr>
      <w:r w:rsidRPr="00313D39">
        <w:rPr>
          <w:color w:val="000000"/>
          <w:sz w:val="22"/>
        </w:rPr>
        <w:t>—  ответственно выполнять свою часть работы;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30" w:lineRule="auto"/>
        <w:rPr>
          <w:sz w:val="22"/>
        </w:rPr>
      </w:pPr>
      <w:r w:rsidRPr="00313D39">
        <w:rPr>
          <w:color w:val="000000"/>
          <w:sz w:val="22"/>
        </w:rPr>
        <w:t>—  оценивать свой вклад в общий результат;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30" w:lineRule="auto"/>
        <w:rPr>
          <w:sz w:val="22"/>
        </w:rPr>
      </w:pPr>
      <w:r w:rsidRPr="00313D39">
        <w:rPr>
          <w:color w:val="000000"/>
          <w:sz w:val="22"/>
        </w:rPr>
        <w:t>—  выполнять совместные проектные задания с опорой на предложенные образцы.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322" w:after="0" w:line="230" w:lineRule="auto"/>
        <w:rPr>
          <w:sz w:val="22"/>
        </w:rPr>
      </w:pPr>
      <w:r w:rsidRPr="00313D39">
        <w:rPr>
          <w:b/>
          <w:color w:val="000000"/>
          <w:sz w:val="22"/>
        </w:rPr>
        <w:t>ПРЕДМЕТНЫЕ РЕЗУЛЬТАТЫ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66" w:after="0"/>
        <w:ind w:right="576"/>
        <w:rPr>
          <w:sz w:val="22"/>
        </w:rPr>
      </w:pPr>
      <w:r w:rsidRPr="00313D39">
        <w:rPr>
          <w:color w:val="000000"/>
          <w:sz w:val="22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70" w:after="0" w:line="230" w:lineRule="auto"/>
        <w:rPr>
          <w:sz w:val="22"/>
        </w:rPr>
      </w:pPr>
      <w:r w:rsidRPr="00313D39">
        <w:rPr>
          <w:color w:val="000000"/>
          <w:sz w:val="22"/>
        </w:rPr>
        <w:t xml:space="preserve">К концу обучения </w:t>
      </w:r>
      <w:r w:rsidRPr="00313D39">
        <w:rPr>
          <w:b/>
          <w:color w:val="000000"/>
          <w:sz w:val="22"/>
        </w:rPr>
        <w:t>в третьем классе</w:t>
      </w:r>
      <w:r w:rsidRPr="00313D39">
        <w:rPr>
          <w:color w:val="000000"/>
          <w:sz w:val="22"/>
        </w:rPr>
        <w:t xml:space="preserve"> </w:t>
      </w:r>
      <w:proofErr w:type="gramStart"/>
      <w:r w:rsidRPr="00313D39">
        <w:rPr>
          <w:color w:val="000000"/>
          <w:sz w:val="22"/>
        </w:rPr>
        <w:t>обучающийся</w:t>
      </w:r>
      <w:proofErr w:type="gramEnd"/>
      <w:r w:rsidRPr="00313D39">
        <w:rPr>
          <w:color w:val="000000"/>
          <w:sz w:val="22"/>
        </w:rPr>
        <w:t xml:space="preserve"> научится: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78" w:after="0" w:line="278" w:lineRule="auto"/>
        <w:ind w:right="144"/>
        <w:rPr>
          <w:sz w:val="22"/>
        </w:rPr>
      </w:pPr>
      <w:r w:rsidRPr="00313D39">
        <w:rPr>
          <w:color w:val="000000"/>
          <w:sz w:val="22"/>
        </w:rPr>
        <w:t xml:space="preserve">—  отвечать на вопрос о культурной значимости устного народного  творчества  и </w:t>
      </w:r>
      <w:r w:rsidRPr="00313D39">
        <w:rPr>
          <w:sz w:val="22"/>
        </w:rPr>
        <w:br/>
      </w:r>
      <w:r w:rsidRPr="00313D39">
        <w:rPr>
          <w:color w:val="000000"/>
          <w:sz w:val="22"/>
        </w:rPr>
        <w:t>художественной  литературы, 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62" w:lineRule="auto"/>
        <w:ind w:right="144"/>
        <w:rPr>
          <w:sz w:val="22"/>
        </w:rPr>
      </w:pPr>
      <w:r w:rsidRPr="00313D39">
        <w:rPr>
          <w:color w:val="000000"/>
          <w:sz w:val="22"/>
        </w:rPr>
        <w:t>—  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71" w:lineRule="auto"/>
        <w:ind w:right="432"/>
        <w:rPr>
          <w:sz w:val="22"/>
        </w:rPr>
      </w:pPr>
      <w:proofErr w:type="gramStart"/>
      <w:r w:rsidRPr="00313D39">
        <w:rPr>
          <w:color w:val="000000"/>
          <w:sz w:val="22"/>
        </w:rPr>
        <w:t>— 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оценивания);—  читать наизусть не менее 4 стихотворений в соответствии с изученной тематикой произведений;—  различать художественные произведения и познавательные тексты;</w:t>
      </w:r>
      <w:proofErr w:type="gramEnd"/>
      <w:r w:rsidRPr="00313D39">
        <w:rPr>
          <w:color w:val="000000"/>
          <w:sz w:val="22"/>
        </w:rPr>
        <w:t xml:space="preserve">—  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313D39">
        <w:rPr>
          <w:color w:val="000000"/>
          <w:sz w:val="22"/>
        </w:rPr>
        <w:t>от</w:t>
      </w:r>
      <w:proofErr w:type="gramEnd"/>
      <w:r w:rsidRPr="00313D39">
        <w:rPr>
          <w:color w:val="000000"/>
          <w:sz w:val="22"/>
        </w:rPr>
        <w:t xml:space="preserve"> эпического;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rPr>
          <w:sz w:val="22"/>
        </w:rPr>
        <w:sectPr w:rsidR="00033038" w:rsidRPr="00313D39">
          <w:pgSz w:w="11900" w:h="16840"/>
          <w:pgMar w:top="298" w:right="740" w:bottom="432" w:left="666" w:header="720" w:footer="720" w:gutter="0"/>
          <w:cols w:space="720" w:equalWidth="0">
            <w:col w:w="10494" w:space="0"/>
          </w:cols>
          <w:docGrid w:linePitch="360"/>
        </w:sectPr>
      </w:pP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after="108" w:line="220" w:lineRule="exact"/>
        <w:rPr>
          <w:sz w:val="22"/>
        </w:rPr>
      </w:pP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after="0" w:line="262" w:lineRule="auto"/>
        <w:ind w:right="576"/>
        <w:rPr>
          <w:sz w:val="22"/>
        </w:rPr>
      </w:pPr>
      <w:r w:rsidRPr="00313D39">
        <w:rPr>
          <w:color w:val="000000"/>
          <w:sz w:val="22"/>
        </w:rPr>
        <w:t>—  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/>
        <w:ind w:right="144"/>
        <w:rPr>
          <w:sz w:val="22"/>
        </w:rPr>
      </w:pPr>
      <w:proofErr w:type="gramStart"/>
      <w:r w:rsidRPr="00313D39">
        <w:rPr>
          <w:color w:val="000000"/>
          <w:sz w:val="22"/>
        </w:rPr>
        <w:t xml:space="preserve">—  различать и называть отдельные жанры фольклора (считалки, загадки, пословицы, </w:t>
      </w:r>
      <w:proofErr w:type="spellStart"/>
      <w:r w:rsidRPr="00313D39">
        <w:rPr>
          <w:color w:val="000000"/>
          <w:sz w:val="22"/>
        </w:rPr>
        <w:t>потешки</w:t>
      </w:r>
      <w:proofErr w:type="spellEnd"/>
      <w:r w:rsidRPr="00313D39">
        <w:rPr>
          <w:color w:val="000000"/>
          <w:sz w:val="22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71" w:lineRule="auto"/>
        <w:ind w:right="144"/>
        <w:rPr>
          <w:sz w:val="22"/>
        </w:rPr>
      </w:pPr>
      <w:r w:rsidRPr="00313D39">
        <w:rPr>
          <w:color w:val="000000"/>
          <w:sz w:val="22"/>
        </w:rPr>
        <w:t>—  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2" w:after="0"/>
        <w:rPr>
          <w:sz w:val="22"/>
        </w:rPr>
      </w:pPr>
      <w:r w:rsidRPr="00313D39">
        <w:rPr>
          <w:color w:val="000000"/>
          <w:sz w:val="22"/>
        </w:rPr>
        <w:t xml:space="preserve">—  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контрасту);—  </w:t>
      </w:r>
      <w:proofErr w:type="gramStart"/>
      <w:r w:rsidRPr="00313D39">
        <w:rPr>
          <w:color w:val="000000"/>
          <w:sz w:val="22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интерьера;— 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  <w:proofErr w:type="gramEnd"/>
      <w:r w:rsidRPr="00313D39">
        <w:rPr>
          <w:color w:val="000000"/>
          <w:sz w:val="22"/>
        </w:rPr>
        <w:t xml:space="preserve">—  </w:t>
      </w:r>
      <w:proofErr w:type="gramStart"/>
      <w:r w:rsidRPr="00313D39">
        <w:rPr>
          <w:color w:val="000000"/>
          <w:sz w:val="22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/>
        <w:ind w:right="144"/>
        <w:rPr>
          <w:sz w:val="22"/>
        </w:rPr>
      </w:pPr>
      <w:proofErr w:type="gramStart"/>
      <w:r w:rsidRPr="00313D39">
        <w:rPr>
          <w:color w:val="000000"/>
          <w:sz w:val="22"/>
        </w:rPr>
        <w:t xml:space="preserve">—  участвовать в обсуждении прослушанного/прочитанного произведения: строить </w:t>
      </w:r>
      <w:r w:rsidRPr="00313D39">
        <w:rPr>
          <w:sz w:val="22"/>
        </w:rPr>
        <w:br/>
      </w:r>
      <w:r w:rsidRPr="00313D39">
        <w:rPr>
          <w:color w:val="000000"/>
          <w:sz w:val="22"/>
        </w:rPr>
        <w:t xml:space="preserve">монологическое и диалогическое высказывание с соблюдением орфоэпических и </w:t>
      </w:r>
      <w:r w:rsidRPr="00313D39">
        <w:rPr>
          <w:sz w:val="22"/>
        </w:rPr>
        <w:br/>
      </w:r>
      <w:r w:rsidRPr="00313D39">
        <w:rPr>
          <w:color w:val="000000"/>
          <w:sz w:val="22"/>
        </w:rPr>
        <w:t>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понятия;—  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  <w:r w:rsidRPr="00313D39">
        <w:rPr>
          <w:color w:val="000000"/>
          <w:sz w:val="22"/>
        </w:rPr>
        <w:t xml:space="preserve">—  </w:t>
      </w:r>
      <w:proofErr w:type="gramStart"/>
      <w:r w:rsidRPr="00313D39">
        <w:rPr>
          <w:color w:val="000000"/>
          <w:sz w:val="22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текстов;—  читать по ролям с соблюдением норм произношения, инсценировать небольшие эпизоды из произведения;—  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  <w:proofErr w:type="gramEnd"/>
      <w:r w:rsidRPr="00313D39">
        <w:rPr>
          <w:color w:val="000000"/>
          <w:sz w:val="22"/>
        </w:rPr>
        <w:t xml:space="preserve">—  </w:t>
      </w:r>
      <w:proofErr w:type="gramStart"/>
      <w:r w:rsidRPr="00313D39">
        <w:rPr>
          <w:color w:val="000000"/>
          <w:sz w:val="22"/>
        </w:rPr>
        <w:t xml:space="preserve">составлять краткий отзыв о прочитанном произведении по заданному алгоритму;—  сочинять тексты, используя аналогии, иллюстрации, придумывать продолжение прочитанного произведения;—  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примечания);—  выбирать книги для самостоятельного чтения с учётом рекомендательного списка,  используя </w:t>
      </w:r>
      <w:proofErr w:type="gramEnd"/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after="0" w:line="230" w:lineRule="auto"/>
        <w:rPr>
          <w:sz w:val="22"/>
        </w:rPr>
      </w:pPr>
      <w:r w:rsidRPr="00313D39">
        <w:rPr>
          <w:color w:val="000000"/>
          <w:sz w:val="22"/>
        </w:rPr>
        <w:t>картотеки,  рассказывать о прочитанной книге;</w:t>
      </w:r>
    </w:p>
    <w:p w:rsidR="00033038" w:rsidRPr="00313D39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before="190" w:after="0" w:line="271" w:lineRule="auto"/>
        <w:rPr>
          <w:sz w:val="22"/>
        </w:rPr>
      </w:pPr>
      <w:r w:rsidRPr="00313D39">
        <w:rPr>
          <w:color w:val="000000"/>
          <w:sz w:val="22"/>
        </w:rPr>
        <w:t>—  использовать справочную литературу, включая ресурсы сети. Интернет (в условиях контролируемого входа), для получения дополнительной информации в соответствии с учебной задачей.</w:t>
      </w:r>
    </w:p>
    <w:p w:rsidR="00033038" w:rsidRPr="00F74D13" w:rsidRDefault="00033038" w:rsidP="00033038">
      <w:pPr>
        <w:pStyle w:val="a7"/>
        <w:numPr>
          <w:ilvl w:val="0"/>
          <w:numId w:val="37"/>
        </w:numPr>
        <w:autoSpaceDE w:val="0"/>
        <w:autoSpaceDN w:val="0"/>
        <w:spacing w:after="78" w:line="220" w:lineRule="exact"/>
      </w:pP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0" w:line="240" w:lineRule="auto"/>
        <w:outlineLvl w:val="0"/>
        <w:rPr>
          <w:b/>
          <w:bCs/>
          <w:color w:val="181818"/>
          <w:kern w:val="36"/>
          <w:sz w:val="22"/>
          <w:u w:val="single"/>
          <w:lang w:eastAsia="ru-RU"/>
        </w:rPr>
      </w:pPr>
      <w:r w:rsidRPr="00313D39">
        <w:rPr>
          <w:b/>
          <w:bCs/>
          <w:color w:val="181818"/>
          <w:kern w:val="36"/>
          <w:sz w:val="22"/>
          <w:u w:val="single"/>
          <w:lang w:eastAsia="ru-RU"/>
        </w:rPr>
        <w:t>2. ПЛАНИРУЕМЫЕ ОБРАЗОВАТЕЛЬНЫЕ РЕЗУЛЬТАТЫ 4 класс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92" w:line="240" w:lineRule="auto"/>
        <w:ind w:right="45"/>
        <w:rPr>
          <w:color w:val="181818"/>
          <w:sz w:val="22"/>
          <w:lang w:eastAsia="ru-RU"/>
        </w:rPr>
      </w:pP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92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 xml:space="preserve">Изучение литературного чтения в 4 классе направлено на достижение </w:t>
      </w:r>
      <w:proofErr w:type="gramStart"/>
      <w:r w:rsidRPr="00313D39">
        <w:rPr>
          <w:color w:val="181818"/>
          <w:sz w:val="22"/>
          <w:lang w:eastAsia="ru-RU"/>
        </w:rPr>
        <w:t>обучающимися</w:t>
      </w:r>
      <w:proofErr w:type="gramEnd"/>
      <w:r w:rsidRPr="00313D39">
        <w:rPr>
          <w:color w:val="181818"/>
          <w:sz w:val="22"/>
          <w:lang w:eastAsia="ru-RU"/>
        </w:rPr>
        <w:t xml:space="preserve"> личностных, </w:t>
      </w:r>
      <w:proofErr w:type="spellStart"/>
      <w:r w:rsidRPr="00313D39">
        <w:rPr>
          <w:color w:val="181818"/>
          <w:sz w:val="22"/>
          <w:lang w:eastAsia="ru-RU"/>
        </w:rPr>
        <w:t>метапредметных</w:t>
      </w:r>
      <w:proofErr w:type="spellEnd"/>
      <w:r w:rsidRPr="00313D39">
        <w:rPr>
          <w:color w:val="181818"/>
          <w:sz w:val="22"/>
          <w:lang w:eastAsia="ru-RU"/>
        </w:rPr>
        <w:t xml:space="preserve"> и предметных результатов освоения учебного предмета.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32" w:line="240" w:lineRule="auto"/>
        <w:outlineLvl w:val="0"/>
        <w:rPr>
          <w:b/>
          <w:bCs/>
          <w:color w:val="181818"/>
          <w:kern w:val="36"/>
          <w:sz w:val="22"/>
          <w:lang w:eastAsia="ru-RU"/>
        </w:rPr>
      </w:pPr>
      <w:r w:rsidRPr="00313D39">
        <w:rPr>
          <w:b/>
          <w:bCs/>
          <w:color w:val="181818"/>
          <w:kern w:val="36"/>
          <w:sz w:val="22"/>
          <w:lang w:eastAsia="ru-RU"/>
        </w:rPr>
        <w:t>ЛИЧНОСТНЫЕ РЕЗУЛЬТАТЫ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313D39">
        <w:rPr>
          <w:color w:val="181818"/>
          <w:sz w:val="22"/>
          <w:lang w:eastAsia="ru-RU"/>
        </w:rPr>
        <w:t>социокультурным</w:t>
      </w:r>
      <w:proofErr w:type="spellEnd"/>
      <w:r w:rsidRPr="00313D39">
        <w:rPr>
          <w:color w:val="181818"/>
          <w:sz w:val="22"/>
          <w:lang w:eastAsia="ru-RU"/>
        </w:rPr>
        <w:t xml:space="preserve"> и </w:t>
      </w:r>
      <w:proofErr w:type="spellStart"/>
      <w:r w:rsidRPr="00313D39">
        <w:rPr>
          <w:color w:val="181818"/>
          <w:sz w:val="22"/>
          <w:lang w:eastAsia="ru-RU"/>
        </w:rPr>
        <w:lastRenderedPageBreak/>
        <w:t>духовнонравственным</w:t>
      </w:r>
      <w:proofErr w:type="spellEnd"/>
      <w:r w:rsidRPr="00313D39">
        <w:rPr>
          <w:color w:val="181818"/>
          <w:sz w:val="22"/>
          <w:lang w:eastAsia="ru-RU"/>
        </w:rPr>
        <w:t xml:space="preserve"> ценностям, приобретение опыта применения сформированных представлений и отношений на практике.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32" w:line="225" w:lineRule="atLeast"/>
        <w:rPr>
          <w:color w:val="181818"/>
          <w:sz w:val="22"/>
          <w:lang w:eastAsia="ru-RU"/>
        </w:rPr>
      </w:pPr>
      <w:r w:rsidRPr="00313D39">
        <w:rPr>
          <w:b/>
          <w:bCs/>
          <w:color w:val="181818"/>
          <w:sz w:val="22"/>
          <w:lang w:eastAsia="ru-RU"/>
        </w:rPr>
        <w:t>Гражданско-патриотическое воспитание: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32" w:line="225" w:lineRule="atLeast"/>
        <w:rPr>
          <w:color w:val="181818"/>
          <w:sz w:val="22"/>
          <w:lang w:eastAsia="ru-RU"/>
        </w:rPr>
      </w:pPr>
      <w:r w:rsidRPr="00313D39">
        <w:rPr>
          <w:b/>
          <w:bCs/>
          <w:color w:val="181818"/>
          <w:sz w:val="22"/>
          <w:lang w:eastAsia="ru-RU"/>
        </w:rPr>
        <w:t>Духовно-нравственное воспитание: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68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неприятие любых форм поведения, направленных на причинение физического и морального вреда другим людям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32" w:line="225" w:lineRule="atLeast"/>
        <w:rPr>
          <w:color w:val="181818"/>
          <w:sz w:val="22"/>
          <w:lang w:eastAsia="ru-RU"/>
        </w:rPr>
      </w:pPr>
      <w:r w:rsidRPr="00313D39">
        <w:rPr>
          <w:b/>
          <w:bCs/>
          <w:color w:val="181818"/>
          <w:sz w:val="22"/>
          <w:lang w:eastAsia="ru-RU"/>
        </w:rPr>
        <w:t>Эстетическое воспитание: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приобретение  эстетического  опыта  слушания,  чтения и эмоционально-эстетической оценки произведений фольклора и художественной литературы;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понимание образного языка художественных произведений, выразительных средств, создающих художественный образ.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32" w:line="225" w:lineRule="atLeast"/>
        <w:rPr>
          <w:color w:val="181818"/>
          <w:sz w:val="22"/>
          <w:lang w:eastAsia="ru-RU"/>
        </w:rPr>
      </w:pPr>
      <w:r w:rsidRPr="00313D39">
        <w:rPr>
          <w:b/>
          <w:bCs/>
          <w:color w:val="181818"/>
          <w:sz w:val="22"/>
          <w:lang w:eastAsia="ru-RU"/>
        </w:rPr>
        <w:t>Физическое воспитание, формирование культуры здоровья эмоционального благополучия: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соблюдение правил  здорового  и  безопасного  (для  себя и других людей) образа жизни в окружающей среде (в том числе информационной);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бережное отношение к физическому и психическому здоровью.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32" w:line="225" w:lineRule="atLeast"/>
        <w:rPr>
          <w:color w:val="181818"/>
          <w:sz w:val="22"/>
          <w:lang w:eastAsia="ru-RU"/>
        </w:rPr>
      </w:pPr>
      <w:r w:rsidRPr="00313D39">
        <w:rPr>
          <w:b/>
          <w:bCs/>
          <w:color w:val="181818"/>
          <w:sz w:val="22"/>
          <w:lang w:eastAsia="ru-RU"/>
        </w:rPr>
        <w:t>Трудовое воспитание: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32" w:line="225" w:lineRule="atLeast"/>
        <w:rPr>
          <w:color w:val="181818"/>
          <w:sz w:val="22"/>
          <w:lang w:eastAsia="ru-RU"/>
        </w:rPr>
      </w:pPr>
      <w:r w:rsidRPr="00313D39">
        <w:rPr>
          <w:b/>
          <w:bCs/>
          <w:color w:val="181818"/>
          <w:sz w:val="22"/>
          <w:lang w:eastAsia="ru-RU"/>
        </w:rPr>
        <w:t>Экологическое воспитание: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неприятие действий, приносящих ей вред.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32" w:line="225" w:lineRule="atLeast"/>
        <w:rPr>
          <w:color w:val="181818"/>
          <w:sz w:val="22"/>
          <w:lang w:eastAsia="ru-RU"/>
        </w:rPr>
      </w:pPr>
      <w:r w:rsidRPr="00313D39">
        <w:rPr>
          <w:b/>
          <w:bCs/>
          <w:color w:val="181818"/>
          <w:sz w:val="22"/>
          <w:lang w:eastAsia="ru-RU"/>
        </w:rPr>
        <w:t>Ценности научного познания: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овладение смысловым чтением для решения различного уровня учебных и жизненных задач;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252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32" w:line="240" w:lineRule="auto"/>
        <w:outlineLvl w:val="0"/>
        <w:rPr>
          <w:b/>
          <w:bCs/>
          <w:color w:val="181818"/>
          <w:kern w:val="36"/>
          <w:sz w:val="22"/>
          <w:lang w:eastAsia="ru-RU"/>
        </w:rPr>
      </w:pP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32" w:line="240" w:lineRule="auto"/>
        <w:outlineLvl w:val="0"/>
        <w:rPr>
          <w:b/>
          <w:bCs/>
          <w:color w:val="181818"/>
          <w:kern w:val="36"/>
          <w:sz w:val="22"/>
          <w:lang w:eastAsia="ru-RU"/>
        </w:rPr>
      </w:pP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32" w:line="240" w:lineRule="auto"/>
        <w:outlineLvl w:val="0"/>
        <w:rPr>
          <w:b/>
          <w:bCs/>
          <w:color w:val="181818"/>
          <w:kern w:val="36"/>
          <w:sz w:val="22"/>
          <w:lang w:eastAsia="ru-RU"/>
        </w:rPr>
      </w:pPr>
      <w:r w:rsidRPr="00313D39">
        <w:rPr>
          <w:b/>
          <w:bCs/>
          <w:color w:val="181818"/>
          <w:kern w:val="36"/>
          <w:sz w:val="22"/>
          <w:lang w:eastAsia="ru-RU"/>
        </w:rPr>
        <w:t>МЕТАПРЕДМЕТНЫЕ РЕЗУЛЬТАТЫ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313D39">
        <w:rPr>
          <w:color w:val="181818"/>
          <w:sz w:val="22"/>
          <w:lang w:eastAsia="ru-RU"/>
        </w:rPr>
        <w:t>обучающихся</w:t>
      </w:r>
      <w:proofErr w:type="gramEnd"/>
      <w:r w:rsidRPr="00313D39">
        <w:rPr>
          <w:color w:val="181818"/>
          <w:sz w:val="22"/>
          <w:lang w:eastAsia="ru-RU"/>
        </w:rPr>
        <w:t xml:space="preserve"> будут сформированы познавательные универсальные учебные действия: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44" w:line="225" w:lineRule="atLeast"/>
        <w:rPr>
          <w:color w:val="181818"/>
          <w:sz w:val="22"/>
          <w:lang w:eastAsia="ru-RU"/>
        </w:rPr>
      </w:pPr>
      <w:r w:rsidRPr="00313D39">
        <w:rPr>
          <w:i/>
          <w:iCs/>
          <w:color w:val="181818"/>
          <w:sz w:val="22"/>
          <w:lang w:eastAsia="ru-RU"/>
        </w:rPr>
        <w:t>базовые логические действия: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lastRenderedPageBreak/>
        <w:t>— 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объединять произведения по жанру, авторской принадлежности;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определять существенный признак для классификации, классифицировать произведения по темам, жанрам и видам;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выявлять недостаток информации для решения учебной (практической) задачи на основе предложенного алгоритма;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 </w:t>
      </w:r>
      <w:r w:rsidRPr="00313D39">
        <w:rPr>
          <w:i/>
          <w:iCs/>
          <w:color w:val="181818"/>
          <w:sz w:val="22"/>
          <w:lang w:eastAsia="ru-RU"/>
        </w:rPr>
        <w:t>базовые исследовательские действия: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определять разрыв между реальным и желательным состоянием объекта (ситуации) на основе предложенных учителем вопросов;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формулировать с помощью учителя цель, планировать изменения объекта, ситуации;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68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 xml:space="preserve">—  сравнивать несколько вариантов решения задачи, выбирать наиболее </w:t>
      </w:r>
      <w:proofErr w:type="gramStart"/>
      <w:r w:rsidRPr="00313D39">
        <w:rPr>
          <w:color w:val="181818"/>
          <w:sz w:val="22"/>
          <w:lang w:eastAsia="ru-RU"/>
        </w:rPr>
        <w:t>подходящий</w:t>
      </w:r>
      <w:proofErr w:type="gramEnd"/>
      <w:r w:rsidRPr="00313D39">
        <w:rPr>
          <w:color w:val="181818"/>
          <w:sz w:val="22"/>
          <w:lang w:eastAsia="ru-RU"/>
        </w:rPr>
        <w:t xml:space="preserve"> (на основе предложенных критериев);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проводить по предложенному плану опыт, несложное исследование по  установлению особенностей  объекта  изучения и связей между объектами (часть — целое, причина — следствие);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20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прогнозировать возможное развитие  процессов,  событий и их последствия в аналогичных или сходных ситуациях; </w:t>
      </w:r>
      <w:r w:rsidRPr="00313D39">
        <w:rPr>
          <w:i/>
          <w:iCs/>
          <w:color w:val="181818"/>
          <w:sz w:val="22"/>
          <w:lang w:eastAsia="ru-RU"/>
        </w:rPr>
        <w:t>работа с информацией: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выбирать источник получения информации;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согласно заданному алгоритму находить в предложенном источнике информацию, представленную в явном виде;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анализировать и создавать текстовую, видео, графическую, звуковую информацию в соответствии с учебной задачей;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самостоятельно создавать схемы, таблицы для представления информации.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1207"/>
        <w:rPr>
          <w:color w:val="181818"/>
          <w:sz w:val="22"/>
          <w:lang w:eastAsia="ru-RU"/>
        </w:rPr>
      </w:pPr>
      <w:proofErr w:type="gramStart"/>
      <w:r w:rsidRPr="00313D39">
        <w:rPr>
          <w:color w:val="181818"/>
          <w:sz w:val="22"/>
          <w:lang w:eastAsia="ru-RU"/>
        </w:rPr>
        <w:t>К концу обучения в начальной школе у обучающегося формируются </w:t>
      </w:r>
      <w:r w:rsidRPr="00313D39">
        <w:rPr>
          <w:b/>
          <w:bCs/>
          <w:color w:val="181818"/>
          <w:sz w:val="22"/>
          <w:lang w:eastAsia="ru-RU"/>
        </w:rPr>
        <w:t>коммуникативные </w:t>
      </w:r>
      <w:r w:rsidRPr="00313D39">
        <w:rPr>
          <w:color w:val="181818"/>
          <w:sz w:val="22"/>
          <w:lang w:eastAsia="ru-RU"/>
        </w:rPr>
        <w:t>универсальные учебные действия: </w:t>
      </w:r>
      <w:r w:rsidRPr="00313D39">
        <w:rPr>
          <w:i/>
          <w:iCs/>
          <w:color w:val="181818"/>
          <w:sz w:val="22"/>
          <w:lang w:eastAsia="ru-RU"/>
        </w:rPr>
        <w:t>общение</w:t>
      </w:r>
      <w:r w:rsidRPr="00313D39">
        <w:rPr>
          <w:color w:val="181818"/>
          <w:sz w:val="22"/>
          <w:lang w:eastAsia="ru-RU"/>
        </w:rPr>
        <w:t>:</w:t>
      </w:r>
      <w:proofErr w:type="gramEnd"/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воспринимать и формулировать суждения, выражать эмоции в соответствии с целями и условиями общения в знакомой среде;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проявлять уважительное отношение к собеседнику, соблюдать правила ведения диалога и дискуссии;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признавать возможность существования разных точек зрения;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 xml:space="preserve">—  корректно и </w:t>
      </w:r>
      <w:proofErr w:type="spellStart"/>
      <w:r w:rsidRPr="00313D39">
        <w:rPr>
          <w:color w:val="181818"/>
          <w:sz w:val="22"/>
          <w:lang w:eastAsia="ru-RU"/>
        </w:rPr>
        <w:t>аргументированно</w:t>
      </w:r>
      <w:proofErr w:type="spellEnd"/>
      <w:r w:rsidRPr="00313D39">
        <w:rPr>
          <w:color w:val="181818"/>
          <w:sz w:val="22"/>
          <w:lang w:eastAsia="ru-RU"/>
        </w:rPr>
        <w:t xml:space="preserve"> высказывать своё мнение;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строить речевое высказывание в соответствии с поставленной задачей;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создавать устные и письменные тексты (описание, рассуждение, повествование);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готовить небольшие публичные выступления;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подбирать иллюстративный материал (рисунки, фото, плакаты) к тексту выступления.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proofErr w:type="gramStart"/>
      <w:r w:rsidRPr="00313D39">
        <w:rPr>
          <w:color w:val="181818"/>
          <w:sz w:val="22"/>
          <w:lang w:eastAsia="ru-RU"/>
        </w:rPr>
        <w:t>К концу обучения в начальной школе у обучающегося формируются </w:t>
      </w:r>
      <w:r w:rsidRPr="00313D39">
        <w:rPr>
          <w:b/>
          <w:bCs/>
          <w:color w:val="181818"/>
          <w:sz w:val="22"/>
          <w:lang w:eastAsia="ru-RU"/>
        </w:rPr>
        <w:t>регулятивные</w:t>
      </w:r>
      <w:r w:rsidRPr="00313D39">
        <w:rPr>
          <w:color w:val="181818"/>
          <w:sz w:val="22"/>
          <w:lang w:eastAsia="ru-RU"/>
        </w:rPr>
        <w:t> универсальные учебные действия: </w:t>
      </w:r>
      <w:r w:rsidRPr="00313D39">
        <w:rPr>
          <w:i/>
          <w:iCs/>
          <w:color w:val="181818"/>
          <w:sz w:val="22"/>
          <w:lang w:eastAsia="ru-RU"/>
        </w:rPr>
        <w:t>самоорганизация</w:t>
      </w:r>
      <w:r w:rsidRPr="00313D39">
        <w:rPr>
          <w:color w:val="181818"/>
          <w:sz w:val="22"/>
          <w:lang w:eastAsia="ru-RU"/>
        </w:rPr>
        <w:t>:</w:t>
      </w:r>
      <w:proofErr w:type="gramEnd"/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планировать действия по решению учебной задачи для получения результата;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0" w:line="334" w:lineRule="atLeast"/>
        <w:ind w:right="2576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выстраивать последовательность выбранных действий; </w:t>
      </w:r>
      <w:r w:rsidRPr="00313D39">
        <w:rPr>
          <w:i/>
          <w:iCs/>
          <w:color w:val="181818"/>
          <w:sz w:val="22"/>
          <w:lang w:eastAsia="ru-RU"/>
        </w:rPr>
        <w:t>самоконтроль</w:t>
      </w:r>
      <w:r w:rsidRPr="00313D39">
        <w:rPr>
          <w:color w:val="181818"/>
          <w:sz w:val="22"/>
          <w:lang w:eastAsia="ru-RU"/>
        </w:rPr>
        <w:t>: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устанавливать причины успеха/неудач учебной деятельности;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257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корректировать свои учебные действия для преодоления ошибок.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92" w:line="225" w:lineRule="atLeast"/>
        <w:rPr>
          <w:color w:val="181818"/>
          <w:sz w:val="22"/>
          <w:lang w:eastAsia="ru-RU"/>
        </w:rPr>
      </w:pPr>
      <w:r w:rsidRPr="00313D39">
        <w:rPr>
          <w:b/>
          <w:bCs/>
          <w:color w:val="181818"/>
          <w:sz w:val="22"/>
          <w:lang w:eastAsia="ru-RU"/>
        </w:rPr>
        <w:t>Совместная деятельность: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проявлять готовность руководить, выполнять поручения, подчиняться;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lastRenderedPageBreak/>
        <w:t>—  ответственно выполнять свою часть работы;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оценивать свой вклад в общий результат;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257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выполнять совместные проектные задания с опорой на предложенные образцы.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32" w:line="240" w:lineRule="auto"/>
        <w:outlineLvl w:val="0"/>
        <w:rPr>
          <w:b/>
          <w:bCs/>
          <w:color w:val="181818"/>
          <w:kern w:val="36"/>
          <w:sz w:val="22"/>
          <w:lang w:eastAsia="ru-RU"/>
        </w:rPr>
      </w:pPr>
      <w:r w:rsidRPr="00313D39">
        <w:rPr>
          <w:b/>
          <w:bCs/>
          <w:color w:val="181818"/>
          <w:kern w:val="36"/>
          <w:sz w:val="22"/>
          <w:lang w:eastAsia="ru-RU"/>
        </w:rPr>
        <w:t>ПРЕДМЕТНЫЕ РЕЗУЛЬТАТЫ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К концу обучения </w:t>
      </w:r>
      <w:r w:rsidRPr="00313D39">
        <w:rPr>
          <w:b/>
          <w:bCs/>
          <w:color w:val="181818"/>
          <w:sz w:val="22"/>
          <w:lang w:eastAsia="ru-RU"/>
        </w:rPr>
        <w:t>в четвёртом классе</w:t>
      </w:r>
      <w:r w:rsidRPr="00313D39">
        <w:rPr>
          <w:color w:val="181818"/>
          <w:sz w:val="22"/>
          <w:lang w:eastAsia="ru-RU"/>
        </w:rPr>
        <w:t> </w:t>
      </w:r>
      <w:proofErr w:type="gramStart"/>
      <w:r w:rsidRPr="00313D39">
        <w:rPr>
          <w:color w:val="181818"/>
          <w:sz w:val="22"/>
          <w:lang w:eastAsia="ru-RU"/>
        </w:rPr>
        <w:t>обучающийся</w:t>
      </w:r>
      <w:proofErr w:type="gramEnd"/>
      <w:r w:rsidRPr="00313D39">
        <w:rPr>
          <w:color w:val="181818"/>
          <w:sz w:val="22"/>
          <w:lang w:eastAsia="ru-RU"/>
        </w:rPr>
        <w:t xml:space="preserve"> научится: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демонстрировать интерес  и  положительную 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5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читать вслух и про себя в соответствии с учебной задачей, использовать разные виды чтения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7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(изучающее, ознакомительное, поисковое выборочное, просмотровое выборочное);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читать наизусть не менее 5 стихотворений в соответствии с изученной тематикой произведений;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различать художественные произведения и познавательные тексты;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 xml:space="preserve">—  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313D39">
        <w:rPr>
          <w:color w:val="181818"/>
          <w:sz w:val="22"/>
          <w:lang w:eastAsia="ru-RU"/>
        </w:rPr>
        <w:t>от</w:t>
      </w:r>
      <w:proofErr w:type="gramEnd"/>
      <w:r w:rsidRPr="00313D39">
        <w:rPr>
          <w:color w:val="181818"/>
          <w:sz w:val="22"/>
          <w:lang w:eastAsia="ru-RU"/>
        </w:rPr>
        <w:t xml:space="preserve"> эпического;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 xml:space="preserve">—  различать и называть отдельные жанры фольклора (считалки, загадки, пословицы, </w:t>
      </w:r>
      <w:proofErr w:type="spellStart"/>
      <w:r w:rsidRPr="00313D39">
        <w:rPr>
          <w:color w:val="181818"/>
          <w:sz w:val="22"/>
          <w:lang w:eastAsia="ru-RU"/>
        </w:rPr>
        <w:t>потешки</w:t>
      </w:r>
      <w:proofErr w:type="spellEnd"/>
      <w:r w:rsidRPr="00313D39">
        <w:rPr>
          <w:color w:val="181818"/>
          <w:sz w:val="22"/>
          <w:lang w:eastAsia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proofErr w:type="gramStart"/>
      <w:r w:rsidRPr="00313D39">
        <w:rPr>
          <w:color w:val="181818"/>
          <w:sz w:val="22"/>
          <w:lang w:eastAsia="ru-RU"/>
        </w:rPr>
        <w:t>—  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68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proofErr w:type="gramStart"/>
      <w:r w:rsidRPr="00313D39">
        <w:rPr>
          <w:color w:val="181818"/>
          <w:sz w:val="22"/>
          <w:lang w:eastAsia="ru-RU"/>
        </w:rPr>
        <w:t>—  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  грамматики); 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proofErr w:type="gramStart"/>
      <w:r w:rsidRPr="00313D39">
        <w:rPr>
          <w:color w:val="181818"/>
          <w:sz w:val="22"/>
          <w:lang w:eastAsia="ru-RU"/>
        </w:rPr>
        <w:t>—  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читать по ролям с соблюдением норм произношения, расстановки ударения, инсценировать небольшие эпизоды из произведения;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lastRenderedPageBreak/>
        <w:t>—  составлять краткий отзыв о прочитанном произведении по заданному алгоритму;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proofErr w:type="gramStart"/>
      <w:r w:rsidRPr="00313D39">
        <w:rPr>
          <w:color w:val="181818"/>
          <w:sz w:val="22"/>
          <w:lang w:eastAsia="ru-RU"/>
        </w:rPr>
        <w:t>—  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proofErr w:type="gramStart"/>
      <w:r w:rsidRPr="00313D39">
        <w:rPr>
          <w:color w:val="181818"/>
          <w:sz w:val="22"/>
          <w:lang w:eastAsia="ru-RU"/>
        </w:rPr>
        <w:t>—  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выбирать книги для самостоятельного чтения с учётом рекомендательного списка,  используя картотеки,  рассказывать о прочитанной книге;</w:t>
      </w:r>
    </w:p>
    <w:p w:rsidR="00313D39" w:rsidRPr="00313D39" w:rsidRDefault="00313D39" w:rsidP="00313D39">
      <w:pPr>
        <w:pStyle w:val="a7"/>
        <w:numPr>
          <w:ilvl w:val="0"/>
          <w:numId w:val="37"/>
        </w:numPr>
        <w:shd w:val="clear" w:color="auto" w:fill="FFFFFF"/>
        <w:spacing w:after="123" w:line="240" w:lineRule="auto"/>
        <w:ind w:right="45"/>
        <w:rPr>
          <w:color w:val="181818"/>
          <w:sz w:val="22"/>
          <w:lang w:eastAsia="ru-RU"/>
        </w:rPr>
      </w:pPr>
      <w:r w:rsidRPr="00313D39">
        <w:rPr>
          <w:color w:val="181818"/>
          <w:sz w:val="22"/>
          <w:lang w:eastAsia="ru-RU"/>
        </w:rPr>
        <w:t>—  использовать справочную литературу, включая ресурсы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996331" w:rsidRPr="00313D39" w:rsidRDefault="00996331" w:rsidP="00996331">
      <w:pPr>
        <w:pStyle w:val="a7"/>
        <w:numPr>
          <w:ilvl w:val="0"/>
          <w:numId w:val="37"/>
        </w:numPr>
        <w:autoSpaceDE w:val="0"/>
        <w:autoSpaceDN w:val="0"/>
        <w:spacing w:after="320" w:line="230" w:lineRule="auto"/>
        <w:rPr>
          <w:b/>
          <w:color w:val="000000"/>
          <w:sz w:val="22"/>
        </w:rPr>
      </w:pPr>
    </w:p>
    <w:p w:rsidR="00996331" w:rsidRDefault="00996331" w:rsidP="00996331">
      <w:pPr>
        <w:rPr>
          <w:b/>
          <w:sz w:val="28"/>
          <w:szCs w:val="28"/>
          <w:u w:val="single"/>
          <w:lang w:eastAsia="ru-RU"/>
        </w:rPr>
      </w:pPr>
      <w:r>
        <w:rPr>
          <w:b/>
          <w:sz w:val="28"/>
          <w:szCs w:val="28"/>
          <w:u w:val="single"/>
        </w:rPr>
        <w:t>3.</w:t>
      </w:r>
      <w:r>
        <w:rPr>
          <w:b/>
          <w:sz w:val="28"/>
          <w:szCs w:val="28"/>
          <w:u w:val="single"/>
          <w:lang w:eastAsia="ru-RU"/>
        </w:rPr>
        <w:t xml:space="preserve"> Тематическое планирование</w:t>
      </w:r>
      <w:r w:rsidR="00D6701E">
        <w:rPr>
          <w:b/>
          <w:sz w:val="28"/>
          <w:szCs w:val="28"/>
          <w:u w:val="single"/>
          <w:lang w:eastAsia="ru-RU"/>
        </w:rPr>
        <w:t xml:space="preserve"> 1 класс</w:t>
      </w:r>
    </w:p>
    <w:tbl>
      <w:tblPr>
        <w:tblStyle w:val="a6"/>
        <w:tblW w:w="0" w:type="auto"/>
        <w:tblLayout w:type="fixed"/>
        <w:tblLook w:val="04A0"/>
      </w:tblPr>
      <w:tblGrid>
        <w:gridCol w:w="1809"/>
        <w:gridCol w:w="1334"/>
        <w:gridCol w:w="2203"/>
        <w:gridCol w:w="2378"/>
        <w:gridCol w:w="1847"/>
      </w:tblGrid>
      <w:tr w:rsidR="00996331" w:rsidTr="00F10398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6331" w:rsidRDefault="00996331">
            <w:pPr>
              <w:spacing w:line="276" w:lineRule="auto"/>
              <w:rPr>
                <w:color w:val="222222"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</w:rPr>
              <w:t>Тема</w:t>
            </w: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6331" w:rsidRDefault="00996331">
            <w:pPr>
              <w:spacing w:line="276" w:lineRule="auto"/>
              <w:rPr>
                <w:color w:val="222222"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</w:rPr>
              <w:t>Количество часов</w:t>
            </w:r>
          </w:p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6331" w:rsidRDefault="00996331">
            <w:pPr>
              <w:spacing w:line="276" w:lineRule="auto"/>
              <w:rPr>
                <w:color w:val="222222"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</w:rPr>
              <w:t>Учебный перио</w:t>
            </w:r>
            <w:proofErr w:type="gramStart"/>
            <w:r>
              <w:rPr>
                <w:color w:val="222222"/>
                <w:sz w:val="28"/>
                <w:szCs w:val="28"/>
              </w:rPr>
              <w:t>д(</w:t>
            </w:r>
            <w:proofErr w:type="gramEnd"/>
            <w:r>
              <w:rPr>
                <w:color w:val="222222"/>
                <w:sz w:val="28"/>
                <w:szCs w:val="28"/>
              </w:rPr>
              <w:t>четверть,</w:t>
            </w:r>
          </w:p>
          <w:p w:rsidR="00996331" w:rsidRDefault="00996331">
            <w:pPr>
              <w:spacing w:line="276" w:lineRule="auto"/>
              <w:rPr>
                <w:color w:val="222222"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</w:rPr>
              <w:t>полугодие)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6331" w:rsidRDefault="00996331">
            <w:pPr>
              <w:spacing w:line="276" w:lineRule="auto"/>
              <w:rPr>
                <w:color w:val="222222"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</w:rPr>
              <w:t>Количество на контрольных, практических, лабораторных рабо</w:t>
            </w:r>
            <w:proofErr w:type="gramStart"/>
            <w:r>
              <w:rPr>
                <w:color w:val="222222"/>
                <w:sz w:val="28"/>
                <w:szCs w:val="28"/>
              </w:rPr>
              <w:t>т(</w:t>
            </w:r>
            <w:proofErr w:type="gramEnd"/>
            <w:r>
              <w:rPr>
                <w:color w:val="222222"/>
                <w:sz w:val="28"/>
                <w:szCs w:val="28"/>
              </w:rPr>
              <w:t>проектная и научно-исследовательская деятельность учеников.)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6331" w:rsidRDefault="00996331">
            <w:pPr>
              <w:spacing w:line="276" w:lineRule="auto"/>
              <w:rPr>
                <w:color w:val="222222"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</w:rPr>
              <w:t>Информация об электронных учебно-методических материалах.</w:t>
            </w:r>
          </w:p>
        </w:tc>
      </w:tr>
      <w:tr w:rsidR="00F97A1C" w:rsidRPr="00F97A1C" w:rsidTr="00F10398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6331" w:rsidRPr="00BF5CF3" w:rsidRDefault="00F10398">
            <w:pPr>
              <w:spacing w:line="276" w:lineRule="auto"/>
              <w:jc w:val="both"/>
              <w:rPr>
                <w:b/>
              </w:rPr>
            </w:pPr>
            <w:r w:rsidRPr="00BF5CF3">
              <w:rPr>
                <w:b/>
              </w:rPr>
              <w:t>ОБУЧЕНИЕ ГРАМОТЕ</w:t>
            </w:r>
          </w:p>
          <w:p w:rsidR="00F10398" w:rsidRDefault="00F10398">
            <w:pPr>
              <w:spacing w:line="276" w:lineRule="auto"/>
              <w:jc w:val="both"/>
            </w:pPr>
          </w:p>
          <w:p w:rsidR="00F10398" w:rsidRPr="00313907" w:rsidRDefault="00F10398">
            <w:pPr>
              <w:spacing w:line="276" w:lineRule="auto"/>
              <w:jc w:val="both"/>
            </w:pPr>
            <w:r w:rsidRPr="00313907">
              <w:t>Развитие речи</w:t>
            </w:r>
          </w:p>
          <w:p w:rsidR="008E398A" w:rsidRPr="00313907" w:rsidRDefault="008E398A">
            <w:pPr>
              <w:spacing w:line="276" w:lineRule="auto"/>
              <w:jc w:val="both"/>
            </w:pPr>
          </w:p>
          <w:p w:rsidR="008E398A" w:rsidRPr="00313907" w:rsidRDefault="008E398A">
            <w:pPr>
              <w:spacing w:line="276" w:lineRule="auto"/>
              <w:jc w:val="both"/>
            </w:pPr>
          </w:p>
          <w:p w:rsidR="0021068F" w:rsidRPr="00313907" w:rsidRDefault="008E398A">
            <w:pPr>
              <w:spacing w:line="276" w:lineRule="auto"/>
              <w:jc w:val="both"/>
            </w:pPr>
            <w:r w:rsidRPr="00313907">
              <w:t>Развитие речи. Составление небольших рассказов повествовательного характера по серии сюжетных картинок, материалам собственных игр, занятий, наблюдений. Понимание текста при его прослушивании и при самостоятельном чтении вслух.</w:t>
            </w:r>
          </w:p>
          <w:p w:rsidR="00F10398" w:rsidRDefault="00F10398" w:rsidP="0021068F">
            <w:pPr>
              <w:spacing w:line="276" w:lineRule="auto"/>
              <w:jc w:val="both"/>
            </w:pPr>
          </w:p>
          <w:p w:rsidR="00F10398" w:rsidRPr="00313907" w:rsidRDefault="00F10398" w:rsidP="00F10398">
            <w:pPr>
              <w:spacing w:line="276" w:lineRule="auto"/>
              <w:jc w:val="both"/>
            </w:pPr>
          </w:p>
          <w:p w:rsidR="008E398A" w:rsidRPr="00313907" w:rsidRDefault="008E398A">
            <w:pPr>
              <w:spacing w:line="276" w:lineRule="auto"/>
              <w:jc w:val="both"/>
            </w:pPr>
            <w:r w:rsidRPr="00313907">
              <w:t xml:space="preserve">Развитие речи. </w:t>
            </w:r>
            <w:r w:rsidRPr="00313907">
              <w:lastRenderedPageBreak/>
              <w:t>Составление небольших рассказов повествовательного характера по серии сюжетных картинок, материалам собственных игр, занятий, наблюдений. Понимание текста при его прослушивании и при самостоятельном чтении вслух.</w:t>
            </w:r>
          </w:p>
          <w:p w:rsidR="008E398A" w:rsidRPr="00313907" w:rsidRDefault="008E398A">
            <w:pPr>
              <w:spacing w:line="276" w:lineRule="auto"/>
              <w:jc w:val="both"/>
            </w:pPr>
          </w:p>
          <w:p w:rsidR="008E398A" w:rsidRPr="00313907" w:rsidRDefault="008E398A">
            <w:pPr>
              <w:spacing w:line="276" w:lineRule="auto"/>
              <w:jc w:val="both"/>
            </w:pPr>
          </w:p>
          <w:p w:rsidR="008E398A" w:rsidRPr="00313907" w:rsidRDefault="008E398A">
            <w:pPr>
              <w:spacing w:line="276" w:lineRule="auto"/>
              <w:jc w:val="both"/>
            </w:pPr>
            <w:r w:rsidRPr="00313907">
              <w:t>Развитие речи. Составление небольших рассказов повествовательного характера по серии сюжетных картинок, материалам собственных игр, занятий, наблюдений. Понимание текста при его прослушивании и при самостоятельном чтении вслух.</w:t>
            </w:r>
          </w:p>
          <w:p w:rsidR="008E398A" w:rsidRPr="00313907" w:rsidRDefault="008E398A">
            <w:pPr>
              <w:spacing w:line="276" w:lineRule="auto"/>
              <w:jc w:val="both"/>
            </w:pPr>
          </w:p>
          <w:p w:rsidR="008E398A" w:rsidRPr="00313907" w:rsidRDefault="008E398A">
            <w:pPr>
              <w:spacing w:line="276" w:lineRule="auto"/>
              <w:jc w:val="both"/>
            </w:pPr>
          </w:p>
          <w:p w:rsidR="008E398A" w:rsidRPr="00313907" w:rsidRDefault="008E398A">
            <w:pPr>
              <w:spacing w:line="276" w:lineRule="auto"/>
              <w:jc w:val="both"/>
            </w:pPr>
            <w:r w:rsidRPr="00313907">
              <w:t xml:space="preserve">Развитие речи. Составление небольших рассказов повествовательного характера по серии сюжетных картинок, материалам собственных игр, занятий, наблюдений. </w:t>
            </w:r>
            <w:r w:rsidRPr="00313907">
              <w:lastRenderedPageBreak/>
              <w:t>Понимание текста при его прослушивании и при самостоятельном чтении вслух.</w:t>
            </w:r>
          </w:p>
          <w:p w:rsidR="008E398A" w:rsidRPr="00313907" w:rsidRDefault="008E398A">
            <w:pPr>
              <w:spacing w:line="276" w:lineRule="auto"/>
              <w:jc w:val="both"/>
            </w:pPr>
          </w:p>
          <w:p w:rsidR="008E398A" w:rsidRPr="00313907" w:rsidRDefault="008E398A">
            <w:pPr>
              <w:spacing w:line="276" w:lineRule="auto"/>
              <w:jc w:val="both"/>
            </w:pPr>
          </w:p>
          <w:p w:rsidR="008E398A" w:rsidRPr="00313907" w:rsidRDefault="008E398A">
            <w:pPr>
              <w:spacing w:line="276" w:lineRule="auto"/>
              <w:jc w:val="both"/>
            </w:pPr>
          </w:p>
          <w:p w:rsidR="00F10398" w:rsidRPr="00164F77" w:rsidRDefault="008E398A">
            <w:pPr>
              <w:spacing w:line="276" w:lineRule="auto"/>
              <w:jc w:val="both"/>
              <w:rPr>
                <w:b/>
              </w:rPr>
            </w:pPr>
            <w:r w:rsidRPr="00313907">
              <w:t>Развитие речи. Составление небольших рассказов повествовательного характера по серии сюжетных картинок, материалам собственных игр, занятий, наблюдений. Понимание текста при его прослушивании и при самостоятельном чтении вслух.</w:t>
            </w:r>
            <w:r w:rsidRPr="00313907">
              <w:br/>
            </w:r>
            <w:r w:rsidRPr="00313907">
              <w:br/>
            </w:r>
            <w:r w:rsidRPr="00313907">
              <w:br/>
            </w:r>
            <w:r w:rsidRPr="00313907">
              <w:br/>
            </w:r>
            <w:r w:rsidR="00F10398" w:rsidRPr="00164F77">
              <w:rPr>
                <w:b/>
              </w:rPr>
              <w:t> </w:t>
            </w:r>
          </w:p>
          <w:p w:rsidR="00F10398" w:rsidRPr="00164F77" w:rsidRDefault="00F10398">
            <w:pPr>
              <w:spacing w:line="276" w:lineRule="auto"/>
              <w:jc w:val="both"/>
              <w:rPr>
                <w:b/>
              </w:rPr>
            </w:pPr>
            <w:r w:rsidRPr="00164F77">
              <w:rPr>
                <w:b/>
              </w:rPr>
              <w:t>Слово и </w:t>
            </w:r>
            <w:proofErr w:type="spellStart"/>
            <w:r w:rsidRPr="00164F77">
              <w:rPr>
                <w:b/>
              </w:rPr>
              <w:t>предложе</w:t>
            </w:r>
            <w:proofErr w:type="spellEnd"/>
          </w:p>
          <w:p w:rsidR="00F10398" w:rsidRPr="00164F77" w:rsidRDefault="00F10398">
            <w:pPr>
              <w:spacing w:line="276" w:lineRule="auto"/>
              <w:jc w:val="both"/>
              <w:rPr>
                <w:b/>
              </w:rPr>
            </w:pPr>
            <w:proofErr w:type="spellStart"/>
            <w:r w:rsidRPr="00164F77">
              <w:rPr>
                <w:b/>
              </w:rPr>
              <w:t>ние</w:t>
            </w:r>
            <w:proofErr w:type="spellEnd"/>
          </w:p>
          <w:p w:rsidR="00F10398" w:rsidRPr="00313907" w:rsidRDefault="00F10398">
            <w:pPr>
              <w:spacing w:line="276" w:lineRule="auto"/>
              <w:jc w:val="both"/>
            </w:pPr>
          </w:p>
          <w:p w:rsidR="00BF5CF3" w:rsidRDefault="008E398A">
            <w:pPr>
              <w:spacing w:line="276" w:lineRule="auto"/>
              <w:jc w:val="both"/>
            </w:pPr>
            <w:r w:rsidRPr="00313907">
              <w:t xml:space="preserve">Различение слова и предложения. </w:t>
            </w:r>
          </w:p>
          <w:p w:rsidR="00BF5CF3" w:rsidRDefault="008E398A">
            <w:pPr>
              <w:spacing w:line="276" w:lineRule="auto"/>
              <w:jc w:val="both"/>
            </w:pPr>
            <w:r w:rsidRPr="00313907">
              <w:t xml:space="preserve">Работа с предложением: выделение слов, изменение их порядка, распространение предложения. </w:t>
            </w:r>
          </w:p>
          <w:p w:rsidR="00BF5CF3" w:rsidRDefault="00BF5CF3">
            <w:pPr>
              <w:spacing w:line="276" w:lineRule="auto"/>
              <w:jc w:val="both"/>
            </w:pPr>
          </w:p>
          <w:p w:rsidR="00BF5CF3" w:rsidRDefault="00BF5CF3">
            <w:pPr>
              <w:spacing w:line="276" w:lineRule="auto"/>
              <w:jc w:val="both"/>
            </w:pPr>
          </w:p>
          <w:p w:rsidR="00BF5CF3" w:rsidRDefault="008E398A">
            <w:pPr>
              <w:spacing w:line="276" w:lineRule="auto"/>
              <w:jc w:val="both"/>
            </w:pPr>
            <w:r w:rsidRPr="00313907">
              <w:t xml:space="preserve">Различение слова и обозначаемого им предмета. </w:t>
            </w:r>
          </w:p>
          <w:p w:rsidR="00BF5CF3" w:rsidRDefault="008E398A">
            <w:pPr>
              <w:spacing w:line="276" w:lineRule="auto"/>
              <w:jc w:val="both"/>
            </w:pPr>
            <w:r w:rsidRPr="00313907">
              <w:lastRenderedPageBreak/>
              <w:t xml:space="preserve">Восприятие слова как объекта изучения, материала для анализа. </w:t>
            </w:r>
          </w:p>
          <w:p w:rsidR="00BF5CF3" w:rsidRDefault="00BF5CF3">
            <w:pPr>
              <w:spacing w:line="276" w:lineRule="auto"/>
              <w:jc w:val="both"/>
            </w:pPr>
          </w:p>
          <w:p w:rsidR="00BF5CF3" w:rsidRDefault="008E398A">
            <w:pPr>
              <w:spacing w:line="276" w:lineRule="auto"/>
              <w:jc w:val="both"/>
            </w:pPr>
            <w:r w:rsidRPr="00313907">
              <w:t xml:space="preserve">Наблюдение над значением слова. Активизация и расширение словарного запаса. </w:t>
            </w:r>
          </w:p>
          <w:p w:rsidR="00BF5CF3" w:rsidRDefault="00BF5CF3">
            <w:pPr>
              <w:spacing w:line="276" w:lineRule="auto"/>
              <w:jc w:val="both"/>
            </w:pPr>
          </w:p>
          <w:p w:rsidR="00BF5CF3" w:rsidRDefault="008E398A">
            <w:pPr>
              <w:spacing w:line="276" w:lineRule="auto"/>
              <w:jc w:val="both"/>
            </w:pPr>
            <w:r w:rsidRPr="00313907">
              <w:t xml:space="preserve">Включение слов в предложение. </w:t>
            </w:r>
          </w:p>
          <w:p w:rsidR="00BF5CF3" w:rsidRDefault="00BF5CF3">
            <w:pPr>
              <w:spacing w:line="276" w:lineRule="auto"/>
              <w:jc w:val="both"/>
            </w:pPr>
          </w:p>
          <w:p w:rsidR="008E398A" w:rsidRPr="00313907" w:rsidRDefault="008E398A">
            <w:pPr>
              <w:spacing w:line="276" w:lineRule="auto"/>
              <w:jc w:val="both"/>
            </w:pPr>
            <w:r w:rsidRPr="00313907">
              <w:t>Осознание единства звукового состава слова и его значения.</w:t>
            </w:r>
          </w:p>
          <w:p w:rsidR="008E398A" w:rsidRPr="00313907" w:rsidRDefault="008E398A">
            <w:pPr>
              <w:spacing w:line="276" w:lineRule="auto"/>
              <w:jc w:val="both"/>
            </w:pPr>
          </w:p>
          <w:p w:rsidR="008E398A" w:rsidRPr="00313907" w:rsidRDefault="008E398A">
            <w:pPr>
              <w:spacing w:line="276" w:lineRule="auto"/>
              <w:jc w:val="both"/>
            </w:pPr>
          </w:p>
          <w:p w:rsidR="00BF5CF3" w:rsidRDefault="00BF5CF3">
            <w:pPr>
              <w:spacing w:line="276" w:lineRule="auto"/>
              <w:jc w:val="both"/>
              <w:rPr>
                <w:b/>
              </w:rPr>
            </w:pPr>
          </w:p>
          <w:p w:rsidR="00BF5CF3" w:rsidRDefault="00BF5CF3">
            <w:pPr>
              <w:spacing w:line="276" w:lineRule="auto"/>
              <w:jc w:val="both"/>
              <w:rPr>
                <w:b/>
              </w:rPr>
            </w:pPr>
          </w:p>
          <w:p w:rsidR="00BF5CF3" w:rsidRDefault="00BF5CF3">
            <w:pPr>
              <w:spacing w:line="276" w:lineRule="auto"/>
              <w:jc w:val="both"/>
              <w:rPr>
                <w:b/>
              </w:rPr>
            </w:pPr>
          </w:p>
          <w:p w:rsidR="00B607CF" w:rsidRPr="00164F77" w:rsidRDefault="00B607CF">
            <w:pPr>
              <w:spacing w:line="276" w:lineRule="auto"/>
              <w:jc w:val="both"/>
              <w:rPr>
                <w:b/>
              </w:rPr>
            </w:pPr>
            <w:r w:rsidRPr="00164F77">
              <w:rPr>
                <w:b/>
              </w:rPr>
              <w:t>Раздел 3. </w:t>
            </w:r>
          </w:p>
          <w:p w:rsidR="00F10398" w:rsidRPr="00164F77" w:rsidRDefault="00B607CF">
            <w:pPr>
              <w:spacing w:line="276" w:lineRule="auto"/>
              <w:jc w:val="both"/>
              <w:rPr>
                <w:b/>
              </w:rPr>
            </w:pPr>
            <w:r w:rsidRPr="00164F77">
              <w:rPr>
                <w:b/>
              </w:rPr>
              <w:t>Чтение. Графика.</w:t>
            </w:r>
          </w:p>
          <w:p w:rsidR="00B607CF" w:rsidRPr="00164F77" w:rsidRDefault="00B607CF">
            <w:pPr>
              <w:spacing w:line="276" w:lineRule="auto"/>
              <w:jc w:val="both"/>
              <w:rPr>
                <w:b/>
              </w:rPr>
            </w:pPr>
          </w:p>
          <w:p w:rsidR="00B607CF" w:rsidRPr="00313907" w:rsidRDefault="00B607CF">
            <w:pPr>
              <w:spacing w:line="276" w:lineRule="auto"/>
              <w:jc w:val="both"/>
            </w:pPr>
          </w:p>
          <w:p w:rsidR="00653EAE" w:rsidRDefault="008E398A">
            <w:pPr>
              <w:spacing w:line="276" w:lineRule="auto"/>
              <w:jc w:val="both"/>
            </w:pPr>
            <w:r w:rsidRPr="008E398A">
              <w:t xml:space="preserve">Азбука – к мудрости ступенька. Звук [а]. </w:t>
            </w:r>
            <w:r w:rsidRPr="00313907">
              <w:t>Буквы</w:t>
            </w:r>
            <w:proofErr w:type="gramStart"/>
            <w:r w:rsidRPr="00313907">
              <w:t xml:space="preserve"> А</w:t>
            </w:r>
            <w:proofErr w:type="gramEnd"/>
            <w:r w:rsidRPr="00313907">
              <w:t>, а.</w:t>
            </w:r>
          </w:p>
          <w:p w:rsidR="008E398A" w:rsidRDefault="008E398A">
            <w:pPr>
              <w:spacing w:line="276" w:lineRule="auto"/>
              <w:jc w:val="both"/>
            </w:pPr>
          </w:p>
          <w:p w:rsidR="008E398A" w:rsidRDefault="008E398A">
            <w:pPr>
              <w:spacing w:line="276" w:lineRule="auto"/>
              <w:jc w:val="both"/>
            </w:pPr>
          </w:p>
          <w:p w:rsidR="008E398A" w:rsidRDefault="008E398A">
            <w:pPr>
              <w:spacing w:line="276" w:lineRule="auto"/>
              <w:jc w:val="both"/>
            </w:pPr>
            <w:r w:rsidRPr="008E398A">
              <w:t>Кто скоро помог, тот дважды помог. Звук [о]. Буквы</w:t>
            </w:r>
            <w:proofErr w:type="gramStart"/>
            <w:r w:rsidRPr="008E398A">
              <w:t xml:space="preserve"> О</w:t>
            </w:r>
            <w:proofErr w:type="gramEnd"/>
            <w:r w:rsidRPr="008E398A">
              <w:t>, о.</w:t>
            </w:r>
          </w:p>
          <w:p w:rsidR="008E398A" w:rsidRDefault="008E398A">
            <w:pPr>
              <w:spacing w:line="276" w:lineRule="auto"/>
              <w:jc w:val="both"/>
            </w:pPr>
          </w:p>
          <w:p w:rsidR="008E398A" w:rsidRDefault="008E398A">
            <w:pPr>
              <w:spacing w:line="276" w:lineRule="auto"/>
              <w:jc w:val="both"/>
            </w:pPr>
          </w:p>
          <w:p w:rsidR="008E398A" w:rsidRDefault="008E398A">
            <w:pPr>
              <w:spacing w:line="276" w:lineRule="auto"/>
              <w:jc w:val="both"/>
            </w:pPr>
            <w:r w:rsidRPr="008E398A">
              <w:t>Нет друга – ищи, а нашёл – береги. Звук [и]. Буквы</w:t>
            </w:r>
            <w:proofErr w:type="gramStart"/>
            <w:r w:rsidRPr="008E398A">
              <w:t xml:space="preserve"> И</w:t>
            </w:r>
            <w:proofErr w:type="gramEnd"/>
            <w:r w:rsidRPr="008E398A">
              <w:t>, и.</w:t>
            </w:r>
          </w:p>
          <w:p w:rsidR="008E398A" w:rsidRDefault="008E398A">
            <w:pPr>
              <w:spacing w:line="276" w:lineRule="auto"/>
              <w:jc w:val="both"/>
            </w:pPr>
          </w:p>
          <w:p w:rsidR="008E398A" w:rsidRDefault="008E398A">
            <w:pPr>
              <w:spacing w:line="276" w:lineRule="auto"/>
              <w:jc w:val="both"/>
            </w:pPr>
          </w:p>
          <w:p w:rsidR="008E398A" w:rsidRDefault="008E398A">
            <w:pPr>
              <w:spacing w:line="276" w:lineRule="auto"/>
              <w:jc w:val="both"/>
            </w:pPr>
            <w:r w:rsidRPr="008E398A">
              <w:t xml:space="preserve">Не стыдно не знать, стыдно не учиться. </w:t>
            </w:r>
            <w:r w:rsidRPr="00313907">
              <w:t>Звук [ы]. Буква ы.</w:t>
            </w:r>
          </w:p>
          <w:p w:rsidR="008E398A" w:rsidRDefault="008E398A">
            <w:pPr>
              <w:spacing w:line="276" w:lineRule="auto"/>
              <w:jc w:val="both"/>
            </w:pPr>
          </w:p>
          <w:p w:rsidR="008E398A" w:rsidRDefault="008E398A">
            <w:pPr>
              <w:spacing w:line="276" w:lineRule="auto"/>
              <w:jc w:val="both"/>
            </w:pPr>
          </w:p>
          <w:p w:rsidR="008E398A" w:rsidRDefault="008E398A">
            <w:pPr>
              <w:spacing w:line="276" w:lineRule="auto"/>
              <w:jc w:val="both"/>
            </w:pPr>
          </w:p>
          <w:p w:rsidR="008E398A" w:rsidRDefault="008E398A">
            <w:pPr>
              <w:spacing w:line="276" w:lineRule="auto"/>
              <w:jc w:val="both"/>
            </w:pPr>
            <w:r w:rsidRPr="008E398A">
              <w:t xml:space="preserve">Ученье – путь к уменью. Звук [у]. </w:t>
            </w:r>
            <w:r w:rsidRPr="00313907">
              <w:t>Буквы</w:t>
            </w:r>
            <w:proofErr w:type="gramStart"/>
            <w:r w:rsidRPr="00313907">
              <w:t xml:space="preserve"> У</w:t>
            </w:r>
            <w:proofErr w:type="gramEnd"/>
            <w:r w:rsidRPr="00313907">
              <w:t>, у.</w:t>
            </w:r>
          </w:p>
          <w:p w:rsidR="008E398A" w:rsidRDefault="008E398A">
            <w:pPr>
              <w:spacing w:line="276" w:lineRule="auto"/>
              <w:jc w:val="both"/>
            </w:pPr>
          </w:p>
          <w:p w:rsidR="008E398A" w:rsidRDefault="008E398A">
            <w:pPr>
              <w:spacing w:line="276" w:lineRule="auto"/>
              <w:jc w:val="both"/>
            </w:pPr>
          </w:p>
          <w:p w:rsidR="008E398A" w:rsidRDefault="008E398A">
            <w:pPr>
              <w:spacing w:line="276" w:lineRule="auto"/>
              <w:jc w:val="both"/>
            </w:pPr>
          </w:p>
          <w:p w:rsidR="008E398A" w:rsidRDefault="008E398A">
            <w:pPr>
              <w:spacing w:line="276" w:lineRule="auto"/>
              <w:jc w:val="both"/>
            </w:pPr>
            <w:r w:rsidRPr="008E398A">
              <w:t xml:space="preserve">Труд кормит, а лень портит. Звуки [н], [н']. Буквы </w:t>
            </w:r>
            <w:proofErr w:type="spellStart"/>
            <w:r w:rsidRPr="008E398A">
              <w:t>Н</w:t>
            </w:r>
            <w:proofErr w:type="gramStart"/>
            <w:r w:rsidRPr="008E398A">
              <w:t>,н</w:t>
            </w:r>
            <w:proofErr w:type="spellEnd"/>
            <w:proofErr w:type="gramEnd"/>
            <w:r w:rsidRPr="008E398A">
              <w:t>.</w:t>
            </w:r>
          </w:p>
          <w:p w:rsidR="008E398A" w:rsidRDefault="008E398A">
            <w:pPr>
              <w:spacing w:line="276" w:lineRule="auto"/>
              <w:jc w:val="both"/>
            </w:pPr>
          </w:p>
          <w:p w:rsidR="008E398A" w:rsidRDefault="008E398A">
            <w:pPr>
              <w:spacing w:line="276" w:lineRule="auto"/>
              <w:jc w:val="both"/>
            </w:pPr>
            <w:r w:rsidRPr="008E398A">
              <w:t>Старый друг лучше новых двух. Звуки [</w:t>
            </w:r>
            <w:proofErr w:type="gramStart"/>
            <w:r w:rsidRPr="008E398A">
              <w:t>с</w:t>
            </w:r>
            <w:proofErr w:type="gramEnd"/>
            <w:r w:rsidRPr="008E398A">
              <w:t>], [с']. Буквы</w:t>
            </w:r>
            <w:proofErr w:type="gramStart"/>
            <w:r w:rsidRPr="008E398A">
              <w:t xml:space="preserve"> С</w:t>
            </w:r>
            <w:proofErr w:type="gramEnd"/>
            <w:r w:rsidRPr="008E398A">
              <w:t>, с.</w:t>
            </w:r>
          </w:p>
          <w:p w:rsidR="008E398A" w:rsidRDefault="008E398A">
            <w:pPr>
              <w:spacing w:line="276" w:lineRule="auto"/>
              <w:jc w:val="both"/>
            </w:pPr>
          </w:p>
          <w:p w:rsidR="008E398A" w:rsidRDefault="008E398A">
            <w:pPr>
              <w:spacing w:line="276" w:lineRule="auto"/>
              <w:jc w:val="both"/>
            </w:pPr>
          </w:p>
          <w:p w:rsidR="008E398A" w:rsidRDefault="008E398A">
            <w:pPr>
              <w:spacing w:line="276" w:lineRule="auto"/>
              <w:jc w:val="both"/>
            </w:pPr>
            <w:r w:rsidRPr="008E398A">
              <w:t>Каков мастер, такова и работа. Звуки [</w:t>
            </w:r>
            <w:proofErr w:type="gramStart"/>
            <w:r w:rsidRPr="008E398A">
              <w:t>к</w:t>
            </w:r>
            <w:proofErr w:type="gramEnd"/>
            <w:r w:rsidRPr="008E398A">
              <w:t>], [к']. Буквы</w:t>
            </w:r>
            <w:proofErr w:type="gramStart"/>
            <w:r w:rsidRPr="008E398A">
              <w:t xml:space="preserve"> К</w:t>
            </w:r>
            <w:proofErr w:type="gramEnd"/>
            <w:r w:rsidRPr="008E398A">
              <w:t>, к.</w:t>
            </w:r>
          </w:p>
          <w:p w:rsidR="008E398A" w:rsidRDefault="008E398A">
            <w:pPr>
              <w:spacing w:line="276" w:lineRule="auto"/>
              <w:jc w:val="both"/>
            </w:pPr>
          </w:p>
          <w:p w:rsidR="008E398A" w:rsidRDefault="008E398A">
            <w:pPr>
              <w:spacing w:line="276" w:lineRule="auto"/>
              <w:jc w:val="both"/>
            </w:pPr>
          </w:p>
          <w:p w:rsidR="008E398A" w:rsidRDefault="008E398A">
            <w:pPr>
              <w:spacing w:line="276" w:lineRule="auto"/>
              <w:jc w:val="both"/>
            </w:pPr>
            <w:r w:rsidRPr="008E398A">
              <w:t xml:space="preserve">Сказки А.С. Пушкина. Звуки [т], [т']. </w:t>
            </w:r>
            <w:r w:rsidRPr="00313907">
              <w:t>Буквы</w:t>
            </w:r>
            <w:proofErr w:type="gramStart"/>
            <w:r w:rsidRPr="00313907">
              <w:t xml:space="preserve"> Т</w:t>
            </w:r>
            <w:proofErr w:type="gramEnd"/>
            <w:r w:rsidRPr="00313907">
              <w:t>, т.</w:t>
            </w:r>
          </w:p>
          <w:p w:rsidR="008E398A" w:rsidRDefault="008E398A">
            <w:pPr>
              <w:spacing w:line="276" w:lineRule="auto"/>
              <w:jc w:val="both"/>
            </w:pPr>
          </w:p>
          <w:p w:rsidR="008E398A" w:rsidRDefault="008E398A">
            <w:pPr>
              <w:spacing w:line="276" w:lineRule="auto"/>
              <w:jc w:val="both"/>
            </w:pPr>
          </w:p>
          <w:p w:rsidR="008E398A" w:rsidRDefault="008E398A">
            <w:pPr>
              <w:spacing w:line="276" w:lineRule="auto"/>
              <w:jc w:val="both"/>
            </w:pPr>
            <w:r w:rsidRPr="008E398A">
              <w:t>Буквы, обозначающие согласные звуки. Правописание имен собственных.</w:t>
            </w:r>
          </w:p>
          <w:p w:rsidR="0053083C" w:rsidRDefault="0053083C">
            <w:pPr>
              <w:spacing w:line="276" w:lineRule="auto"/>
              <w:jc w:val="both"/>
            </w:pPr>
          </w:p>
          <w:p w:rsidR="0053083C" w:rsidRPr="008E398A" w:rsidRDefault="0053083C">
            <w:pPr>
              <w:spacing w:line="276" w:lineRule="auto"/>
              <w:jc w:val="both"/>
            </w:pPr>
          </w:p>
          <w:p w:rsidR="008E398A" w:rsidRDefault="0053083C">
            <w:pPr>
              <w:spacing w:line="276" w:lineRule="auto"/>
              <w:jc w:val="both"/>
            </w:pPr>
            <w:r w:rsidRPr="0053083C">
              <w:t>Сказки К.И. Чуковского. Звуки [</w:t>
            </w:r>
            <w:proofErr w:type="gramStart"/>
            <w:r w:rsidRPr="0053083C">
              <w:t>л</w:t>
            </w:r>
            <w:proofErr w:type="gramEnd"/>
            <w:r w:rsidRPr="0053083C">
              <w:t xml:space="preserve">], [л']. </w:t>
            </w:r>
            <w:r w:rsidRPr="00313907">
              <w:t>Буквы Л, л.</w:t>
            </w: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  <w:r w:rsidRPr="0053083C">
              <w:t>Чтение слов с буквой Л, л.</w:t>
            </w: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  <w:r w:rsidRPr="0053083C">
              <w:t>Сказки А.С. Пушкина. Звуки [</w:t>
            </w:r>
            <w:proofErr w:type="gramStart"/>
            <w:r w:rsidRPr="0053083C">
              <w:t>р</w:t>
            </w:r>
            <w:proofErr w:type="gramEnd"/>
            <w:r w:rsidRPr="0053083C">
              <w:t xml:space="preserve">], [р']. </w:t>
            </w:r>
            <w:r w:rsidRPr="00313907">
              <w:t xml:space="preserve">Буквы </w:t>
            </w:r>
            <w:proofErr w:type="gramStart"/>
            <w:r w:rsidRPr="00313907">
              <w:t>Р</w:t>
            </w:r>
            <w:proofErr w:type="gramEnd"/>
            <w:r w:rsidRPr="00313907">
              <w:t>, р.</w:t>
            </w: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  <w:r w:rsidRPr="0053083C">
              <w:t>Век живи – век учись. Звуки [</w:t>
            </w:r>
            <w:proofErr w:type="gramStart"/>
            <w:r w:rsidRPr="0053083C">
              <w:t>в</w:t>
            </w:r>
            <w:proofErr w:type="gramEnd"/>
            <w:r w:rsidRPr="0053083C">
              <w:t xml:space="preserve">], [в']. </w:t>
            </w:r>
            <w:r w:rsidRPr="00313907">
              <w:t>Буквы</w:t>
            </w:r>
            <w:proofErr w:type="gramStart"/>
            <w:r w:rsidRPr="00313907">
              <w:t xml:space="preserve"> В</w:t>
            </w:r>
            <w:proofErr w:type="gramEnd"/>
            <w:r w:rsidRPr="00313907">
              <w:t>, в.</w:t>
            </w: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  <w:r w:rsidRPr="0053083C">
              <w:t>Русская народная сказка. Звуки [</w:t>
            </w:r>
            <w:proofErr w:type="spellStart"/>
            <w:r w:rsidRPr="0053083C">
              <w:t>й'э</w:t>
            </w:r>
            <w:proofErr w:type="spellEnd"/>
            <w:r w:rsidRPr="0053083C">
              <w:t xml:space="preserve">], [э]. </w:t>
            </w:r>
            <w:r w:rsidRPr="00313907">
              <w:t>Буквы</w:t>
            </w:r>
            <w:proofErr w:type="gramStart"/>
            <w:r w:rsidRPr="00313907">
              <w:t xml:space="preserve"> Е</w:t>
            </w:r>
            <w:proofErr w:type="gramEnd"/>
            <w:r w:rsidRPr="00313907">
              <w:t>, е.</w:t>
            </w: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  <w:r w:rsidRPr="0053083C">
              <w:t>Буква</w:t>
            </w:r>
            <w:proofErr w:type="gramStart"/>
            <w:r w:rsidRPr="0053083C">
              <w:t xml:space="preserve"> Е</w:t>
            </w:r>
            <w:proofErr w:type="gramEnd"/>
            <w:r w:rsidRPr="0053083C">
              <w:t xml:space="preserve"> – показатель мягкости предшествующего согласного в слоге-слиянии</w:t>
            </w:r>
            <w:r>
              <w:t>.</w:t>
            </w: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  <w:r w:rsidRPr="0053083C">
              <w:t>Красуйся, град Петров! Звуки [</w:t>
            </w:r>
            <w:proofErr w:type="gramStart"/>
            <w:r w:rsidRPr="0053083C">
              <w:t>п</w:t>
            </w:r>
            <w:proofErr w:type="gramEnd"/>
            <w:r w:rsidRPr="0053083C">
              <w:t xml:space="preserve">], [п']. </w:t>
            </w:r>
            <w:r w:rsidRPr="00313907">
              <w:t xml:space="preserve">Буквы </w:t>
            </w:r>
            <w:proofErr w:type="gramStart"/>
            <w:r w:rsidRPr="00313907">
              <w:t>П</w:t>
            </w:r>
            <w:proofErr w:type="gramEnd"/>
            <w:r w:rsidRPr="00313907">
              <w:t>, п.</w:t>
            </w: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  <w:r w:rsidRPr="0053083C">
              <w:t xml:space="preserve">Многозначность слов. Чтение слов с буквой </w:t>
            </w:r>
            <w:proofErr w:type="gramStart"/>
            <w:r w:rsidRPr="0053083C">
              <w:t>П</w:t>
            </w:r>
            <w:proofErr w:type="gramEnd"/>
            <w:r w:rsidRPr="0053083C">
              <w:t>, п.</w:t>
            </w: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  <w:r w:rsidRPr="0053083C">
              <w:t>Все работы хороши, выбирай на вкус! Согласные звуки [</w:t>
            </w:r>
            <w:proofErr w:type="gramStart"/>
            <w:r w:rsidRPr="0053083C">
              <w:t>м</w:t>
            </w:r>
            <w:proofErr w:type="gramEnd"/>
            <w:r w:rsidRPr="0053083C">
              <w:t>] и [м,], буква М.</w:t>
            </w: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  <w:r w:rsidRPr="0053083C">
              <w:t>Чтение слов с буквой М, м.</w:t>
            </w: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  <w:r w:rsidRPr="0053083C">
              <w:t xml:space="preserve">О братьях наших меньших. Звуки [з], [з']. </w:t>
            </w:r>
            <w:r w:rsidRPr="00313907">
              <w:t xml:space="preserve">Буквы </w:t>
            </w:r>
            <w:proofErr w:type="gramStart"/>
            <w:r w:rsidRPr="00313907">
              <w:t>З</w:t>
            </w:r>
            <w:proofErr w:type="gramEnd"/>
            <w:r w:rsidRPr="00313907">
              <w:t>, з.</w:t>
            </w:r>
          </w:p>
          <w:p w:rsidR="0053083C" w:rsidRDefault="0053083C">
            <w:pPr>
              <w:spacing w:line="276" w:lineRule="auto"/>
              <w:jc w:val="both"/>
            </w:pPr>
          </w:p>
          <w:p w:rsidR="0053083C" w:rsidRP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  <w:r w:rsidRPr="0053083C">
              <w:t xml:space="preserve">Чтение слов, текстов с буквами </w:t>
            </w:r>
            <w:proofErr w:type="gramStart"/>
            <w:r w:rsidRPr="0053083C">
              <w:t>З</w:t>
            </w:r>
            <w:proofErr w:type="gramEnd"/>
            <w:r w:rsidRPr="0053083C">
              <w:t>, з. Звонкие и глухие звуки.</w:t>
            </w:r>
          </w:p>
          <w:p w:rsidR="0053083C" w:rsidRDefault="0053083C">
            <w:pPr>
              <w:spacing w:line="276" w:lineRule="auto"/>
              <w:jc w:val="both"/>
            </w:pPr>
          </w:p>
          <w:p w:rsidR="0053083C" w:rsidRP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  <w:r w:rsidRPr="0053083C">
              <w:t>Сказки А.С. Пушкина. Звуки [</w:t>
            </w:r>
            <w:proofErr w:type="gramStart"/>
            <w:r w:rsidRPr="0053083C">
              <w:t>б], [б</w:t>
            </w:r>
            <w:proofErr w:type="gramEnd"/>
            <w:r w:rsidRPr="0053083C">
              <w:t xml:space="preserve">']. </w:t>
            </w:r>
            <w:r w:rsidRPr="00313907">
              <w:t>Буквы</w:t>
            </w:r>
            <w:proofErr w:type="gramStart"/>
            <w:r w:rsidRPr="00313907">
              <w:t xml:space="preserve"> Б</w:t>
            </w:r>
            <w:proofErr w:type="gramEnd"/>
            <w:r w:rsidRPr="00313907">
              <w:t>, б.</w:t>
            </w: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  <w:r w:rsidRPr="0053083C">
              <w:t>Чтение слогов и слов с буквой Б.</w:t>
            </w: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  <w:r w:rsidRPr="0053083C">
              <w:t>Терпенье и труд всё перетрут. Звуки [д], [д']. Буквы</w:t>
            </w:r>
            <w:proofErr w:type="gramStart"/>
            <w:r w:rsidRPr="0053083C">
              <w:t xml:space="preserve"> Д</w:t>
            </w:r>
            <w:proofErr w:type="gramEnd"/>
            <w:r w:rsidRPr="0053083C">
              <w:t>, д.</w:t>
            </w: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  <w:r w:rsidRPr="0053083C">
              <w:t>Профессии. Чтение слов и предложений с буквой</w:t>
            </w:r>
            <w:proofErr w:type="gramStart"/>
            <w:r w:rsidRPr="0053083C">
              <w:t xml:space="preserve"> Д</w:t>
            </w:r>
            <w:proofErr w:type="gramEnd"/>
            <w:r w:rsidRPr="0053083C">
              <w:t>, д.</w:t>
            </w: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  <w:r w:rsidRPr="0053083C">
              <w:t>Россия – Родина моя. Звук [</w:t>
            </w:r>
            <w:proofErr w:type="spellStart"/>
            <w:r w:rsidRPr="0053083C">
              <w:t>й'а</w:t>
            </w:r>
            <w:proofErr w:type="spellEnd"/>
            <w:r w:rsidRPr="0053083C">
              <w:t>]. Буквы Я, я. Двойная роль букв Я, я.</w:t>
            </w: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  <w:r w:rsidRPr="0053083C">
              <w:t>Буква Я – показатель мягкости предшествующего согласного в слоге-слиянии.</w:t>
            </w: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  <w:r w:rsidRPr="0053083C">
              <w:t>Природа и человек.</w:t>
            </w:r>
            <w:r w:rsidRPr="00313907">
              <w:t> </w:t>
            </w:r>
            <w:r w:rsidRPr="0053083C">
              <w:t xml:space="preserve"> Чтение </w:t>
            </w:r>
            <w:r w:rsidRPr="0053083C">
              <w:lastRenderedPageBreak/>
              <w:t>слов, предложений, текстов с изученными буквами</w:t>
            </w:r>
            <w:r>
              <w:t>.</w:t>
            </w: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</w:p>
          <w:p w:rsidR="0053083C" w:rsidRDefault="0053083C">
            <w:pPr>
              <w:spacing w:line="276" w:lineRule="auto"/>
              <w:jc w:val="both"/>
            </w:pPr>
          </w:p>
          <w:p w:rsidR="0053083C" w:rsidRPr="0053083C" w:rsidRDefault="0053083C">
            <w:pPr>
              <w:spacing w:line="276" w:lineRule="auto"/>
              <w:jc w:val="both"/>
            </w:pPr>
            <w:r w:rsidRPr="0053083C">
              <w:t>Не делай другим того, чего себе не пожелаешь. Звуки [</w:t>
            </w:r>
            <w:proofErr w:type="gramStart"/>
            <w:r w:rsidRPr="0053083C">
              <w:t>г</w:t>
            </w:r>
            <w:proofErr w:type="gramEnd"/>
            <w:r w:rsidRPr="0053083C">
              <w:t>], [г']. Буквы Г, г.</w:t>
            </w:r>
          </w:p>
          <w:p w:rsidR="0053083C" w:rsidRDefault="00455035">
            <w:pPr>
              <w:spacing w:line="276" w:lineRule="auto"/>
              <w:jc w:val="both"/>
            </w:pPr>
            <w:r w:rsidRPr="00455035">
              <w:t>Основная мысль текста. Чтение слов с буквой Г, г.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>Делу время, а потехе час. Звук [</w:t>
            </w:r>
            <w:proofErr w:type="gramStart"/>
            <w:r w:rsidRPr="00455035">
              <w:t>ч</w:t>
            </w:r>
            <w:proofErr w:type="gramEnd"/>
            <w:r w:rsidRPr="00455035">
              <w:t>']. Буквы Ч, ч.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>Ученику удача – учителю – радость. Чтение слов с буквой Ч, ч.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 xml:space="preserve">Красна птица опереньем, а человек уменьем. </w:t>
            </w:r>
            <w:r w:rsidRPr="00313907">
              <w:t>Буква ь.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>Буква ь для обозначения мягкости согласного.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 xml:space="preserve">Мало уметь читать, надо уметь думать. Звук [ш]. Буквы </w:t>
            </w:r>
            <w:proofErr w:type="gramStart"/>
            <w:r w:rsidRPr="00455035">
              <w:t>Ш</w:t>
            </w:r>
            <w:proofErr w:type="gramEnd"/>
            <w:r w:rsidRPr="00455035">
              <w:t>, ш.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Pr="00455035" w:rsidRDefault="00455035">
            <w:pPr>
              <w:spacing w:line="276" w:lineRule="auto"/>
              <w:jc w:val="both"/>
            </w:pPr>
          </w:p>
          <w:p w:rsidR="0053083C" w:rsidRDefault="00455035">
            <w:pPr>
              <w:spacing w:line="276" w:lineRule="auto"/>
              <w:jc w:val="both"/>
            </w:pPr>
            <w:r w:rsidRPr="00455035">
              <w:t>Чтение слогов и слов с буквой Ш.</w:t>
            </w:r>
          </w:p>
          <w:p w:rsidR="00455035" w:rsidRDefault="00455035">
            <w:pPr>
              <w:spacing w:line="276" w:lineRule="auto"/>
              <w:jc w:val="both"/>
            </w:pPr>
            <w:r w:rsidRPr="00455035">
              <w:t xml:space="preserve">Чтение слов, предложений, </w:t>
            </w:r>
            <w:proofErr w:type="spellStart"/>
            <w:r w:rsidRPr="00455035">
              <w:t>ткстов</w:t>
            </w:r>
            <w:proofErr w:type="spellEnd"/>
            <w:r w:rsidRPr="00455035">
              <w:t xml:space="preserve"> с изученными буквами</w:t>
            </w:r>
            <w:r>
              <w:t>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 xml:space="preserve">Где дружбой дорожат, там враги дрожат. </w:t>
            </w:r>
            <w:proofErr w:type="gramStart"/>
            <w:r w:rsidRPr="00455035">
              <w:t>Звук [ж</w:t>
            </w:r>
            <w:proofErr w:type="gramEnd"/>
            <w:r w:rsidRPr="00455035">
              <w:t>]. Буквы</w:t>
            </w:r>
            <w:proofErr w:type="gramStart"/>
            <w:r w:rsidRPr="00455035">
              <w:t xml:space="preserve"> Ж</w:t>
            </w:r>
            <w:proofErr w:type="gramEnd"/>
            <w:r w:rsidRPr="00455035">
              <w:t>, ж.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Pr="00455035" w:rsidRDefault="00455035">
            <w:pPr>
              <w:spacing w:line="276" w:lineRule="auto"/>
              <w:jc w:val="both"/>
            </w:pPr>
            <w:r w:rsidRPr="00455035">
              <w:t xml:space="preserve">Чтение слов с буквами Ж, ж и </w:t>
            </w:r>
            <w:proofErr w:type="gramStart"/>
            <w:r w:rsidRPr="00455035">
              <w:t>Ш</w:t>
            </w:r>
            <w:proofErr w:type="gramEnd"/>
            <w:r w:rsidRPr="00455035">
              <w:t xml:space="preserve">, ш. Сочетания ЖИ– </w:t>
            </w:r>
            <w:proofErr w:type="gramStart"/>
            <w:r w:rsidRPr="00455035">
              <w:t>ШИ</w:t>
            </w:r>
            <w:proofErr w:type="gramEnd"/>
            <w:r w:rsidRPr="00455035">
              <w:t>.</w:t>
            </w:r>
          </w:p>
          <w:p w:rsidR="00455035" w:rsidRPr="00455035" w:rsidRDefault="00455035">
            <w:pPr>
              <w:spacing w:line="276" w:lineRule="auto"/>
              <w:jc w:val="both"/>
            </w:pPr>
          </w:p>
          <w:p w:rsidR="00455035" w:rsidRPr="00455035" w:rsidRDefault="00455035">
            <w:pPr>
              <w:spacing w:line="276" w:lineRule="auto"/>
              <w:jc w:val="both"/>
            </w:pPr>
          </w:p>
          <w:p w:rsidR="00653EAE" w:rsidRDefault="00653EAE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>Люби всё живое. Звук [</w:t>
            </w:r>
            <w:proofErr w:type="spellStart"/>
            <w:r w:rsidRPr="00455035">
              <w:t>й'о</w:t>
            </w:r>
            <w:proofErr w:type="spellEnd"/>
            <w:r w:rsidRPr="00455035">
              <w:t xml:space="preserve">]. </w:t>
            </w:r>
            <w:r w:rsidRPr="00313907">
              <w:t>Буквы</w:t>
            </w:r>
            <w:proofErr w:type="gramStart"/>
            <w:r w:rsidRPr="00313907">
              <w:t xml:space="preserve"> Ё</w:t>
            </w:r>
            <w:proofErr w:type="gramEnd"/>
            <w:r w:rsidRPr="00313907">
              <w:t>, ё.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Pr="00313907" w:rsidRDefault="00455035">
            <w:pPr>
              <w:spacing w:line="276" w:lineRule="auto"/>
              <w:jc w:val="both"/>
            </w:pPr>
          </w:p>
          <w:p w:rsidR="00455035" w:rsidRPr="00313907" w:rsidRDefault="00455035">
            <w:pPr>
              <w:spacing w:line="276" w:lineRule="auto"/>
              <w:jc w:val="both"/>
            </w:pPr>
            <w:r w:rsidRPr="00455035">
              <w:t>Буква</w:t>
            </w:r>
            <w:proofErr w:type="gramStart"/>
            <w:r w:rsidRPr="00455035">
              <w:t xml:space="preserve"> Ё</w:t>
            </w:r>
            <w:proofErr w:type="gramEnd"/>
            <w:r w:rsidRPr="00455035">
              <w:t xml:space="preserve"> – показатель мягкости предшествующего согласного в слоге-слиянии.</w:t>
            </w:r>
          </w:p>
          <w:p w:rsidR="00455035" w:rsidRPr="00313907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 xml:space="preserve">Жить – Родине служить. Звук [й']. </w:t>
            </w:r>
            <w:r w:rsidRPr="00313907">
              <w:t>Буква Й.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Pr="00313907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>Чтение слогов и слов с буквой Й.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lastRenderedPageBreak/>
              <w:t>Без труда хлеб не родится никогда. Звуки [х], [х']. Буквы Х, х.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Pr="00313907" w:rsidRDefault="00455035">
            <w:pPr>
              <w:spacing w:line="276" w:lineRule="auto"/>
              <w:jc w:val="both"/>
            </w:pPr>
            <w:r w:rsidRPr="00455035">
              <w:t>Чтение слогов и слов с буквой Х.</w:t>
            </w:r>
          </w:p>
          <w:p w:rsidR="00455035" w:rsidRPr="00313907" w:rsidRDefault="00455035">
            <w:pPr>
              <w:spacing w:line="276" w:lineRule="auto"/>
              <w:jc w:val="both"/>
            </w:pPr>
          </w:p>
          <w:p w:rsidR="00455035" w:rsidRPr="00313907" w:rsidRDefault="00455035">
            <w:pPr>
              <w:spacing w:line="276" w:lineRule="auto"/>
              <w:jc w:val="both"/>
            </w:pPr>
          </w:p>
          <w:p w:rsidR="00455035" w:rsidRPr="00313907" w:rsidRDefault="00455035">
            <w:pPr>
              <w:spacing w:line="276" w:lineRule="auto"/>
              <w:jc w:val="both"/>
            </w:pPr>
          </w:p>
          <w:p w:rsidR="00455035" w:rsidRPr="00313907" w:rsidRDefault="00455035">
            <w:pPr>
              <w:spacing w:line="276" w:lineRule="auto"/>
              <w:jc w:val="both"/>
            </w:pPr>
          </w:p>
          <w:p w:rsidR="00455035" w:rsidRPr="00313907" w:rsidRDefault="00455035">
            <w:pPr>
              <w:spacing w:line="276" w:lineRule="auto"/>
              <w:jc w:val="both"/>
            </w:pPr>
          </w:p>
          <w:p w:rsidR="00455035" w:rsidRPr="00313907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>Чтение слогов, слов, предложений, текстов с изученными буквами</w:t>
            </w:r>
            <w:r w:rsidR="00313907">
              <w:t xml:space="preserve">  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>С.Я. Маршак «Сказка о глупом мышонке». Звук [</w:t>
            </w:r>
            <w:proofErr w:type="spellStart"/>
            <w:r w:rsidRPr="00455035">
              <w:t>й'у</w:t>
            </w:r>
            <w:proofErr w:type="spellEnd"/>
            <w:r w:rsidRPr="00455035">
              <w:t xml:space="preserve">], ['у]. Буквы </w:t>
            </w:r>
            <w:proofErr w:type="gramStart"/>
            <w:r w:rsidRPr="00455035">
              <w:t>Ю</w:t>
            </w:r>
            <w:proofErr w:type="gramEnd"/>
            <w:r w:rsidRPr="00455035">
              <w:t>, ю.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 xml:space="preserve">Буква </w:t>
            </w:r>
            <w:proofErr w:type="gramStart"/>
            <w:r w:rsidRPr="00455035">
              <w:t>Ю</w:t>
            </w:r>
            <w:proofErr w:type="gramEnd"/>
            <w:r w:rsidRPr="00455035">
              <w:t xml:space="preserve"> – показатель мягкости предшествующего согласного в слоге-слиянии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Pr="00313907" w:rsidRDefault="00455035">
            <w:pPr>
              <w:spacing w:line="276" w:lineRule="auto"/>
              <w:jc w:val="both"/>
            </w:pPr>
            <w:r w:rsidRPr="00455035">
              <w:t xml:space="preserve">Хороша потеха, когда много доброго смеха. Звук [ц]. Буквы </w:t>
            </w:r>
            <w:proofErr w:type="gramStart"/>
            <w:r w:rsidRPr="00455035">
              <w:t>Ц</w:t>
            </w:r>
            <w:proofErr w:type="gramEnd"/>
            <w:r w:rsidRPr="00455035">
              <w:t>, ц.</w:t>
            </w:r>
          </w:p>
          <w:p w:rsidR="00455035" w:rsidRPr="00313907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 xml:space="preserve">Чтение слов с буквой </w:t>
            </w:r>
            <w:proofErr w:type="gramStart"/>
            <w:r w:rsidRPr="00455035">
              <w:t>Ц</w:t>
            </w:r>
            <w:proofErr w:type="gramEnd"/>
            <w:r w:rsidRPr="00455035">
              <w:t>, ц.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 xml:space="preserve">Как человек научился летать. </w:t>
            </w:r>
            <w:r w:rsidRPr="00455035">
              <w:lastRenderedPageBreak/>
              <w:t xml:space="preserve">Звук [э]. </w:t>
            </w:r>
            <w:r w:rsidRPr="00313907">
              <w:t>Буквы</w:t>
            </w:r>
            <w:proofErr w:type="gramStart"/>
            <w:r w:rsidRPr="00313907">
              <w:t xml:space="preserve"> Э</w:t>
            </w:r>
            <w:proofErr w:type="gramEnd"/>
            <w:r w:rsidRPr="00313907">
              <w:t>, э.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>Чтение слогов и слов с буквой Э</w:t>
            </w:r>
            <w:r>
              <w:t>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 xml:space="preserve">Русские народные сказки. Звук [щ']. </w:t>
            </w:r>
            <w:r w:rsidRPr="00313907">
              <w:t xml:space="preserve">Буквы </w:t>
            </w:r>
            <w:proofErr w:type="gramStart"/>
            <w:r w:rsidRPr="00313907">
              <w:t>Щ</w:t>
            </w:r>
            <w:proofErr w:type="gramEnd"/>
            <w:r w:rsidRPr="00313907">
              <w:t>, щ.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313907">
              <w:t>Чтение и словарная работа.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>Чтение слогов и слов с буквой Ф.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 xml:space="preserve">В тесноте, да не в обиде. </w:t>
            </w:r>
            <w:r w:rsidRPr="00313907">
              <w:t>Разделительный Ъ.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Pr="00313907" w:rsidRDefault="00455035">
            <w:pPr>
              <w:spacing w:line="276" w:lineRule="auto"/>
              <w:jc w:val="both"/>
            </w:pPr>
          </w:p>
          <w:p w:rsidR="00455035" w:rsidRPr="00313907" w:rsidRDefault="00455035">
            <w:pPr>
              <w:spacing w:line="276" w:lineRule="auto"/>
              <w:jc w:val="both"/>
            </w:pPr>
            <w:r w:rsidRPr="00455035">
              <w:t>Разделительные Ь и Ъ</w:t>
            </w:r>
          </w:p>
          <w:p w:rsidR="00455035" w:rsidRDefault="00455035">
            <w:pPr>
              <w:spacing w:line="276" w:lineRule="auto"/>
              <w:jc w:val="both"/>
            </w:pPr>
            <w:r w:rsidRPr="00455035">
              <w:t>Алфавит. Чтение слов и предложений с изученными буквами</w:t>
            </w:r>
            <w:r>
              <w:t>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Pr="00313907" w:rsidRDefault="00455035">
            <w:pPr>
              <w:spacing w:line="276" w:lineRule="auto"/>
              <w:jc w:val="both"/>
            </w:pPr>
            <w:r w:rsidRPr="00455035">
              <w:t>Русский алфавит. Проверка техники чтения.</w:t>
            </w:r>
          </w:p>
          <w:p w:rsidR="00455035" w:rsidRPr="00313907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>Как хорошо уметь читать!</w:t>
            </w:r>
            <w:r w:rsidRPr="00313907">
              <w:t>  </w:t>
            </w:r>
            <w:r w:rsidRPr="00455035">
              <w:t>С.Маршак «Ты эти буквы заучи» В.Берестов «</w:t>
            </w:r>
            <w:proofErr w:type="spellStart"/>
            <w:r w:rsidRPr="00455035">
              <w:t>Читалочка</w:t>
            </w:r>
            <w:proofErr w:type="spellEnd"/>
            <w:r w:rsidRPr="00455035">
              <w:t>»</w:t>
            </w:r>
            <w:r>
              <w:t>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proofErr w:type="spellStart"/>
            <w:r w:rsidRPr="00455035">
              <w:t>Е.Чарушин</w:t>
            </w:r>
            <w:proofErr w:type="spellEnd"/>
            <w:r w:rsidRPr="00455035">
              <w:t xml:space="preserve"> «Как мальчик Женя научился говорить букву «р»</w:t>
            </w:r>
            <w:r>
              <w:t>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>К.Д.Ушинский «Наше Отечество»</w:t>
            </w:r>
            <w:r>
              <w:t>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>Чтение и анализ статьи В.Н. Крупина «Первоучители словенские».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Pr="00313907" w:rsidRDefault="00455035">
            <w:pPr>
              <w:spacing w:line="276" w:lineRule="auto"/>
              <w:jc w:val="both"/>
            </w:pPr>
            <w:r w:rsidRPr="00455035">
              <w:t xml:space="preserve">В.Н. </w:t>
            </w:r>
            <w:proofErr w:type="spellStart"/>
            <w:r w:rsidRPr="00455035">
              <w:t>Крупин</w:t>
            </w:r>
            <w:proofErr w:type="spellEnd"/>
            <w:r w:rsidRPr="00455035">
              <w:t xml:space="preserve"> «Первый букварь»</w:t>
            </w:r>
          </w:p>
          <w:p w:rsidR="00455035" w:rsidRPr="00313907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>А.С.Пушкин. Отрывки из сказок</w:t>
            </w:r>
            <w:r>
              <w:t>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>Л.Н. Толстой. Рассказы для детей.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>К.Д. Ушинский Рассказы для детей.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Pr="00455035" w:rsidRDefault="00455035">
            <w:pPr>
              <w:spacing w:line="276" w:lineRule="auto"/>
              <w:jc w:val="both"/>
            </w:pPr>
          </w:p>
          <w:p w:rsidR="00455035" w:rsidRPr="00313907" w:rsidRDefault="00455035">
            <w:pPr>
              <w:spacing w:line="276" w:lineRule="auto"/>
              <w:jc w:val="both"/>
            </w:pPr>
            <w:proofErr w:type="spellStart"/>
            <w:r>
              <w:t>К.И.Чуковский</w:t>
            </w:r>
            <w:proofErr w:type="gramStart"/>
            <w:r>
              <w:t>.</w:t>
            </w:r>
            <w:r w:rsidRPr="00455035">
              <w:t>О</w:t>
            </w:r>
            <w:proofErr w:type="gramEnd"/>
            <w:r w:rsidRPr="00455035">
              <w:t>трывки</w:t>
            </w:r>
            <w:proofErr w:type="spellEnd"/>
            <w:r w:rsidRPr="00455035">
              <w:t xml:space="preserve"> из сказок.</w:t>
            </w:r>
          </w:p>
          <w:p w:rsidR="00455035" w:rsidRPr="00313907" w:rsidRDefault="00455035">
            <w:pPr>
              <w:spacing w:line="276" w:lineRule="auto"/>
              <w:jc w:val="both"/>
            </w:pPr>
          </w:p>
          <w:p w:rsidR="00455035" w:rsidRPr="00313907" w:rsidRDefault="00455035">
            <w:pPr>
              <w:spacing w:line="276" w:lineRule="auto"/>
              <w:jc w:val="both"/>
            </w:pPr>
          </w:p>
          <w:p w:rsidR="00455035" w:rsidRPr="00313907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>В.В. Бианки «Первая охота».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>С.Я. Маршак «Угомон», «Дважды два».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>М. Пришвин «Глоток молока», «Предмайское утро».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proofErr w:type="spellStart"/>
            <w:r w:rsidRPr="00313907">
              <w:t>А.Л.Барто</w:t>
            </w:r>
            <w:proofErr w:type="spellEnd"/>
            <w:r w:rsidRPr="00313907">
              <w:t>. Стихотворения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>.С.В.Михалков «Котята»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proofErr w:type="spellStart"/>
            <w:r w:rsidRPr="00455035">
              <w:t>Б.В.Заходер</w:t>
            </w:r>
            <w:proofErr w:type="spellEnd"/>
            <w:r w:rsidRPr="00455035">
              <w:t xml:space="preserve"> «Два и три».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313907">
              <w:t>В.Д.Берестов. Стихотворения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455035">
              <w:t>Обобщение и повторение.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  <w:r w:rsidRPr="00313907">
              <w:t>Проект: «Живая Азбука». </w:t>
            </w: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55035">
            <w:pPr>
              <w:spacing w:line="276" w:lineRule="auto"/>
              <w:jc w:val="both"/>
            </w:pPr>
          </w:p>
          <w:p w:rsidR="00455035" w:rsidRDefault="004E6D92">
            <w:pPr>
              <w:spacing w:line="276" w:lineRule="auto"/>
              <w:jc w:val="both"/>
            </w:pPr>
            <w:r w:rsidRPr="004E6D92">
              <w:t>Проверим себя и оценим свои достижения</w:t>
            </w:r>
            <w:r>
              <w:t>.</w:t>
            </w:r>
          </w:p>
          <w:p w:rsidR="004E6D92" w:rsidRDefault="004E6D92">
            <w:pPr>
              <w:spacing w:line="276" w:lineRule="auto"/>
              <w:jc w:val="both"/>
            </w:pPr>
          </w:p>
          <w:p w:rsidR="004E6D92" w:rsidRDefault="004E6D92">
            <w:pPr>
              <w:spacing w:line="276" w:lineRule="auto"/>
              <w:jc w:val="both"/>
            </w:pPr>
          </w:p>
          <w:p w:rsidR="004E6D92" w:rsidRPr="004E6D92" w:rsidRDefault="004E6D92">
            <w:pPr>
              <w:spacing w:line="276" w:lineRule="auto"/>
              <w:jc w:val="both"/>
            </w:pPr>
            <w:r w:rsidRPr="00313907">
              <w:t>Прощание c «Азбукой».</w:t>
            </w:r>
          </w:p>
          <w:p w:rsidR="00455035" w:rsidRPr="00455035" w:rsidRDefault="00455035">
            <w:pPr>
              <w:spacing w:line="276" w:lineRule="auto"/>
              <w:jc w:val="both"/>
            </w:pPr>
          </w:p>
          <w:p w:rsidR="00455035" w:rsidRPr="00313907" w:rsidRDefault="00455035">
            <w:pPr>
              <w:spacing w:line="276" w:lineRule="auto"/>
              <w:jc w:val="both"/>
            </w:pPr>
          </w:p>
          <w:p w:rsidR="00653EAE" w:rsidRPr="00313907" w:rsidRDefault="00653EAE">
            <w:pPr>
              <w:spacing w:line="276" w:lineRule="auto"/>
              <w:jc w:val="both"/>
              <w:rPr>
                <w:b/>
              </w:rPr>
            </w:pPr>
            <w:r w:rsidRPr="00313907">
              <w:rPr>
                <w:b/>
              </w:rPr>
              <w:t>СИСТЕМАТИЧЕСКИЙ КУРС</w:t>
            </w:r>
          </w:p>
          <w:p w:rsidR="00653EAE" w:rsidRPr="00313907" w:rsidRDefault="00653EAE">
            <w:pPr>
              <w:spacing w:line="276" w:lineRule="auto"/>
              <w:jc w:val="both"/>
            </w:pPr>
          </w:p>
          <w:p w:rsidR="00653EAE" w:rsidRPr="00313907" w:rsidRDefault="00653EAE">
            <w:pPr>
              <w:spacing w:line="276" w:lineRule="auto"/>
              <w:jc w:val="both"/>
            </w:pPr>
          </w:p>
          <w:p w:rsidR="00E34FC5" w:rsidRDefault="00E34FC5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Сказка народная (фольклорная</w:t>
            </w:r>
            <w:proofErr w:type="gramStart"/>
            <w:r>
              <w:rPr>
                <w:b/>
              </w:rPr>
              <w:t>)</w:t>
            </w:r>
            <w:proofErr w:type="spellStart"/>
            <w:r>
              <w:rPr>
                <w:b/>
              </w:rPr>
              <w:t>и</w:t>
            </w:r>
            <w:proofErr w:type="gramEnd"/>
            <w:r w:rsidR="00653EAE" w:rsidRPr="00E34FC5">
              <w:rPr>
                <w:b/>
              </w:rPr>
              <w:t>литератур</w:t>
            </w:r>
            <w:proofErr w:type="spellEnd"/>
          </w:p>
          <w:p w:rsidR="00E34FC5" w:rsidRPr="00E34FC5" w:rsidRDefault="00653EAE" w:rsidP="00E34FC5">
            <w:pPr>
              <w:spacing w:line="276" w:lineRule="auto"/>
              <w:jc w:val="both"/>
            </w:pPr>
            <w:proofErr w:type="spellStart"/>
            <w:r w:rsidRPr="00E34FC5">
              <w:rPr>
                <w:b/>
              </w:rPr>
              <w:t>ная</w:t>
            </w:r>
            <w:proofErr w:type="spellEnd"/>
            <w:r w:rsidRPr="00E34FC5">
              <w:rPr>
                <w:b/>
              </w:rPr>
              <w:t xml:space="preserve"> (авторская).</w:t>
            </w:r>
            <w:r w:rsidR="00313907" w:rsidRPr="00313907">
              <w:rPr>
                <w:rFonts w:ascii="Roboto" w:hAnsi="Roboto"/>
                <w:color w:val="000000"/>
                <w:sz w:val="27"/>
                <w:szCs w:val="27"/>
              </w:rPr>
              <w:t xml:space="preserve"> </w:t>
            </w:r>
            <w:r w:rsidR="00313907" w:rsidRPr="00313907">
              <w:rPr>
                <w:rFonts w:ascii="Roboto" w:hAnsi="Roboto"/>
                <w:color w:val="000000"/>
              </w:rPr>
              <w:br/>
            </w:r>
            <w:r w:rsidR="00E34FC5" w:rsidRPr="00E34FC5">
              <w:lastRenderedPageBreak/>
              <w:t>Сказка народная (фольклорная</w:t>
            </w:r>
            <w:proofErr w:type="gramStart"/>
            <w:r w:rsidR="00E34FC5" w:rsidRPr="00E34FC5">
              <w:t>)</w:t>
            </w:r>
            <w:proofErr w:type="spellStart"/>
            <w:r w:rsidR="00E34FC5" w:rsidRPr="00E34FC5">
              <w:t>и</w:t>
            </w:r>
            <w:proofErr w:type="gramEnd"/>
            <w:r w:rsidR="00E34FC5" w:rsidRPr="00E34FC5">
              <w:t>литератур</w:t>
            </w:r>
            <w:proofErr w:type="spellEnd"/>
          </w:p>
          <w:p w:rsidR="00653EAE" w:rsidRPr="00E34FC5" w:rsidRDefault="00E34FC5">
            <w:pPr>
              <w:spacing w:line="276" w:lineRule="auto"/>
              <w:jc w:val="both"/>
              <w:rPr>
                <w:b/>
              </w:rPr>
            </w:pPr>
            <w:proofErr w:type="spellStart"/>
            <w:r w:rsidRPr="00E34FC5">
              <w:t>ная</w:t>
            </w:r>
            <w:proofErr w:type="spellEnd"/>
            <w:r w:rsidRPr="00E34FC5">
              <w:t xml:space="preserve"> (авторская).</w:t>
            </w:r>
            <w:r w:rsidRPr="00313907">
              <w:rPr>
                <w:rFonts w:ascii="Roboto" w:hAnsi="Roboto"/>
                <w:color w:val="000000"/>
                <w:sz w:val="27"/>
                <w:szCs w:val="27"/>
              </w:rPr>
              <w:t xml:space="preserve"> </w:t>
            </w:r>
            <w:r w:rsidRPr="00313907">
              <w:rPr>
                <w:rFonts w:ascii="Roboto" w:hAnsi="Roboto"/>
                <w:color w:val="000000"/>
              </w:rPr>
              <w:br/>
            </w:r>
            <w:proofErr w:type="spellStart"/>
            <w:r>
              <w:t>И.Токмакова</w:t>
            </w:r>
            <w:proofErr w:type="spellEnd"/>
            <w:r>
              <w:t xml:space="preserve"> «Аля </w:t>
            </w:r>
            <w:proofErr w:type="spellStart"/>
            <w:r>
              <w:t>Кляксич</w:t>
            </w:r>
            <w:proofErr w:type="spellEnd"/>
            <w:r>
              <w:t xml:space="preserve"> и буква «А».</w:t>
            </w:r>
          </w:p>
          <w:p w:rsidR="00E34FC5" w:rsidRDefault="00E34FC5">
            <w:pPr>
              <w:spacing w:line="276" w:lineRule="auto"/>
              <w:jc w:val="both"/>
            </w:pPr>
          </w:p>
          <w:p w:rsidR="00E34FC5" w:rsidRDefault="00E34FC5">
            <w:pPr>
              <w:spacing w:line="276" w:lineRule="auto"/>
              <w:jc w:val="both"/>
            </w:pPr>
          </w:p>
          <w:p w:rsidR="00E34FC5" w:rsidRPr="00E34FC5" w:rsidRDefault="00E34FC5" w:rsidP="00E34FC5">
            <w:pPr>
              <w:spacing w:line="276" w:lineRule="auto"/>
              <w:jc w:val="both"/>
            </w:pPr>
            <w:r w:rsidRPr="00E34FC5">
              <w:t>Сказка народная (фольклорная</w:t>
            </w:r>
            <w:proofErr w:type="gramStart"/>
            <w:r w:rsidRPr="00E34FC5">
              <w:t>)</w:t>
            </w:r>
            <w:proofErr w:type="spellStart"/>
            <w:r w:rsidRPr="00E34FC5">
              <w:t>и</w:t>
            </w:r>
            <w:proofErr w:type="gramEnd"/>
            <w:r w:rsidRPr="00E34FC5">
              <w:t>литератур</w:t>
            </w:r>
            <w:proofErr w:type="spellEnd"/>
          </w:p>
          <w:p w:rsidR="00E34FC5" w:rsidRDefault="00E34FC5" w:rsidP="00E34FC5">
            <w:pPr>
              <w:spacing w:line="276" w:lineRule="auto"/>
              <w:jc w:val="both"/>
            </w:pPr>
            <w:proofErr w:type="spellStart"/>
            <w:r w:rsidRPr="00E34FC5">
              <w:t>ная</w:t>
            </w:r>
            <w:proofErr w:type="spellEnd"/>
            <w:r w:rsidRPr="00E34FC5">
              <w:t xml:space="preserve"> (авторская).</w:t>
            </w:r>
            <w:r w:rsidRPr="00313907">
              <w:rPr>
                <w:rFonts w:ascii="Roboto" w:hAnsi="Roboto"/>
                <w:color w:val="000000"/>
                <w:sz w:val="27"/>
                <w:szCs w:val="27"/>
              </w:rPr>
              <w:t xml:space="preserve"> </w:t>
            </w:r>
            <w:r w:rsidRPr="00313907">
              <w:rPr>
                <w:rFonts w:ascii="Roboto" w:hAnsi="Roboto"/>
                <w:color w:val="000000"/>
              </w:rPr>
              <w:br/>
            </w:r>
            <w:proofErr w:type="spellStart"/>
            <w:r>
              <w:t>Е.Чарушин</w:t>
            </w:r>
            <w:proofErr w:type="spellEnd"/>
            <w:r>
              <w:t xml:space="preserve"> «Теремок»</w:t>
            </w:r>
          </w:p>
          <w:p w:rsidR="00E34FC5" w:rsidRDefault="00E34FC5">
            <w:pPr>
              <w:spacing w:line="276" w:lineRule="auto"/>
              <w:jc w:val="both"/>
            </w:pPr>
          </w:p>
          <w:p w:rsidR="00E34FC5" w:rsidRPr="00E34FC5" w:rsidRDefault="00E34FC5" w:rsidP="00E34FC5">
            <w:pPr>
              <w:spacing w:line="276" w:lineRule="auto"/>
              <w:jc w:val="both"/>
            </w:pPr>
            <w:r w:rsidRPr="00E34FC5">
              <w:t>Сказка народная (фольклорная</w:t>
            </w:r>
            <w:proofErr w:type="gramStart"/>
            <w:r w:rsidRPr="00E34FC5">
              <w:t>)</w:t>
            </w:r>
            <w:proofErr w:type="spellStart"/>
            <w:r w:rsidRPr="00E34FC5">
              <w:t>и</w:t>
            </w:r>
            <w:proofErr w:type="gramEnd"/>
            <w:r w:rsidRPr="00E34FC5">
              <w:t>литератур</w:t>
            </w:r>
            <w:proofErr w:type="spellEnd"/>
          </w:p>
          <w:p w:rsidR="00E34FC5" w:rsidRDefault="00E34FC5">
            <w:pPr>
              <w:spacing w:line="276" w:lineRule="auto"/>
              <w:jc w:val="both"/>
            </w:pPr>
            <w:proofErr w:type="spellStart"/>
            <w:r w:rsidRPr="00E34FC5">
              <w:t>ная</w:t>
            </w:r>
            <w:proofErr w:type="spellEnd"/>
            <w:r w:rsidRPr="00E34FC5">
              <w:t xml:space="preserve"> (авторская).</w:t>
            </w:r>
            <w:r w:rsidRPr="00313907">
              <w:rPr>
                <w:rFonts w:ascii="Roboto" w:hAnsi="Roboto"/>
                <w:color w:val="000000"/>
                <w:sz w:val="27"/>
                <w:szCs w:val="27"/>
              </w:rPr>
              <w:t xml:space="preserve"> </w:t>
            </w:r>
            <w:r w:rsidRPr="00313907">
              <w:rPr>
                <w:rFonts w:ascii="Roboto" w:hAnsi="Roboto"/>
                <w:color w:val="000000"/>
              </w:rPr>
              <w:br/>
            </w:r>
            <w:r>
              <w:t>Русская народная сказка «Рукавичка»</w:t>
            </w:r>
          </w:p>
          <w:p w:rsidR="00E34FC5" w:rsidRDefault="00E34FC5">
            <w:pPr>
              <w:spacing w:line="276" w:lineRule="auto"/>
              <w:jc w:val="both"/>
            </w:pPr>
          </w:p>
          <w:p w:rsidR="00E34FC5" w:rsidRDefault="00E34FC5">
            <w:pPr>
              <w:spacing w:line="276" w:lineRule="auto"/>
              <w:jc w:val="both"/>
            </w:pPr>
          </w:p>
          <w:p w:rsidR="00E34FC5" w:rsidRPr="00E34FC5" w:rsidRDefault="00E34FC5" w:rsidP="00E34FC5">
            <w:pPr>
              <w:spacing w:line="276" w:lineRule="auto"/>
              <w:jc w:val="both"/>
            </w:pPr>
            <w:r w:rsidRPr="00E34FC5">
              <w:t>Сказка народная (фольклорная</w:t>
            </w:r>
            <w:proofErr w:type="gramStart"/>
            <w:r w:rsidRPr="00E34FC5">
              <w:t>)</w:t>
            </w:r>
            <w:proofErr w:type="spellStart"/>
            <w:r w:rsidRPr="00E34FC5">
              <w:t>и</w:t>
            </w:r>
            <w:proofErr w:type="gramEnd"/>
            <w:r w:rsidRPr="00E34FC5">
              <w:t>литератур</w:t>
            </w:r>
            <w:proofErr w:type="spellEnd"/>
          </w:p>
          <w:p w:rsidR="00E34FC5" w:rsidRPr="00E34FC5" w:rsidRDefault="00E34FC5" w:rsidP="00E34FC5">
            <w:pPr>
              <w:spacing w:line="276" w:lineRule="auto"/>
              <w:jc w:val="both"/>
            </w:pPr>
            <w:proofErr w:type="spellStart"/>
            <w:r w:rsidRPr="00E34FC5">
              <w:t>ная</w:t>
            </w:r>
            <w:proofErr w:type="spellEnd"/>
            <w:r w:rsidRPr="00E34FC5">
              <w:t xml:space="preserve"> (авторская).</w:t>
            </w:r>
            <w:r w:rsidRPr="00E34FC5">
              <w:rPr>
                <w:rFonts w:ascii="Roboto" w:hAnsi="Roboto"/>
                <w:color w:val="000000"/>
                <w:sz w:val="27"/>
                <w:szCs w:val="27"/>
              </w:rPr>
              <w:t xml:space="preserve"> </w:t>
            </w:r>
            <w:r w:rsidRPr="00E34FC5">
              <w:rPr>
                <w:rFonts w:ascii="Roboto" w:hAnsi="Roboto"/>
                <w:color w:val="000000"/>
              </w:rPr>
              <w:br/>
            </w:r>
            <w:r>
              <w:t>А.С.Пушкин. Отрывки из произведений.</w:t>
            </w:r>
          </w:p>
          <w:p w:rsidR="001750EE" w:rsidRPr="00E34FC5" w:rsidRDefault="001750EE">
            <w:pPr>
              <w:spacing w:line="276" w:lineRule="auto"/>
              <w:jc w:val="both"/>
              <w:rPr>
                <w:rFonts w:ascii="Roboto" w:hAnsi="Roboto"/>
                <w:color w:val="000000"/>
                <w:sz w:val="27"/>
                <w:szCs w:val="27"/>
              </w:rPr>
            </w:pPr>
          </w:p>
          <w:p w:rsidR="00E34FC5" w:rsidRPr="00E34FC5" w:rsidRDefault="00E34FC5">
            <w:pPr>
              <w:spacing w:line="276" w:lineRule="auto"/>
              <w:jc w:val="both"/>
            </w:pPr>
          </w:p>
          <w:p w:rsidR="00E34FC5" w:rsidRPr="00E34FC5" w:rsidRDefault="00E34FC5">
            <w:pPr>
              <w:spacing w:line="276" w:lineRule="auto"/>
              <w:jc w:val="both"/>
            </w:pPr>
          </w:p>
          <w:p w:rsidR="00E34FC5" w:rsidRPr="00E34FC5" w:rsidRDefault="00E34FC5" w:rsidP="00E34FC5">
            <w:pPr>
              <w:spacing w:line="276" w:lineRule="auto"/>
              <w:jc w:val="both"/>
            </w:pPr>
            <w:r w:rsidRPr="00E34FC5">
              <w:t>Сказка народная (фольклорная</w:t>
            </w:r>
            <w:proofErr w:type="gramStart"/>
            <w:r w:rsidRPr="00E34FC5">
              <w:t>)</w:t>
            </w:r>
            <w:proofErr w:type="spellStart"/>
            <w:r w:rsidRPr="00E34FC5">
              <w:t>и</w:t>
            </w:r>
            <w:proofErr w:type="gramEnd"/>
            <w:r w:rsidRPr="00E34FC5">
              <w:t>литератур</w:t>
            </w:r>
            <w:proofErr w:type="spellEnd"/>
          </w:p>
          <w:p w:rsidR="00E34FC5" w:rsidRPr="00E34FC5" w:rsidRDefault="00E34FC5" w:rsidP="00E34FC5">
            <w:pPr>
              <w:spacing w:line="276" w:lineRule="auto"/>
              <w:jc w:val="both"/>
            </w:pPr>
            <w:proofErr w:type="spellStart"/>
            <w:r w:rsidRPr="00E34FC5">
              <w:t>ная</w:t>
            </w:r>
            <w:proofErr w:type="spellEnd"/>
            <w:r w:rsidRPr="00E34FC5">
              <w:t xml:space="preserve"> (авторская).</w:t>
            </w:r>
            <w:r w:rsidRPr="00E34FC5">
              <w:rPr>
                <w:rFonts w:ascii="Roboto" w:hAnsi="Roboto"/>
                <w:color w:val="000000"/>
                <w:sz w:val="27"/>
                <w:szCs w:val="27"/>
              </w:rPr>
              <w:t xml:space="preserve"> </w:t>
            </w:r>
            <w:r w:rsidRPr="00E34FC5">
              <w:rPr>
                <w:rFonts w:ascii="Roboto" w:hAnsi="Roboto"/>
                <w:color w:val="000000"/>
              </w:rPr>
              <w:br/>
            </w:r>
            <w:r>
              <w:t>Русская народная сказка «Петух и собака».</w:t>
            </w:r>
          </w:p>
          <w:p w:rsidR="00E34FC5" w:rsidRPr="00E34FC5" w:rsidRDefault="00E34FC5">
            <w:pPr>
              <w:spacing w:line="276" w:lineRule="auto"/>
              <w:jc w:val="both"/>
            </w:pPr>
          </w:p>
          <w:p w:rsidR="00E34FC5" w:rsidRPr="00E34FC5" w:rsidRDefault="00E34FC5">
            <w:pPr>
              <w:spacing w:line="276" w:lineRule="auto"/>
              <w:jc w:val="both"/>
            </w:pPr>
          </w:p>
          <w:p w:rsidR="00E34FC5" w:rsidRPr="00E34FC5" w:rsidRDefault="00E34FC5" w:rsidP="00E34FC5">
            <w:pPr>
              <w:spacing w:line="276" w:lineRule="auto"/>
              <w:jc w:val="both"/>
            </w:pPr>
            <w:r w:rsidRPr="00E34FC5">
              <w:t>Сказка народная (фольклорная</w:t>
            </w:r>
            <w:proofErr w:type="gramStart"/>
            <w:r w:rsidRPr="00E34FC5">
              <w:t>)</w:t>
            </w:r>
            <w:proofErr w:type="spellStart"/>
            <w:r w:rsidRPr="00E34FC5">
              <w:t>и</w:t>
            </w:r>
            <w:proofErr w:type="gramEnd"/>
            <w:r w:rsidRPr="00E34FC5">
              <w:t>литератур</w:t>
            </w:r>
            <w:proofErr w:type="spellEnd"/>
          </w:p>
          <w:p w:rsidR="00E34FC5" w:rsidRPr="00E34FC5" w:rsidRDefault="00E34FC5" w:rsidP="00E34FC5">
            <w:pPr>
              <w:spacing w:line="276" w:lineRule="auto"/>
              <w:jc w:val="both"/>
            </w:pPr>
            <w:proofErr w:type="spellStart"/>
            <w:r w:rsidRPr="00E34FC5">
              <w:t>ная</w:t>
            </w:r>
            <w:proofErr w:type="spellEnd"/>
            <w:r w:rsidRPr="00E34FC5">
              <w:t xml:space="preserve"> (авторская).</w:t>
            </w:r>
            <w:r w:rsidRPr="00E34FC5">
              <w:rPr>
                <w:rFonts w:ascii="Roboto" w:hAnsi="Roboto"/>
                <w:color w:val="000000"/>
                <w:sz w:val="27"/>
                <w:szCs w:val="27"/>
              </w:rPr>
              <w:t xml:space="preserve"> </w:t>
            </w:r>
            <w:r w:rsidRPr="00E34FC5">
              <w:rPr>
                <w:rFonts w:ascii="Roboto" w:hAnsi="Roboto"/>
                <w:color w:val="000000"/>
              </w:rPr>
              <w:br/>
            </w:r>
            <w:r>
              <w:t>К.И. Чуковский «Телефон».</w:t>
            </w:r>
          </w:p>
          <w:p w:rsidR="00E34FC5" w:rsidRPr="00E34FC5" w:rsidRDefault="00E34FC5">
            <w:pPr>
              <w:spacing w:line="276" w:lineRule="auto"/>
              <w:jc w:val="both"/>
            </w:pPr>
          </w:p>
          <w:p w:rsidR="00E34FC5" w:rsidRPr="00E34FC5" w:rsidRDefault="00E34FC5">
            <w:pPr>
              <w:spacing w:line="276" w:lineRule="auto"/>
              <w:jc w:val="both"/>
              <w:rPr>
                <w:b/>
              </w:rPr>
            </w:pPr>
            <w:r w:rsidRPr="00E34FC5">
              <w:rPr>
                <w:b/>
              </w:rPr>
              <w:t>Произведения о детях и для детей.</w:t>
            </w:r>
          </w:p>
          <w:p w:rsidR="00E34FC5" w:rsidRPr="00E34FC5" w:rsidRDefault="00E34FC5">
            <w:pPr>
              <w:spacing w:line="276" w:lineRule="auto"/>
              <w:jc w:val="both"/>
            </w:pPr>
          </w:p>
          <w:p w:rsidR="00BF36F0" w:rsidRPr="00524D02" w:rsidRDefault="00524D02" w:rsidP="00BF36F0">
            <w:pPr>
              <w:spacing w:line="276" w:lineRule="auto"/>
              <w:jc w:val="both"/>
            </w:pPr>
            <w:r w:rsidRPr="00524D02">
              <w:t>Произведения о детях и для детей.</w:t>
            </w:r>
            <w:r w:rsidR="00BF36F0">
              <w:t xml:space="preserve"> О </w:t>
            </w:r>
            <w:proofErr w:type="spellStart"/>
            <w:r w:rsidR="00BF36F0">
              <w:t>Дриз</w:t>
            </w:r>
            <w:proofErr w:type="spellEnd"/>
            <w:r w:rsidR="00BF36F0">
              <w:t xml:space="preserve"> «Привет».</w:t>
            </w:r>
          </w:p>
          <w:p w:rsidR="00BF36F0" w:rsidRPr="00524D02" w:rsidRDefault="00BF36F0" w:rsidP="00BF36F0">
            <w:pPr>
              <w:spacing w:line="276" w:lineRule="auto"/>
              <w:jc w:val="both"/>
            </w:pPr>
          </w:p>
          <w:p w:rsidR="00524D02" w:rsidRPr="00524D02" w:rsidRDefault="00524D02" w:rsidP="00524D02">
            <w:pPr>
              <w:spacing w:line="276" w:lineRule="auto"/>
              <w:jc w:val="both"/>
            </w:pPr>
          </w:p>
          <w:p w:rsidR="00E34FC5" w:rsidRPr="00524D02" w:rsidRDefault="00E34FC5">
            <w:pPr>
              <w:spacing w:line="276" w:lineRule="auto"/>
              <w:jc w:val="both"/>
            </w:pPr>
          </w:p>
          <w:p w:rsidR="00524D02" w:rsidRPr="00524D02" w:rsidRDefault="00524D02" w:rsidP="00524D02">
            <w:pPr>
              <w:spacing w:line="276" w:lineRule="auto"/>
              <w:jc w:val="both"/>
            </w:pPr>
            <w:r w:rsidRPr="00524D02">
              <w:t xml:space="preserve">Произведения о детях и для </w:t>
            </w:r>
            <w:proofErr w:type="spellStart"/>
            <w:r w:rsidRPr="00524D02">
              <w:t>детей</w:t>
            </w:r>
            <w:proofErr w:type="gramStart"/>
            <w:r w:rsidRPr="00524D02">
              <w:t>.</w:t>
            </w:r>
            <w:r w:rsidR="00683EB1">
              <w:t>Н</w:t>
            </w:r>
            <w:proofErr w:type="gramEnd"/>
            <w:r w:rsidR="00683EB1">
              <w:t>.Артюхова</w:t>
            </w:r>
            <w:proofErr w:type="spellEnd"/>
            <w:r w:rsidR="00683EB1">
              <w:t xml:space="preserve"> «Саша-дразнилка».</w:t>
            </w:r>
          </w:p>
          <w:p w:rsidR="00E34FC5" w:rsidRPr="00524D02" w:rsidRDefault="00E34FC5">
            <w:pPr>
              <w:spacing w:line="276" w:lineRule="auto"/>
              <w:jc w:val="both"/>
            </w:pPr>
          </w:p>
          <w:p w:rsidR="00524D02" w:rsidRPr="00524D02" w:rsidRDefault="00524D02" w:rsidP="00524D02">
            <w:pPr>
              <w:spacing w:line="276" w:lineRule="auto"/>
              <w:jc w:val="both"/>
            </w:pPr>
            <w:r w:rsidRPr="00524D02">
              <w:t xml:space="preserve">Произведения о детях и для </w:t>
            </w:r>
            <w:proofErr w:type="spellStart"/>
            <w:r w:rsidRPr="00524D02">
              <w:t>детей</w:t>
            </w:r>
            <w:proofErr w:type="gramStart"/>
            <w:r w:rsidRPr="00524D02">
              <w:t>.</w:t>
            </w:r>
            <w:r w:rsidR="00683EB1">
              <w:t>К</w:t>
            </w:r>
            <w:proofErr w:type="gramEnd"/>
            <w:r w:rsidR="00683EB1">
              <w:t>.Чуковский</w:t>
            </w:r>
            <w:proofErr w:type="spellEnd"/>
            <w:r w:rsidR="00683EB1">
              <w:t xml:space="preserve"> «</w:t>
            </w:r>
            <w:proofErr w:type="spellStart"/>
            <w:r w:rsidR="00683EB1">
              <w:t>Федотка</w:t>
            </w:r>
            <w:proofErr w:type="spellEnd"/>
            <w:r w:rsidR="00683EB1">
              <w:t>».</w:t>
            </w:r>
          </w:p>
          <w:p w:rsidR="00E34FC5" w:rsidRPr="00524D02" w:rsidRDefault="00E34FC5">
            <w:pPr>
              <w:spacing w:line="276" w:lineRule="auto"/>
              <w:jc w:val="both"/>
            </w:pPr>
          </w:p>
          <w:p w:rsidR="00E34FC5" w:rsidRPr="00524D02" w:rsidRDefault="00E34FC5">
            <w:pPr>
              <w:spacing w:line="276" w:lineRule="auto"/>
              <w:jc w:val="both"/>
            </w:pPr>
          </w:p>
          <w:p w:rsidR="00683EB1" w:rsidRPr="00524D02" w:rsidRDefault="00524D02" w:rsidP="00683EB1">
            <w:pPr>
              <w:spacing w:line="276" w:lineRule="auto"/>
              <w:jc w:val="both"/>
            </w:pPr>
            <w:r w:rsidRPr="00524D02">
              <w:t>Произведения о детях и для детей.</w:t>
            </w:r>
            <w:r w:rsidR="00683EB1">
              <w:t xml:space="preserve"> К.Ушинский Что хорошо и что дурно</w:t>
            </w:r>
            <w:r w:rsidR="00BF36F0">
              <w:t>?</w:t>
            </w:r>
            <w:r w:rsidR="00683EB1">
              <w:t>». «Худо тому, кто добра не делает никому».</w:t>
            </w:r>
          </w:p>
          <w:p w:rsidR="00524D02" w:rsidRPr="00524D02" w:rsidRDefault="00524D02" w:rsidP="00524D02">
            <w:pPr>
              <w:spacing w:line="276" w:lineRule="auto"/>
              <w:jc w:val="both"/>
            </w:pPr>
          </w:p>
          <w:p w:rsidR="00524D02" w:rsidRPr="00524D02" w:rsidRDefault="00524D02">
            <w:pPr>
              <w:spacing w:line="276" w:lineRule="auto"/>
              <w:jc w:val="both"/>
            </w:pPr>
          </w:p>
          <w:p w:rsidR="00524D02" w:rsidRPr="00524D02" w:rsidRDefault="00524D02">
            <w:pPr>
              <w:spacing w:line="276" w:lineRule="auto"/>
              <w:jc w:val="both"/>
            </w:pPr>
          </w:p>
          <w:p w:rsidR="00524D02" w:rsidRPr="00524D02" w:rsidRDefault="00524D02" w:rsidP="00524D02">
            <w:pPr>
              <w:spacing w:line="276" w:lineRule="auto"/>
              <w:jc w:val="both"/>
            </w:pPr>
            <w:r w:rsidRPr="00524D02">
              <w:t>Произведения о детях и для детей.</w:t>
            </w:r>
            <w:r w:rsidR="00683EB1">
              <w:t xml:space="preserve"> Ю.Ермолаев «Лучший друг». Е.Благинина «Подарок».</w:t>
            </w:r>
          </w:p>
          <w:p w:rsidR="00683EB1" w:rsidRDefault="00683EB1" w:rsidP="00524D02">
            <w:pPr>
              <w:spacing w:line="276" w:lineRule="auto"/>
              <w:jc w:val="both"/>
            </w:pPr>
          </w:p>
          <w:p w:rsidR="00683EB1" w:rsidRDefault="00683EB1" w:rsidP="00524D02">
            <w:pPr>
              <w:spacing w:line="276" w:lineRule="auto"/>
              <w:jc w:val="both"/>
            </w:pPr>
          </w:p>
          <w:p w:rsidR="00524D02" w:rsidRPr="00524D02" w:rsidRDefault="00524D02" w:rsidP="00524D02">
            <w:pPr>
              <w:spacing w:line="276" w:lineRule="auto"/>
              <w:jc w:val="both"/>
            </w:pPr>
            <w:r w:rsidRPr="00524D02">
              <w:t xml:space="preserve">Произведения о детях и для </w:t>
            </w:r>
            <w:proofErr w:type="spellStart"/>
            <w:r w:rsidRPr="00524D02">
              <w:t>детей</w:t>
            </w:r>
            <w:proofErr w:type="gramStart"/>
            <w:r w:rsidRPr="00524D02">
              <w:t>.</w:t>
            </w:r>
            <w:r w:rsidR="00683EB1">
              <w:t>Ю</w:t>
            </w:r>
            <w:proofErr w:type="gramEnd"/>
            <w:r w:rsidR="00683EB1">
              <w:t>.Ермолаев</w:t>
            </w:r>
            <w:proofErr w:type="spellEnd"/>
            <w:r w:rsidR="00683EB1">
              <w:t xml:space="preserve"> «Лучший друг».</w:t>
            </w:r>
          </w:p>
          <w:p w:rsidR="00524D02" w:rsidRPr="00524D02" w:rsidRDefault="00524D02">
            <w:pPr>
              <w:spacing w:line="276" w:lineRule="auto"/>
              <w:jc w:val="both"/>
            </w:pPr>
          </w:p>
          <w:p w:rsidR="00524D02" w:rsidRPr="00524D02" w:rsidRDefault="00524D02" w:rsidP="00524D02">
            <w:pPr>
              <w:spacing w:line="276" w:lineRule="auto"/>
              <w:jc w:val="both"/>
            </w:pPr>
            <w:r w:rsidRPr="00524D02">
              <w:lastRenderedPageBreak/>
              <w:t xml:space="preserve">Произведения о детях и для </w:t>
            </w:r>
            <w:proofErr w:type="spellStart"/>
            <w:r w:rsidRPr="00524D02">
              <w:t>детей</w:t>
            </w:r>
            <w:proofErr w:type="gramStart"/>
            <w:r w:rsidRPr="00524D02">
              <w:t>.</w:t>
            </w:r>
            <w:r w:rsidR="00683EB1">
              <w:t>В</w:t>
            </w:r>
            <w:proofErr w:type="gramEnd"/>
            <w:r w:rsidR="00683EB1">
              <w:t>.Орлов</w:t>
            </w:r>
            <w:proofErr w:type="spellEnd"/>
            <w:r w:rsidR="00683EB1">
              <w:t xml:space="preserve"> «Кто первый?».</w:t>
            </w:r>
          </w:p>
          <w:p w:rsidR="00524D02" w:rsidRPr="00524D02" w:rsidRDefault="00524D02">
            <w:pPr>
              <w:spacing w:line="276" w:lineRule="auto"/>
              <w:jc w:val="both"/>
            </w:pPr>
          </w:p>
          <w:p w:rsidR="00524D02" w:rsidRPr="00524D02" w:rsidRDefault="00524D02" w:rsidP="00524D02">
            <w:pPr>
              <w:spacing w:line="276" w:lineRule="auto"/>
              <w:jc w:val="both"/>
            </w:pPr>
            <w:r w:rsidRPr="00524D02">
              <w:t>Произведения о детях и для детей.</w:t>
            </w:r>
            <w:r w:rsidR="00683EB1">
              <w:t xml:space="preserve"> </w:t>
            </w:r>
            <w:proofErr w:type="spellStart"/>
            <w:r w:rsidR="00683EB1">
              <w:t>Ю.Сеф</w:t>
            </w:r>
            <w:proofErr w:type="spellEnd"/>
            <w:r w:rsidR="00683EB1">
              <w:t xml:space="preserve"> «Совет».</w:t>
            </w:r>
          </w:p>
          <w:p w:rsidR="00524D02" w:rsidRPr="00524D02" w:rsidRDefault="00524D02">
            <w:pPr>
              <w:spacing w:line="276" w:lineRule="auto"/>
              <w:jc w:val="both"/>
            </w:pPr>
          </w:p>
          <w:p w:rsidR="00524D02" w:rsidRPr="00524D02" w:rsidRDefault="00524D02" w:rsidP="00524D02">
            <w:pPr>
              <w:spacing w:line="276" w:lineRule="auto"/>
              <w:jc w:val="both"/>
            </w:pPr>
            <w:r w:rsidRPr="00524D02">
              <w:t xml:space="preserve">Произведения о детях и для </w:t>
            </w:r>
            <w:proofErr w:type="spellStart"/>
            <w:r w:rsidRPr="00524D02">
              <w:t>детей</w:t>
            </w:r>
            <w:proofErr w:type="gramStart"/>
            <w:r w:rsidRPr="00524D02">
              <w:t>.</w:t>
            </w:r>
            <w:r w:rsidR="00683EB1">
              <w:t>В</w:t>
            </w:r>
            <w:proofErr w:type="gramEnd"/>
            <w:r w:rsidR="00683EB1">
              <w:t>.Берестов</w:t>
            </w:r>
            <w:proofErr w:type="spellEnd"/>
            <w:r w:rsidR="00683EB1">
              <w:t xml:space="preserve"> «В магазине игрушек».</w:t>
            </w:r>
          </w:p>
          <w:p w:rsidR="00524D02" w:rsidRPr="00524D02" w:rsidRDefault="00524D02">
            <w:pPr>
              <w:spacing w:line="276" w:lineRule="auto"/>
              <w:jc w:val="both"/>
            </w:pPr>
          </w:p>
          <w:p w:rsidR="00524D02" w:rsidRDefault="00524D02">
            <w:pPr>
              <w:spacing w:line="276" w:lineRule="auto"/>
              <w:jc w:val="both"/>
            </w:pPr>
          </w:p>
          <w:p w:rsidR="00653EAE" w:rsidRPr="00BF36F0" w:rsidRDefault="00683EB1">
            <w:pPr>
              <w:spacing w:line="276" w:lineRule="auto"/>
              <w:jc w:val="both"/>
            </w:pPr>
            <w:r w:rsidRPr="00683EB1">
              <w:rPr>
                <w:b/>
              </w:rPr>
              <w:t>Произведения о родной природе.</w:t>
            </w:r>
          </w:p>
          <w:p w:rsidR="00653EAE" w:rsidRPr="00313907" w:rsidRDefault="00653EAE">
            <w:pPr>
              <w:spacing w:line="276" w:lineRule="auto"/>
              <w:jc w:val="both"/>
            </w:pPr>
          </w:p>
          <w:p w:rsidR="00653EAE" w:rsidRPr="00313907" w:rsidRDefault="00653EAE">
            <w:pPr>
              <w:spacing w:line="276" w:lineRule="auto"/>
              <w:jc w:val="both"/>
            </w:pPr>
          </w:p>
          <w:p w:rsidR="00683EB1" w:rsidRPr="00683EB1" w:rsidRDefault="00683EB1" w:rsidP="00683EB1">
            <w:pPr>
              <w:spacing w:line="276" w:lineRule="auto"/>
              <w:jc w:val="both"/>
            </w:pPr>
            <w:r w:rsidRPr="00683EB1">
              <w:t xml:space="preserve">Произведения о родной </w:t>
            </w:r>
            <w:proofErr w:type="spellStart"/>
            <w:r w:rsidRPr="00683EB1">
              <w:t>природе</w:t>
            </w:r>
            <w:proofErr w:type="gramStart"/>
            <w:r w:rsidRPr="00683EB1">
              <w:t>.</w:t>
            </w:r>
            <w:r w:rsidR="004E7C8A">
              <w:t>С</w:t>
            </w:r>
            <w:proofErr w:type="gramEnd"/>
            <w:r w:rsidR="004E7C8A">
              <w:t>тихотворения</w:t>
            </w:r>
            <w:proofErr w:type="spellEnd"/>
            <w:r w:rsidR="004E7C8A">
              <w:t xml:space="preserve"> А. </w:t>
            </w:r>
            <w:proofErr w:type="spellStart"/>
            <w:r w:rsidR="004E7C8A">
              <w:t>Майкова</w:t>
            </w:r>
            <w:proofErr w:type="spellEnd"/>
            <w:r w:rsidR="004E7C8A">
              <w:t>, А. Плещеева, Т. Белозёрова.</w:t>
            </w:r>
          </w:p>
          <w:p w:rsidR="00683EB1" w:rsidRPr="00683EB1" w:rsidRDefault="00683EB1">
            <w:pPr>
              <w:spacing w:line="276" w:lineRule="auto"/>
              <w:jc w:val="both"/>
            </w:pPr>
          </w:p>
          <w:p w:rsidR="00683EB1" w:rsidRPr="00683EB1" w:rsidRDefault="00683EB1" w:rsidP="00683EB1"/>
          <w:p w:rsidR="00683EB1" w:rsidRPr="00683EB1" w:rsidRDefault="00683EB1" w:rsidP="00683EB1"/>
          <w:p w:rsidR="00683EB1" w:rsidRPr="00683EB1" w:rsidRDefault="00683EB1" w:rsidP="00683EB1">
            <w:pPr>
              <w:spacing w:line="276" w:lineRule="auto"/>
              <w:jc w:val="both"/>
            </w:pPr>
            <w:r w:rsidRPr="00683EB1">
              <w:t>Произведения о родной природе.</w:t>
            </w:r>
            <w:r w:rsidR="004E7C8A">
              <w:t xml:space="preserve"> С.Маршак «Апрель».</w:t>
            </w:r>
          </w:p>
          <w:p w:rsidR="00683EB1" w:rsidRPr="00683EB1" w:rsidRDefault="00683EB1" w:rsidP="00683EB1"/>
          <w:p w:rsidR="00683EB1" w:rsidRPr="00683EB1" w:rsidRDefault="00683EB1" w:rsidP="00683EB1"/>
          <w:p w:rsidR="00683EB1" w:rsidRPr="00683EB1" w:rsidRDefault="00683EB1" w:rsidP="00683EB1"/>
          <w:p w:rsidR="004E7C8A" w:rsidRPr="00683EB1" w:rsidRDefault="00683EB1" w:rsidP="004E7C8A">
            <w:pPr>
              <w:spacing w:line="276" w:lineRule="auto"/>
              <w:jc w:val="both"/>
            </w:pPr>
            <w:r w:rsidRPr="00683EB1">
              <w:t>Произведения о родной природе.</w:t>
            </w:r>
            <w:r w:rsidR="004E7C8A">
              <w:t xml:space="preserve"> </w:t>
            </w:r>
            <w:proofErr w:type="spellStart"/>
            <w:r w:rsidR="004E7C8A">
              <w:t>И.Токмакова</w:t>
            </w:r>
            <w:proofErr w:type="spellEnd"/>
            <w:r w:rsidR="004E7C8A">
              <w:t xml:space="preserve"> «Ручей».</w:t>
            </w:r>
          </w:p>
          <w:p w:rsidR="004E7C8A" w:rsidRPr="00683EB1" w:rsidRDefault="004E7C8A" w:rsidP="004E7C8A"/>
          <w:p w:rsidR="00683EB1" w:rsidRPr="00683EB1" w:rsidRDefault="00683EB1" w:rsidP="00683EB1">
            <w:pPr>
              <w:spacing w:line="276" w:lineRule="auto"/>
              <w:jc w:val="both"/>
            </w:pPr>
          </w:p>
          <w:p w:rsidR="00683EB1" w:rsidRPr="00683EB1" w:rsidRDefault="00683EB1" w:rsidP="00683EB1"/>
          <w:p w:rsidR="00683EB1" w:rsidRPr="00683EB1" w:rsidRDefault="00683EB1" w:rsidP="00683EB1">
            <w:pPr>
              <w:spacing w:line="276" w:lineRule="auto"/>
              <w:jc w:val="both"/>
            </w:pPr>
            <w:r w:rsidRPr="00683EB1">
              <w:t xml:space="preserve">Произведения о родной </w:t>
            </w:r>
            <w:proofErr w:type="spellStart"/>
            <w:r w:rsidRPr="00683EB1">
              <w:t>природе</w:t>
            </w:r>
            <w:proofErr w:type="gramStart"/>
            <w:r w:rsidRPr="00683EB1">
              <w:t>.</w:t>
            </w:r>
            <w:r w:rsidR="004E7C8A">
              <w:t>С</w:t>
            </w:r>
            <w:proofErr w:type="gramEnd"/>
            <w:r w:rsidR="004E7C8A">
              <w:t>тихотворения</w:t>
            </w:r>
            <w:proofErr w:type="spellEnd"/>
            <w:r w:rsidR="004E7C8A">
              <w:t xml:space="preserve"> </w:t>
            </w:r>
            <w:proofErr w:type="spellStart"/>
            <w:r w:rsidR="004E7C8A">
              <w:t>Л.Ульяницкой</w:t>
            </w:r>
            <w:proofErr w:type="spellEnd"/>
            <w:r w:rsidR="004E7C8A">
              <w:t>, Л.Яхнина.</w:t>
            </w:r>
          </w:p>
          <w:p w:rsidR="00683EB1" w:rsidRPr="00683EB1" w:rsidRDefault="00683EB1" w:rsidP="00683EB1">
            <w:pPr>
              <w:spacing w:line="276" w:lineRule="auto"/>
              <w:jc w:val="both"/>
            </w:pPr>
          </w:p>
          <w:p w:rsidR="00683EB1" w:rsidRPr="00683EB1" w:rsidRDefault="00683EB1" w:rsidP="00683EB1">
            <w:pPr>
              <w:spacing w:line="276" w:lineRule="auto"/>
              <w:jc w:val="both"/>
            </w:pPr>
          </w:p>
          <w:p w:rsidR="00683EB1" w:rsidRPr="00683EB1" w:rsidRDefault="00683EB1" w:rsidP="00683EB1">
            <w:pPr>
              <w:spacing w:line="276" w:lineRule="auto"/>
              <w:jc w:val="both"/>
            </w:pPr>
          </w:p>
          <w:p w:rsidR="00683EB1" w:rsidRPr="00683EB1" w:rsidRDefault="00683EB1" w:rsidP="00683EB1">
            <w:pPr>
              <w:spacing w:line="276" w:lineRule="auto"/>
              <w:jc w:val="both"/>
            </w:pPr>
            <w:r w:rsidRPr="00683EB1">
              <w:t>Произведения о родной природе.</w:t>
            </w:r>
            <w:r w:rsidR="004E7C8A">
              <w:t xml:space="preserve"> А.Майков «Чудо».</w:t>
            </w:r>
          </w:p>
          <w:p w:rsidR="00683EB1" w:rsidRPr="00683EB1" w:rsidRDefault="00683EB1" w:rsidP="00683EB1">
            <w:pPr>
              <w:spacing w:line="276" w:lineRule="auto"/>
              <w:jc w:val="both"/>
            </w:pPr>
          </w:p>
          <w:p w:rsidR="00683EB1" w:rsidRPr="00683EB1" w:rsidRDefault="00683EB1" w:rsidP="00683EB1">
            <w:pPr>
              <w:spacing w:line="276" w:lineRule="auto"/>
              <w:jc w:val="both"/>
            </w:pPr>
          </w:p>
          <w:p w:rsidR="00683EB1" w:rsidRPr="00683EB1" w:rsidRDefault="00683EB1" w:rsidP="00683EB1">
            <w:pPr>
              <w:spacing w:line="276" w:lineRule="auto"/>
              <w:jc w:val="both"/>
            </w:pPr>
            <w:r w:rsidRPr="00683EB1">
              <w:t xml:space="preserve">Произведения о родной </w:t>
            </w:r>
            <w:proofErr w:type="spellStart"/>
            <w:r w:rsidRPr="00683EB1">
              <w:t>природе</w:t>
            </w:r>
            <w:proofErr w:type="gramStart"/>
            <w:r w:rsidRPr="00683EB1">
              <w:t>.</w:t>
            </w:r>
            <w:r w:rsidR="004E7C8A">
              <w:t>К</w:t>
            </w:r>
            <w:proofErr w:type="gramEnd"/>
            <w:r w:rsidR="004E7C8A">
              <w:t>огда</w:t>
            </w:r>
            <w:proofErr w:type="spellEnd"/>
            <w:r w:rsidR="004E7C8A">
              <w:t xml:space="preserve"> это бывает?</w:t>
            </w:r>
          </w:p>
          <w:p w:rsidR="004E7C8A" w:rsidRDefault="004E7C8A" w:rsidP="00683EB1"/>
          <w:p w:rsidR="004E7C8A" w:rsidRPr="004E7C8A" w:rsidRDefault="004E7C8A" w:rsidP="004E7C8A"/>
          <w:p w:rsidR="004E7C8A" w:rsidRDefault="004E7C8A" w:rsidP="004E7C8A"/>
          <w:p w:rsidR="004E7C8A" w:rsidRDefault="004E7C8A" w:rsidP="004E7C8A"/>
          <w:p w:rsidR="004E7C8A" w:rsidRDefault="004E7C8A" w:rsidP="004E7C8A">
            <w:pPr>
              <w:rPr>
                <w:b/>
              </w:rPr>
            </w:pPr>
            <w:proofErr w:type="gramStart"/>
            <w:r w:rsidRPr="004E7C8A">
              <w:rPr>
                <w:b/>
              </w:rPr>
              <w:t>Устное</w:t>
            </w:r>
            <w:proofErr w:type="gramEnd"/>
            <w:r w:rsidRPr="004E7C8A">
              <w:rPr>
                <w:b/>
              </w:rPr>
              <w:t xml:space="preserve"> народное творчество-малые фольклорные жанры.</w:t>
            </w:r>
          </w:p>
          <w:p w:rsidR="004E7C8A" w:rsidRDefault="004E7C8A" w:rsidP="004E7C8A"/>
          <w:p w:rsidR="004E7C8A" w:rsidRDefault="004E7C8A" w:rsidP="004E7C8A"/>
          <w:p w:rsidR="004E7C8A" w:rsidRPr="004E7C8A" w:rsidRDefault="004E7C8A" w:rsidP="004E7C8A">
            <w:proofErr w:type="gramStart"/>
            <w:r w:rsidRPr="004E7C8A">
              <w:t>Устное</w:t>
            </w:r>
            <w:proofErr w:type="gramEnd"/>
            <w:r w:rsidRPr="004E7C8A">
              <w:t xml:space="preserve"> народное творчество-малые фольклорные жанры.</w:t>
            </w:r>
            <w:r w:rsidR="00B45BEB">
              <w:t xml:space="preserve"> Загадки. </w:t>
            </w:r>
          </w:p>
          <w:p w:rsidR="004E7C8A" w:rsidRPr="004E7C8A" w:rsidRDefault="004E7C8A" w:rsidP="004E7C8A"/>
          <w:p w:rsidR="004E7C8A" w:rsidRPr="004E7C8A" w:rsidRDefault="004E7C8A" w:rsidP="004E7C8A"/>
          <w:p w:rsidR="004E7C8A" w:rsidRPr="004E7C8A" w:rsidRDefault="004E7C8A" w:rsidP="004E7C8A">
            <w:r w:rsidRPr="004E7C8A">
              <w:t xml:space="preserve">Устное народное </w:t>
            </w:r>
            <w:proofErr w:type="spellStart"/>
            <w:r w:rsidRPr="004E7C8A">
              <w:t>творчество-малые</w:t>
            </w:r>
            <w:proofErr w:type="spellEnd"/>
            <w:r w:rsidRPr="004E7C8A">
              <w:t xml:space="preserve"> фольклорные </w:t>
            </w:r>
            <w:proofErr w:type="spellStart"/>
            <w:r w:rsidRPr="004E7C8A">
              <w:t>жанры</w:t>
            </w:r>
            <w:proofErr w:type="gramStart"/>
            <w:r w:rsidRPr="004E7C8A">
              <w:t>.</w:t>
            </w:r>
            <w:r w:rsidR="00B45BEB">
              <w:t>П</w:t>
            </w:r>
            <w:proofErr w:type="gramEnd"/>
            <w:r w:rsidR="00B45BEB">
              <w:t>есенки</w:t>
            </w:r>
            <w:proofErr w:type="spellEnd"/>
            <w:r w:rsidR="00B45BEB">
              <w:t>.</w:t>
            </w:r>
          </w:p>
          <w:p w:rsidR="004E7C8A" w:rsidRPr="004E7C8A" w:rsidRDefault="004E7C8A" w:rsidP="004E7C8A"/>
          <w:p w:rsidR="004E7C8A" w:rsidRPr="004E7C8A" w:rsidRDefault="004E7C8A" w:rsidP="004E7C8A"/>
          <w:p w:rsidR="004E7C8A" w:rsidRPr="004E7C8A" w:rsidRDefault="004E7C8A" w:rsidP="004E7C8A">
            <w:proofErr w:type="gramStart"/>
            <w:r w:rsidRPr="004E7C8A">
              <w:t>Устное</w:t>
            </w:r>
            <w:proofErr w:type="gramEnd"/>
            <w:r w:rsidRPr="004E7C8A">
              <w:t xml:space="preserve"> народное творчество-малые фольклорные жанры.</w:t>
            </w:r>
            <w:r w:rsidR="00B45BEB">
              <w:t xml:space="preserve"> </w:t>
            </w:r>
            <w:proofErr w:type="spellStart"/>
            <w:r w:rsidR="00B45BEB">
              <w:t>Потешки</w:t>
            </w:r>
            <w:proofErr w:type="spellEnd"/>
            <w:r w:rsidR="00B45BEB">
              <w:t>.</w:t>
            </w:r>
          </w:p>
          <w:p w:rsidR="004E7C8A" w:rsidRPr="004E7C8A" w:rsidRDefault="004E7C8A" w:rsidP="004E7C8A"/>
          <w:p w:rsidR="004E7C8A" w:rsidRPr="004E7C8A" w:rsidRDefault="004E7C8A" w:rsidP="004E7C8A"/>
          <w:p w:rsidR="004E7C8A" w:rsidRPr="00B45BEB" w:rsidRDefault="004E7C8A" w:rsidP="004E7C8A">
            <w:proofErr w:type="gramStart"/>
            <w:r w:rsidRPr="004E7C8A">
              <w:t>Устное</w:t>
            </w:r>
            <w:proofErr w:type="gramEnd"/>
            <w:r w:rsidRPr="004E7C8A">
              <w:t xml:space="preserve"> народное творчество-малые фольклорные жанры</w:t>
            </w:r>
            <w:r w:rsidRPr="004E7C8A">
              <w:rPr>
                <w:b/>
              </w:rPr>
              <w:t>.</w:t>
            </w:r>
            <w:r w:rsidR="00B45BEB">
              <w:rPr>
                <w:b/>
              </w:rPr>
              <w:t xml:space="preserve"> </w:t>
            </w:r>
            <w:r w:rsidR="00B45BEB" w:rsidRPr="00B45BEB">
              <w:t>Небылицы.</w:t>
            </w:r>
          </w:p>
          <w:p w:rsidR="004E7C8A" w:rsidRDefault="004E7C8A" w:rsidP="004E7C8A"/>
          <w:p w:rsidR="004E7C8A" w:rsidRDefault="004E7C8A" w:rsidP="004E7C8A"/>
          <w:p w:rsidR="00B45BEB" w:rsidRPr="00B45BEB" w:rsidRDefault="00B45BEB" w:rsidP="004E7C8A">
            <w:pPr>
              <w:spacing w:line="276" w:lineRule="auto"/>
              <w:jc w:val="both"/>
              <w:rPr>
                <w:b/>
              </w:rPr>
            </w:pPr>
            <w:r w:rsidRPr="00B45BEB">
              <w:rPr>
                <w:b/>
              </w:rPr>
              <w:t>Произведения о братьях наших меньших.</w:t>
            </w:r>
          </w:p>
          <w:p w:rsidR="00B45BEB" w:rsidRPr="00B45BEB" w:rsidRDefault="00B45BEB" w:rsidP="004E7C8A">
            <w:pPr>
              <w:spacing w:line="276" w:lineRule="auto"/>
              <w:jc w:val="both"/>
            </w:pPr>
          </w:p>
          <w:p w:rsidR="00B45BEB" w:rsidRPr="00B45BEB" w:rsidRDefault="00B45BEB" w:rsidP="004E7C8A">
            <w:pPr>
              <w:spacing w:line="276" w:lineRule="auto"/>
              <w:jc w:val="both"/>
            </w:pPr>
          </w:p>
          <w:p w:rsidR="00B45BEB" w:rsidRPr="00B45BEB" w:rsidRDefault="00B45BEB" w:rsidP="00B45BEB">
            <w:pPr>
              <w:spacing w:line="276" w:lineRule="auto"/>
              <w:jc w:val="both"/>
            </w:pPr>
            <w:r w:rsidRPr="00B45BEB">
              <w:t>Произведения о братьях наших меньших.</w:t>
            </w:r>
            <w:r>
              <w:t xml:space="preserve"> С.Михалков «</w:t>
            </w:r>
            <w:proofErr w:type="spellStart"/>
            <w:r>
              <w:t>Трезор</w:t>
            </w:r>
            <w:proofErr w:type="spellEnd"/>
            <w:r>
              <w:t>».</w:t>
            </w:r>
          </w:p>
          <w:p w:rsidR="00B45BEB" w:rsidRPr="00B45BEB" w:rsidRDefault="00B45BEB" w:rsidP="00B45BEB">
            <w:pPr>
              <w:spacing w:line="276" w:lineRule="auto"/>
              <w:jc w:val="both"/>
            </w:pPr>
          </w:p>
          <w:p w:rsidR="00B45BEB" w:rsidRPr="00B45BEB" w:rsidRDefault="00B45BEB" w:rsidP="004E7C8A">
            <w:pPr>
              <w:spacing w:line="276" w:lineRule="auto"/>
              <w:jc w:val="both"/>
            </w:pPr>
          </w:p>
          <w:p w:rsidR="00B45BEB" w:rsidRPr="00B45BEB" w:rsidRDefault="00B45BEB" w:rsidP="00B45BEB">
            <w:pPr>
              <w:spacing w:line="276" w:lineRule="auto"/>
              <w:jc w:val="both"/>
            </w:pPr>
            <w:r w:rsidRPr="00B45BEB">
              <w:t>Произведения о братьях наших меньших.</w:t>
            </w:r>
            <w:r>
              <w:t xml:space="preserve"> И </w:t>
            </w:r>
            <w:proofErr w:type="spellStart"/>
            <w:r>
              <w:t>Токмакова</w:t>
            </w:r>
            <w:proofErr w:type="spellEnd"/>
            <w:r>
              <w:t xml:space="preserve"> «Купите собаку».</w:t>
            </w:r>
          </w:p>
          <w:p w:rsidR="00B45BEB" w:rsidRPr="00B45BEB" w:rsidRDefault="00B45BEB" w:rsidP="00B45BEB">
            <w:pPr>
              <w:spacing w:line="276" w:lineRule="auto"/>
              <w:jc w:val="both"/>
            </w:pPr>
          </w:p>
          <w:p w:rsidR="00B45BEB" w:rsidRPr="00B45BEB" w:rsidRDefault="00B45BEB" w:rsidP="004E7C8A">
            <w:pPr>
              <w:spacing w:line="276" w:lineRule="auto"/>
              <w:jc w:val="both"/>
            </w:pPr>
          </w:p>
          <w:p w:rsidR="00B45BEB" w:rsidRPr="00B45BEB" w:rsidRDefault="00B45BEB" w:rsidP="00B45BEB">
            <w:pPr>
              <w:spacing w:line="276" w:lineRule="auto"/>
              <w:jc w:val="both"/>
            </w:pPr>
            <w:r w:rsidRPr="00B45BEB">
              <w:t>Произведения о братьях наших меньших.</w:t>
            </w:r>
            <w:r>
              <w:t xml:space="preserve"> </w:t>
            </w:r>
            <w:proofErr w:type="spellStart"/>
            <w:r>
              <w:t>М.Пляцковский</w:t>
            </w:r>
            <w:proofErr w:type="spellEnd"/>
            <w:r>
              <w:t xml:space="preserve"> «Цап </w:t>
            </w:r>
            <w:proofErr w:type="spellStart"/>
            <w:r>
              <w:t>Царапыч</w:t>
            </w:r>
            <w:proofErr w:type="spellEnd"/>
            <w:r>
              <w:t>».</w:t>
            </w:r>
          </w:p>
          <w:p w:rsidR="00B45BEB" w:rsidRPr="00B45BEB" w:rsidRDefault="00B45BEB" w:rsidP="00B45BEB">
            <w:pPr>
              <w:spacing w:line="276" w:lineRule="auto"/>
              <w:jc w:val="both"/>
            </w:pPr>
          </w:p>
          <w:p w:rsidR="00B45BEB" w:rsidRPr="00B45BEB" w:rsidRDefault="00B45BEB" w:rsidP="004E7C8A">
            <w:pPr>
              <w:spacing w:line="276" w:lineRule="auto"/>
              <w:jc w:val="both"/>
            </w:pPr>
          </w:p>
          <w:p w:rsidR="00B45BEB" w:rsidRPr="00B45BEB" w:rsidRDefault="00B45BEB" w:rsidP="00B45BEB">
            <w:pPr>
              <w:spacing w:line="276" w:lineRule="auto"/>
              <w:jc w:val="both"/>
            </w:pPr>
            <w:r w:rsidRPr="00B45BEB">
              <w:t xml:space="preserve">Произведения о братьях наших </w:t>
            </w:r>
            <w:proofErr w:type="spellStart"/>
            <w:r w:rsidRPr="00B45BEB">
              <w:t>меньших</w:t>
            </w:r>
            <w:proofErr w:type="gramStart"/>
            <w:r w:rsidRPr="00B45BEB">
              <w:t>.</w:t>
            </w:r>
            <w:r>
              <w:t>Г</w:t>
            </w:r>
            <w:proofErr w:type="gramEnd"/>
            <w:r>
              <w:t>.Сапгир</w:t>
            </w:r>
            <w:proofErr w:type="spellEnd"/>
            <w:r>
              <w:t xml:space="preserve"> «Кошка».</w:t>
            </w:r>
          </w:p>
          <w:p w:rsidR="00B45BEB" w:rsidRPr="00B45BEB" w:rsidRDefault="00B45BEB" w:rsidP="00B45BEB">
            <w:pPr>
              <w:spacing w:line="276" w:lineRule="auto"/>
              <w:jc w:val="both"/>
            </w:pPr>
          </w:p>
          <w:p w:rsidR="00B45BEB" w:rsidRPr="00B45BEB" w:rsidRDefault="00B45BEB" w:rsidP="00B45BEB">
            <w:pPr>
              <w:spacing w:line="276" w:lineRule="auto"/>
              <w:jc w:val="both"/>
            </w:pPr>
            <w:r w:rsidRPr="00B45BEB">
              <w:t>Произведения о братьях наших меньших.</w:t>
            </w:r>
            <w:r>
              <w:t xml:space="preserve"> В.Берестов «Лягушата».</w:t>
            </w:r>
          </w:p>
          <w:p w:rsidR="00B45BEB" w:rsidRPr="00B45BEB" w:rsidRDefault="00B45BEB" w:rsidP="00B45BEB">
            <w:pPr>
              <w:spacing w:line="276" w:lineRule="auto"/>
              <w:jc w:val="both"/>
            </w:pPr>
          </w:p>
          <w:p w:rsidR="00B45BEB" w:rsidRPr="00B45BEB" w:rsidRDefault="00B45BEB" w:rsidP="004E7C8A">
            <w:pPr>
              <w:spacing w:line="276" w:lineRule="auto"/>
              <w:jc w:val="both"/>
            </w:pPr>
          </w:p>
          <w:p w:rsidR="00B45BEB" w:rsidRPr="00B45BEB" w:rsidRDefault="00B45BEB" w:rsidP="00B45BEB">
            <w:pPr>
              <w:spacing w:line="276" w:lineRule="auto"/>
              <w:jc w:val="both"/>
            </w:pPr>
            <w:r w:rsidRPr="00B45BEB">
              <w:t>Произведения о братьях наших меньших.</w:t>
            </w:r>
            <w:r>
              <w:t xml:space="preserve"> Н. Сладков «Лисица и ёж».</w:t>
            </w:r>
          </w:p>
          <w:p w:rsidR="00B45BEB" w:rsidRPr="00B45BEB" w:rsidRDefault="00B45BEB" w:rsidP="00B45BEB">
            <w:pPr>
              <w:spacing w:line="276" w:lineRule="auto"/>
              <w:jc w:val="both"/>
            </w:pPr>
          </w:p>
          <w:p w:rsidR="00B45BEB" w:rsidRPr="00B45BEB" w:rsidRDefault="00B45BEB" w:rsidP="004E7C8A">
            <w:pPr>
              <w:spacing w:line="276" w:lineRule="auto"/>
              <w:jc w:val="both"/>
            </w:pPr>
          </w:p>
          <w:p w:rsidR="00B45BEB" w:rsidRPr="00B45BEB" w:rsidRDefault="00B45BEB" w:rsidP="00B45BEB">
            <w:pPr>
              <w:spacing w:line="276" w:lineRule="auto"/>
              <w:jc w:val="both"/>
            </w:pPr>
            <w:r w:rsidRPr="00B45BEB">
              <w:t>Произведения о братьях наших меньших.</w:t>
            </w:r>
            <w:r w:rsidR="00BF36F0">
              <w:t xml:space="preserve"> Н.Сладков </w:t>
            </w:r>
            <w:r w:rsidR="00BF36F0">
              <w:lastRenderedPageBreak/>
              <w:t>«Храбрый ёж»</w:t>
            </w:r>
            <w:r>
              <w:t>.</w:t>
            </w:r>
          </w:p>
          <w:p w:rsidR="00B45BEB" w:rsidRPr="00B45BEB" w:rsidRDefault="00B45BEB" w:rsidP="00B45BEB">
            <w:pPr>
              <w:spacing w:line="276" w:lineRule="auto"/>
              <w:jc w:val="both"/>
            </w:pPr>
          </w:p>
          <w:p w:rsidR="00B45BEB" w:rsidRDefault="00B45BEB" w:rsidP="004E7C8A">
            <w:pPr>
              <w:spacing w:line="276" w:lineRule="auto"/>
              <w:jc w:val="both"/>
            </w:pPr>
          </w:p>
          <w:p w:rsidR="00B45BEB" w:rsidRPr="00B45BEB" w:rsidRDefault="00B45BEB" w:rsidP="004E7C8A">
            <w:pPr>
              <w:spacing w:line="276" w:lineRule="auto"/>
              <w:jc w:val="both"/>
              <w:rPr>
                <w:b/>
              </w:rPr>
            </w:pPr>
            <w:r w:rsidRPr="00B45BEB">
              <w:rPr>
                <w:b/>
              </w:rPr>
              <w:t>Произведения о маме.</w:t>
            </w:r>
            <w:r w:rsidR="00BF36F0">
              <w:rPr>
                <w:b/>
              </w:rPr>
              <w:t xml:space="preserve"> </w:t>
            </w:r>
          </w:p>
          <w:p w:rsidR="00B45BEB" w:rsidRDefault="00B45BEB" w:rsidP="004E7C8A">
            <w:pPr>
              <w:spacing w:line="276" w:lineRule="auto"/>
              <w:jc w:val="both"/>
            </w:pPr>
          </w:p>
          <w:p w:rsidR="00B45BEB" w:rsidRPr="00BF36F0" w:rsidRDefault="00B45BEB" w:rsidP="00B45BEB">
            <w:pPr>
              <w:spacing w:line="276" w:lineRule="auto"/>
              <w:jc w:val="both"/>
            </w:pPr>
            <w:r w:rsidRPr="00BF36F0">
              <w:t>Произведения о маме.</w:t>
            </w:r>
            <w:r w:rsidR="00BF36F0" w:rsidRPr="00BF36F0">
              <w:t xml:space="preserve"> С Маршак «Радуга».</w:t>
            </w:r>
          </w:p>
          <w:p w:rsidR="00B45BEB" w:rsidRPr="00BF36F0" w:rsidRDefault="00B45BEB" w:rsidP="004E7C8A">
            <w:pPr>
              <w:spacing w:line="276" w:lineRule="auto"/>
              <w:jc w:val="both"/>
            </w:pPr>
          </w:p>
          <w:p w:rsidR="00BF36F0" w:rsidRPr="00BF36F0" w:rsidRDefault="00B45BEB" w:rsidP="00BF36F0">
            <w:pPr>
              <w:spacing w:line="276" w:lineRule="auto"/>
              <w:jc w:val="both"/>
            </w:pPr>
            <w:r w:rsidRPr="00BF36F0">
              <w:t>Произведения о маме.</w:t>
            </w:r>
            <w:r w:rsidR="00BF36F0" w:rsidRPr="00BF36F0">
              <w:t xml:space="preserve"> В.Берестов «Любили тебя без особых причин»</w:t>
            </w:r>
          </w:p>
          <w:p w:rsidR="00B45BEB" w:rsidRPr="00BF36F0" w:rsidRDefault="00B45BEB" w:rsidP="00B45BEB">
            <w:pPr>
              <w:spacing w:line="276" w:lineRule="auto"/>
              <w:jc w:val="both"/>
            </w:pPr>
          </w:p>
          <w:p w:rsidR="00B45BEB" w:rsidRPr="00BF36F0" w:rsidRDefault="00B45BEB" w:rsidP="004E7C8A">
            <w:pPr>
              <w:spacing w:line="276" w:lineRule="auto"/>
              <w:jc w:val="both"/>
            </w:pPr>
          </w:p>
          <w:p w:rsidR="00B45BEB" w:rsidRPr="00BF36F0" w:rsidRDefault="00B45BEB" w:rsidP="00B45BEB">
            <w:pPr>
              <w:spacing w:line="276" w:lineRule="auto"/>
              <w:jc w:val="both"/>
            </w:pPr>
            <w:r w:rsidRPr="00BF36F0">
              <w:t>Произведения о маме.</w:t>
            </w:r>
            <w:r w:rsidR="00BF36F0" w:rsidRPr="00BF36F0">
              <w:t xml:space="preserve"> П.Н.Воронько «Лучше нет родного края»</w:t>
            </w:r>
          </w:p>
          <w:p w:rsidR="00B45BEB" w:rsidRDefault="00B45BEB" w:rsidP="004E7C8A">
            <w:pPr>
              <w:spacing w:line="276" w:lineRule="auto"/>
              <w:jc w:val="both"/>
            </w:pPr>
          </w:p>
          <w:p w:rsidR="00B45BEB" w:rsidRDefault="00B45BEB" w:rsidP="004E7C8A">
            <w:pPr>
              <w:spacing w:line="276" w:lineRule="auto"/>
              <w:jc w:val="both"/>
            </w:pPr>
          </w:p>
          <w:p w:rsidR="00B45BEB" w:rsidRDefault="00BF36F0" w:rsidP="004E7C8A">
            <w:pPr>
              <w:spacing w:line="276" w:lineRule="auto"/>
              <w:jc w:val="both"/>
            </w:pPr>
            <w:r w:rsidRPr="00BF36F0">
              <w:rPr>
                <w:b/>
              </w:rPr>
              <w:t>Фольклорные и авторские произведения о чудесах и фантазии</w:t>
            </w:r>
            <w:r>
              <w:t>.</w:t>
            </w:r>
          </w:p>
          <w:p w:rsidR="00B45BEB" w:rsidRDefault="00B45BEB" w:rsidP="004E7C8A">
            <w:pPr>
              <w:spacing w:line="276" w:lineRule="auto"/>
              <w:jc w:val="both"/>
            </w:pPr>
          </w:p>
          <w:p w:rsidR="00BF36F0" w:rsidRPr="00BF36F0" w:rsidRDefault="00BF36F0" w:rsidP="00BF36F0">
            <w:pPr>
              <w:spacing w:line="276" w:lineRule="auto"/>
              <w:jc w:val="both"/>
            </w:pPr>
            <w:r w:rsidRPr="00BF36F0">
              <w:t xml:space="preserve">Фольклорные и авторские произведения о чудесах и </w:t>
            </w:r>
            <w:proofErr w:type="spellStart"/>
            <w:r w:rsidRPr="00BF36F0">
              <w:t>фантазии</w:t>
            </w:r>
            <w:proofErr w:type="gramStart"/>
            <w:r w:rsidRPr="00BF36F0">
              <w:t>.</w:t>
            </w:r>
            <w:r w:rsidR="00BA3809">
              <w:t>И</w:t>
            </w:r>
            <w:proofErr w:type="gramEnd"/>
            <w:r w:rsidR="00BA3809">
              <w:t>.Токмакова</w:t>
            </w:r>
            <w:proofErr w:type="spellEnd"/>
            <w:r w:rsidR="00BA3809">
              <w:t xml:space="preserve"> «Мы играли хохотушки».</w:t>
            </w:r>
          </w:p>
          <w:p w:rsidR="00BF36F0" w:rsidRPr="00BF36F0" w:rsidRDefault="00BF36F0" w:rsidP="00BF36F0">
            <w:pPr>
              <w:spacing w:line="276" w:lineRule="auto"/>
              <w:jc w:val="both"/>
            </w:pPr>
          </w:p>
          <w:p w:rsidR="00B45BEB" w:rsidRPr="00BF36F0" w:rsidRDefault="00B45BEB" w:rsidP="004E7C8A">
            <w:pPr>
              <w:spacing w:line="276" w:lineRule="auto"/>
              <w:jc w:val="both"/>
            </w:pPr>
          </w:p>
          <w:p w:rsidR="00BF36F0" w:rsidRPr="00BF36F0" w:rsidRDefault="00BF36F0" w:rsidP="00BF36F0">
            <w:pPr>
              <w:spacing w:line="276" w:lineRule="auto"/>
              <w:jc w:val="both"/>
            </w:pPr>
            <w:r w:rsidRPr="00BF36F0">
              <w:t xml:space="preserve">Фольклорные и авторские произведения о чудесах и </w:t>
            </w:r>
            <w:proofErr w:type="spellStart"/>
            <w:r w:rsidRPr="00BF36F0">
              <w:t>фантазии</w:t>
            </w:r>
            <w:proofErr w:type="gramStart"/>
            <w:r w:rsidRPr="00BF36F0">
              <w:t>.</w:t>
            </w:r>
            <w:r w:rsidR="00BA3809">
              <w:t>И</w:t>
            </w:r>
            <w:proofErr w:type="gramEnd"/>
            <w:r w:rsidR="00BA3809">
              <w:t>.Пивоварова</w:t>
            </w:r>
            <w:proofErr w:type="spellEnd"/>
            <w:r w:rsidR="00BA3809">
              <w:t xml:space="preserve"> «</w:t>
            </w:r>
            <w:proofErr w:type="spellStart"/>
            <w:r w:rsidR="00BA3809">
              <w:t>Кулинаки-пулинаки</w:t>
            </w:r>
            <w:proofErr w:type="spellEnd"/>
            <w:r w:rsidR="00BA3809">
              <w:t>».</w:t>
            </w:r>
          </w:p>
          <w:p w:rsidR="00BF36F0" w:rsidRPr="00BF36F0" w:rsidRDefault="00BF36F0" w:rsidP="00BF36F0">
            <w:pPr>
              <w:spacing w:line="276" w:lineRule="auto"/>
              <w:jc w:val="both"/>
            </w:pPr>
          </w:p>
          <w:p w:rsidR="00B45BEB" w:rsidRPr="00BF36F0" w:rsidRDefault="00B45BEB" w:rsidP="004E7C8A">
            <w:pPr>
              <w:spacing w:line="276" w:lineRule="auto"/>
              <w:jc w:val="both"/>
            </w:pPr>
          </w:p>
          <w:p w:rsidR="00BF36F0" w:rsidRPr="00BF36F0" w:rsidRDefault="00BF36F0" w:rsidP="00BF36F0">
            <w:pPr>
              <w:spacing w:line="276" w:lineRule="auto"/>
              <w:jc w:val="both"/>
            </w:pPr>
            <w:r w:rsidRPr="00BF36F0">
              <w:lastRenderedPageBreak/>
              <w:t xml:space="preserve">Фольклорные и авторские произведения о чудесах и </w:t>
            </w:r>
            <w:proofErr w:type="spellStart"/>
            <w:r w:rsidRPr="00BF36F0">
              <w:t>фантазии</w:t>
            </w:r>
            <w:proofErr w:type="gramStart"/>
            <w:r w:rsidRPr="00BF36F0">
              <w:t>.</w:t>
            </w:r>
            <w:r w:rsidR="00BA3809">
              <w:t>Р</w:t>
            </w:r>
            <w:proofErr w:type="gramEnd"/>
            <w:r w:rsidR="00BA3809">
              <w:t>.Сеф</w:t>
            </w:r>
            <w:proofErr w:type="spellEnd"/>
            <w:r w:rsidR="00BA3809">
              <w:t xml:space="preserve"> «Чудо».</w:t>
            </w:r>
          </w:p>
          <w:p w:rsidR="00BF36F0" w:rsidRPr="00BF36F0" w:rsidRDefault="00BF36F0" w:rsidP="00BF36F0">
            <w:pPr>
              <w:spacing w:line="276" w:lineRule="auto"/>
              <w:jc w:val="both"/>
            </w:pPr>
          </w:p>
          <w:p w:rsidR="00B45BEB" w:rsidRPr="00BF36F0" w:rsidRDefault="00B45BEB" w:rsidP="004E7C8A">
            <w:pPr>
              <w:spacing w:line="276" w:lineRule="auto"/>
              <w:jc w:val="both"/>
            </w:pPr>
          </w:p>
          <w:p w:rsidR="00BF36F0" w:rsidRPr="00BF36F0" w:rsidRDefault="00BF36F0" w:rsidP="00BF36F0">
            <w:pPr>
              <w:spacing w:line="276" w:lineRule="auto"/>
              <w:jc w:val="both"/>
            </w:pPr>
            <w:r w:rsidRPr="00BF36F0">
              <w:t>Фольклорные и авторские произведения о чудесах и фантазии.</w:t>
            </w:r>
            <w:r w:rsidR="00BA3809">
              <w:t xml:space="preserve"> Английские народные песенки и небылицы в переводе К.Чуковского и С.Маршака</w:t>
            </w:r>
          </w:p>
          <w:p w:rsidR="00BF36F0" w:rsidRDefault="00BF36F0" w:rsidP="00BF36F0">
            <w:pPr>
              <w:spacing w:line="276" w:lineRule="auto"/>
              <w:jc w:val="both"/>
            </w:pPr>
          </w:p>
          <w:p w:rsidR="00B45BEB" w:rsidRDefault="00B45BEB" w:rsidP="004E7C8A">
            <w:pPr>
              <w:spacing w:line="276" w:lineRule="auto"/>
              <w:jc w:val="both"/>
            </w:pPr>
          </w:p>
          <w:p w:rsidR="00B607CF" w:rsidRDefault="004E7C8A" w:rsidP="004E7C8A">
            <w:r w:rsidRPr="001750EE">
              <w:t>Промежуточная аттестация. КМ</w:t>
            </w:r>
            <w:r>
              <w:t>С по оценке уровня</w:t>
            </w:r>
            <w:r w:rsidR="00BA3809">
              <w:t>.</w:t>
            </w:r>
          </w:p>
          <w:p w:rsidR="00BA3809" w:rsidRDefault="00BA3809" w:rsidP="004E7C8A"/>
          <w:p w:rsidR="00BA3809" w:rsidRDefault="00BA3809" w:rsidP="004E7C8A"/>
          <w:p w:rsidR="00BA3809" w:rsidRPr="004E7C8A" w:rsidRDefault="00BA3809" w:rsidP="004E7C8A">
            <w:r>
              <w:t>Библиографическая культура (работа с детской книгой).</w:t>
            </w:r>
          </w:p>
        </w:tc>
        <w:tc>
          <w:tcPr>
            <w:tcW w:w="1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5CF3" w:rsidRDefault="00BF5CF3" w:rsidP="00F10398">
            <w:pPr>
              <w:rPr>
                <w:b/>
              </w:rPr>
            </w:pPr>
            <w:r>
              <w:rPr>
                <w:b/>
              </w:rPr>
              <w:lastRenderedPageBreak/>
              <w:t>90 ч.</w:t>
            </w:r>
          </w:p>
          <w:p w:rsidR="00BF5CF3" w:rsidRDefault="00BF5CF3" w:rsidP="00F10398">
            <w:pPr>
              <w:rPr>
                <w:b/>
              </w:rPr>
            </w:pPr>
          </w:p>
          <w:p w:rsidR="00BF5CF3" w:rsidRDefault="00BF5CF3" w:rsidP="00F10398">
            <w:pPr>
              <w:rPr>
                <w:b/>
              </w:rPr>
            </w:pPr>
          </w:p>
          <w:p w:rsidR="00F10398" w:rsidRPr="005F1816" w:rsidRDefault="005F1816" w:rsidP="00F10398">
            <w:pPr>
              <w:rPr>
                <w:b/>
              </w:rPr>
            </w:pPr>
            <w:r w:rsidRPr="005F1816">
              <w:rPr>
                <w:b/>
              </w:rPr>
              <w:t>5 ч.</w:t>
            </w:r>
          </w:p>
          <w:p w:rsidR="00F10398" w:rsidRDefault="00F10398" w:rsidP="00F10398"/>
          <w:p w:rsidR="00F10398" w:rsidRPr="00F10398" w:rsidRDefault="00F10398" w:rsidP="00F10398"/>
          <w:p w:rsidR="00F10398" w:rsidRDefault="00F10398" w:rsidP="00F10398"/>
          <w:p w:rsidR="00F10398" w:rsidRDefault="00F10398" w:rsidP="00F10398"/>
          <w:p w:rsidR="00F10398" w:rsidRDefault="00F10398" w:rsidP="00F10398"/>
          <w:p w:rsidR="00996331" w:rsidRDefault="00996331" w:rsidP="00F10398"/>
          <w:p w:rsidR="00B607CF" w:rsidRDefault="00B607CF" w:rsidP="00F10398"/>
          <w:p w:rsidR="00B607CF" w:rsidRDefault="00B607CF" w:rsidP="00F10398"/>
          <w:p w:rsidR="00B607CF" w:rsidRDefault="00B607CF" w:rsidP="00F10398"/>
          <w:p w:rsidR="00B607CF" w:rsidRDefault="00B607CF" w:rsidP="00F10398"/>
          <w:p w:rsidR="00B607CF" w:rsidRDefault="00B607CF" w:rsidP="00F10398"/>
          <w:p w:rsidR="00B607CF" w:rsidRDefault="00B607CF" w:rsidP="00F10398"/>
          <w:p w:rsidR="00B607CF" w:rsidRDefault="00B607CF" w:rsidP="00F10398"/>
          <w:p w:rsidR="00B607CF" w:rsidRDefault="00BF5CF3" w:rsidP="00F10398">
            <w:r>
              <w:t>1 ч.</w:t>
            </w:r>
          </w:p>
          <w:p w:rsidR="00B607CF" w:rsidRDefault="00B607CF" w:rsidP="00F10398"/>
          <w:p w:rsidR="00B607CF" w:rsidRDefault="00B607CF" w:rsidP="00F10398"/>
          <w:p w:rsidR="00B607CF" w:rsidRDefault="00B607CF" w:rsidP="00F10398">
            <w:pPr>
              <w:rPr>
                <w:b/>
              </w:rPr>
            </w:pPr>
          </w:p>
          <w:p w:rsidR="00B607CF" w:rsidRPr="00B607CF" w:rsidRDefault="00B607CF" w:rsidP="00B607CF"/>
          <w:p w:rsidR="00B607CF" w:rsidRP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F5CF3" w:rsidP="00B607CF">
            <w:r>
              <w:t>1 ч.</w:t>
            </w:r>
          </w:p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F5CF3" w:rsidP="00B607CF">
            <w:r>
              <w:t>1 ч.</w:t>
            </w:r>
          </w:p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B607CF" w:rsidRDefault="00B607CF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Pr="00BF5CF3" w:rsidRDefault="00BF5CF3" w:rsidP="00B607CF">
            <w:r w:rsidRPr="00BF5CF3">
              <w:t>1 ч.</w:t>
            </w: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8E398A" w:rsidRDefault="008E398A" w:rsidP="00B607CF">
            <w:pPr>
              <w:rPr>
                <w:b/>
              </w:rPr>
            </w:pPr>
          </w:p>
          <w:p w:rsidR="005F1816" w:rsidRDefault="005F1816" w:rsidP="00B607CF">
            <w:pPr>
              <w:rPr>
                <w:b/>
              </w:rPr>
            </w:pPr>
          </w:p>
          <w:p w:rsidR="005F1816" w:rsidRPr="00BF5CF3" w:rsidRDefault="00BF5CF3" w:rsidP="00B607CF">
            <w:r w:rsidRPr="00BF5CF3">
              <w:t>1 ч.</w:t>
            </w:r>
          </w:p>
          <w:p w:rsidR="005F1816" w:rsidRDefault="005F1816" w:rsidP="00B607CF">
            <w:pPr>
              <w:rPr>
                <w:b/>
              </w:rPr>
            </w:pPr>
          </w:p>
          <w:p w:rsidR="005F1816" w:rsidRDefault="005F1816" w:rsidP="00B607CF">
            <w:pPr>
              <w:rPr>
                <w:b/>
              </w:rPr>
            </w:pPr>
          </w:p>
          <w:p w:rsidR="005F1816" w:rsidRDefault="005F1816" w:rsidP="00B607CF">
            <w:pPr>
              <w:rPr>
                <w:b/>
              </w:rPr>
            </w:pPr>
          </w:p>
          <w:p w:rsidR="005F1816" w:rsidRDefault="005F1816" w:rsidP="00B607CF">
            <w:pPr>
              <w:rPr>
                <w:b/>
              </w:rPr>
            </w:pPr>
          </w:p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Pr="00BF5CF3" w:rsidRDefault="00BF5CF3" w:rsidP="00B607CF">
            <w:pPr>
              <w:rPr>
                <w:b/>
              </w:rPr>
            </w:pPr>
            <w:r w:rsidRPr="00BF5CF3">
              <w:rPr>
                <w:b/>
              </w:rPr>
              <w:t>5.ч.</w:t>
            </w:r>
          </w:p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BF5CF3" w:rsidP="00B607CF">
            <w:r>
              <w:t>1 ч.</w:t>
            </w:r>
          </w:p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BF5CF3" w:rsidP="00B607CF">
            <w:r>
              <w:t>1 ч.</w:t>
            </w:r>
          </w:p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Default="005F1816" w:rsidP="00B607CF"/>
          <w:p w:rsidR="005F1816" w:rsidRPr="005F1816" w:rsidRDefault="005F1816" w:rsidP="00B607CF"/>
          <w:p w:rsidR="005F1816" w:rsidRDefault="005F1816" w:rsidP="00B607CF"/>
          <w:p w:rsidR="005F1816" w:rsidRDefault="005F1816" w:rsidP="005F1816"/>
          <w:p w:rsidR="005F1816" w:rsidRDefault="005F1816" w:rsidP="005F1816"/>
          <w:p w:rsidR="005F1816" w:rsidRDefault="005F1816" w:rsidP="005F1816"/>
          <w:p w:rsidR="005F1816" w:rsidRPr="008E398A" w:rsidRDefault="005F1816" w:rsidP="005F1816">
            <w:pPr>
              <w:rPr>
                <w:b/>
              </w:rPr>
            </w:pPr>
          </w:p>
          <w:p w:rsidR="005F1816" w:rsidRDefault="00BF5CF3" w:rsidP="005F1816">
            <w:r>
              <w:t>1 ч.</w:t>
            </w:r>
          </w:p>
          <w:p w:rsidR="005F1816" w:rsidRDefault="005F1816" w:rsidP="005F1816"/>
          <w:p w:rsidR="005F1816" w:rsidRDefault="005F1816" w:rsidP="005F1816"/>
          <w:p w:rsidR="00B607CF" w:rsidRDefault="00B607CF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BF5CF3" w:rsidP="005F1816">
            <w:r>
              <w:t>1 ч.</w:t>
            </w:r>
          </w:p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BF5CF3" w:rsidP="005F1816">
            <w:r>
              <w:t>1 ч.</w:t>
            </w:r>
          </w:p>
          <w:p w:rsidR="00653EAE" w:rsidRDefault="00653EAE" w:rsidP="005F1816"/>
          <w:p w:rsidR="00BF5CF3" w:rsidRDefault="00BF5CF3" w:rsidP="005F1816">
            <w:pPr>
              <w:rPr>
                <w:b/>
              </w:rPr>
            </w:pPr>
          </w:p>
          <w:p w:rsidR="00BF5CF3" w:rsidRDefault="00BF5CF3" w:rsidP="005F1816">
            <w:pPr>
              <w:rPr>
                <w:b/>
              </w:rPr>
            </w:pPr>
          </w:p>
          <w:p w:rsidR="00BF5CF3" w:rsidRDefault="00BF5CF3" w:rsidP="005F1816">
            <w:pPr>
              <w:rPr>
                <w:b/>
              </w:rPr>
            </w:pPr>
          </w:p>
          <w:p w:rsidR="00BF5CF3" w:rsidRDefault="00BF5CF3" w:rsidP="005F1816">
            <w:pPr>
              <w:rPr>
                <w:b/>
              </w:rPr>
            </w:pPr>
          </w:p>
          <w:p w:rsidR="00BF5CF3" w:rsidRDefault="00BF5CF3" w:rsidP="005F1816">
            <w:pPr>
              <w:rPr>
                <w:b/>
              </w:rPr>
            </w:pPr>
          </w:p>
          <w:p w:rsidR="00BF5CF3" w:rsidRDefault="00BF5CF3" w:rsidP="005F1816">
            <w:pPr>
              <w:rPr>
                <w:b/>
              </w:rPr>
            </w:pPr>
          </w:p>
          <w:p w:rsidR="00BF5CF3" w:rsidRDefault="00BF5CF3" w:rsidP="005F1816">
            <w:pPr>
              <w:rPr>
                <w:b/>
              </w:rPr>
            </w:pPr>
          </w:p>
          <w:p w:rsidR="00BF5CF3" w:rsidRDefault="00BF5CF3" w:rsidP="005F1816">
            <w:pPr>
              <w:rPr>
                <w:b/>
              </w:rPr>
            </w:pPr>
          </w:p>
          <w:p w:rsidR="00653EAE" w:rsidRPr="00164F77" w:rsidRDefault="00164F77" w:rsidP="005F1816">
            <w:pPr>
              <w:rPr>
                <w:b/>
              </w:rPr>
            </w:pPr>
            <w:r w:rsidRPr="00164F77">
              <w:rPr>
                <w:b/>
              </w:rPr>
              <w:t>80 ч.</w:t>
            </w:r>
          </w:p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BF5CF3" w:rsidP="005F1816">
            <w:r>
              <w:t>1 ч.</w:t>
            </w:r>
          </w:p>
          <w:p w:rsidR="00653EAE" w:rsidRDefault="00653EAE" w:rsidP="005F1816"/>
          <w:p w:rsidR="00653EAE" w:rsidRDefault="00653EAE" w:rsidP="005F1816"/>
          <w:p w:rsidR="00653EAE" w:rsidRDefault="008E398A" w:rsidP="005F1816">
            <w:r>
              <w:t xml:space="preserve"> </w:t>
            </w:r>
          </w:p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BF5CF3" w:rsidP="005F1816">
            <w:r>
              <w:t>1 ч.</w:t>
            </w:r>
          </w:p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BF5CF3" w:rsidP="005F1816">
            <w:r>
              <w:t>1 ч.</w:t>
            </w:r>
          </w:p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BF5CF3" w:rsidP="005F1816">
            <w:r>
              <w:t>1 ч.</w:t>
            </w:r>
          </w:p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BF5CF3" w:rsidP="005F1816">
            <w:r>
              <w:t>1 ч.</w:t>
            </w:r>
          </w:p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Pr="008E398A" w:rsidRDefault="00653EAE" w:rsidP="005F1816">
            <w:pPr>
              <w:rPr>
                <w:b/>
              </w:rPr>
            </w:pPr>
          </w:p>
          <w:p w:rsidR="00653EAE" w:rsidRDefault="00653EAE" w:rsidP="005F1816"/>
          <w:p w:rsidR="00653EAE" w:rsidRDefault="00653EAE" w:rsidP="005F1816"/>
          <w:p w:rsidR="00653EAE" w:rsidRDefault="00BF5CF3" w:rsidP="005F1816">
            <w:r>
              <w:t>1 ч.</w:t>
            </w:r>
          </w:p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BF5CF3" w:rsidP="005F1816">
            <w:r>
              <w:t>1 ч.</w:t>
            </w:r>
          </w:p>
          <w:p w:rsidR="00313907" w:rsidRDefault="00313907" w:rsidP="005F1816"/>
          <w:p w:rsidR="00313907" w:rsidRDefault="00313907" w:rsidP="005F1816"/>
          <w:p w:rsidR="00313907" w:rsidRDefault="00313907" w:rsidP="005F1816"/>
          <w:p w:rsidR="00313907" w:rsidRDefault="00313907" w:rsidP="005F1816"/>
          <w:p w:rsidR="00313907" w:rsidRDefault="00313907" w:rsidP="005F1816"/>
          <w:p w:rsidR="00313907" w:rsidRDefault="00313907" w:rsidP="005F1816"/>
          <w:p w:rsidR="00313907" w:rsidRDefault="00BF5CF3" w:rsidP="005F1816">
            <w:r>
              <w:t>1 ч.</w:t>
            </w:r>
          </w:p>
          <w:p w:rsidR="00313907" w:rsidRDefault="00313907" w:rsidP="005F1816"/>
          <w:p w:rsidR="00313907" w:rsidRDefault="00313907" w:rsidP="005F1816"/>
          <w:p w:rsidR="00313907" w:rsidRDefault="00313907" w:rsidP="005F1816"/>
          <w:p w:rsidR="00313907" w:rsidRDefault="00313907" w:rsidP="005F1816"/>
          <w:p w:rsidR="00313907" w:rsidRDefault="00313907" w:rsidP="005F1816"/>
          <w:p w:rsidR="00313907" w:rsidRDefault="00313907" w:rsidP="005F1816"/>
          <w:p w:rsidR="00313907" w:rsidRDefault="00313907" w:rsidP="005F1816"/>
          <w:p w:rsidR="00313907" w:rsidRDefault="00313907" w:rsidP="005F1816"/>
          <w:p w:rsidR="00313907" w:rsidRDefault="00BF5CF3" w:rsidP="005F1816">
            <w:r>
              <w:t>1 ч.</w:t>
            </w:r>
          </w:p>
          <w:p w:rsidR="00313907" w:rsidRDefault="00313907" w:rsidP="005F1816"/>
          <w:p w:rsidR="00313907" w:rsidRDefault="00313907" w:rsidP="005F1816"/>
          <w:p w:rsidR="00313907" w:rsidRDefault="00313907" w:rsidP="005F1816"/>
          <w:p w:rsidR="00313907" w:rsidRDefault="00313907" w:rsidP="005F1816"/>
          <w:p w:rsidR="00313907" w:rsidRDefault="00313907" w:rsidP="005F1816"/>
          <w:p w:rsidR="00313907" w:rsidRDefault="00313907" w:rsidP="005F1816"/>
          <w:p w:rsidR="00313907" w:rsidRDefault="00BF5CF3" w:rsidP="005F1816">
            <w:r>
              <w:t>1 ч.</w:t>
            </w:r>
          </w:p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BF5CF3" w:rsidP="005F1816">
            <w:r>
              <w:t>1 ч.</w:t>
            </w:r>
          </w:p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0E51A9" w:rsidP="005F1816">
            <w:r>
              <w:t>1 ч.</w:t>
            </w:r>
          </w:p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0E51A9" w:rsidP="005F1816">
            <w:r>
              <w:t>1 ч.</w:t>
            </w:r>
          </w:p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653EAE" w:rsidP="005F1816"/>
          <w:p w:rsidR="00653EAE" w:rsidRDefault="000E51A9" w:rsidP="005F1816">
            <w:r>
              <w:t>1 ч.</w:t>
            </w:r>
          </w:p>
          <w:p w:rsidR="00653EAE" w:rsidRPr="00653EAE" w:rsidRDefault="00653EAE" w:rsidP="00653EAE"/>
          <w:p w:rsidR="00653EAE" w:rsidRPr="00653EAE" w:rsidRDefault="00653EAE" w:rsidP="00653EAE"/>
          <w:p w:rsidR="00653EAE" w:rsidRDefault="00653EAE" w:rsidP="00653EAE"/>
          <w:p w:rsidR="00653EAE" w:rsidRPr="00653EAE" w:rsidRDefault="00653EAE" w:rsidP="00653EAE"/>
          <w:p w:rsidR="00653EAE" w:rsidRDefault="00653EAE" w:rsidP="00653EAE"/>
          <w:p w:rsidR="00653EAE" w:rsidRDefault="000E51A9" w:rsidP="00653EAE">
            <w:r>
              <w:t>1 ч.</w:t>
            </w:r>
          </w:p>
          <w:p w:rsidR="00653EAE" w:rsidRDefault="00653EAE" w:rsidP="00653EAE"/>
          <w:p w:rsidR="0021068F" w:rsidRDefault="0021068F" w:rsidP="00653EAE">
            <w:pPr>
              <w:rPr>
                <w:b/>
              </w:rPr>
            </w:pPr>
          </w:p>
          <w:p w:rsidR="0021068F" w:rsidRDefault="0021068F" w:rsidP="00653EAE">
            <w:pPr>
              <w:rPr>
                <w:b/>
              </w:rPr>
            </w:pPr>
          </w:p>
          <w:p w:rsidR="0021068F" w:rsidRDefault="0021068F" w:rsidP="00653EAE">
            <w:pPr>
              <w:rPr>
                <w:b/>
              </w:rPr>
            </w:pPr>
          </w:p>
          <w:p w:rsidR="0021068F" w:rsidRDefault="0021068F" w:rsidP="00653EAE">
            <w:pPr>
              <w:rPr>
                <w:b/>
              </w:rPr>
            </w:pPr>
          </w:p>
          <w:p w:rsidR="0021068F" w:rsidRDefault="0021068F" w:rsidP="00653EAE">
            <w:pPr>
              <w:rPr>
                <w:b/>
              </w:rPr>
            </w:pPr>
          </w:p>
          <w:p w:rsidR="0021068F" w:rsidRDefault="0021068F" w:rsidP="00653EAE">
            <w:pPr>
              <w:rPr>
                <w:b/>
              </w:rPr>
            </w:pPr>
          </w:p>
          <w:p w:rsidR="0021068F" w:rsidRDefault="0021068F" w:rsidP="00653EAE">
            <w:pPr>
              <w:rPr>
                <w:b/>
              </w:rPr>
            </w:pPr>
          </w:p>
          <w:p w:rsidR="001F64F6" w:rsidRDefault="001F64F6" w:rsidP="00653EAE"/>
          <w:p w:rsidR="001F64F6" w:rsidRPr="001F64F6" w:rsidRDefault="000E51A9" w:rsidP="001F64F6">
            <w:r>
              <w:t>1 ч.</w:t>
            </w:r>
          </w:p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653EAE" w:rsidRDefault="00653EAE" w:rsidP="001F64F6"/>
          <w:p w:rsidR="001F64F6" w:rsidRDefault="001F64F6" w:rsidP="001F64F6"/>
          <w:p w:rsidR="001F64F6" w:rsidRDefault="001F64F6" w:rsidP="001F64F6"/>
          <w:p w:rsidR="001F64F6" w:rsidRDefault="000E51A9" w:rsidP="001F64F6">
            <w:r>
              <w:t>1 ч.</w:t>
            </w:r>
          </w:p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0E51A9" w:rsidP="001F64F6">
            <w:r>
              <w:t>1 ч.</w:t>
            </w:r>
          </w:p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0E51A9" w:rsidP="001F64F6">
            <w:r>
              <w:t>1 ч.</w:t>
            </w:r>
          </w:p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0E51A9" w:rsidP="001F64F6">
            <w:r>
              <w:t>1 ч.</w:t>
            </w:r>
          </w:p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0E51A9" w:rsidP="001F64F6">
            <w:r>
              <w:t>1 ч.</w:t>
            </w:r>
          </w:p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0E51A9" w:rsidP="001F64F6">
            <w:r>
              <w:t>1 ч.</w:t>
            </w:r>
          </w:p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0E51A9" w:rsidP="001F64F6">
            <w:r>
              <w:t>1 ч.</w:t>
            </w:r>
          </w:p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0E51A9" w:rsidP="0053083C">
            <w:r>
              <w:t>1 ч.</w:t>
            </w:r>
          </w:p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0E51A9" w:rsidP="001F64F6">
            <w:r>
              <w:t>1 ч.</w:t>
            </w:r>
          </w:p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/>
          <w:p w:rsidR="001F64F6" w:rsidRDefault="001F64F6" w:rsidP="001F64F6">
            <w:pPr>
              <w:rPr>
                <w:b/>
              </w:rPr>
            </w:pPr>
          </w:p>
          <w:p w:rsidR="00313907" w:rsidRPr="000E51A9" w:rsidRDefault="000E51A9" w:rsidP="001F64F6">
            <w:r w:rsidRPr="000E51A9">
              <w:t>1 ч.</w:t>
            </w: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Pr="000E51A9" w:rsidRDefault="000E51A9" w:rsidP="001F64F6">
            <w:r w:rsidRPr="000E51A9">
              <w:t>1 ч.</w:t>
            </w: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Default="00313907" w:rsidP="001F64F6">
            <w:pPr>
              <w:rPr>
                <w:b/>
              </w:rPr>
            </w:pPr>
          </w:p>
          <w:p w:rsidR="00A2252A" w:rsidRDefault="00A2252A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Default="000E51A9" w:rsidP="001F64F6">
            <w:pPr>
              <w:rPr>
                <w:b/>
              </w:rPr>
            </w:pPr>
            <w:r w:rsidRPr="000E51A9">
              <w:t>1 ч</w:t>
            </w:r>
            <w:r>
              <w:rPr>
                <w:b/>
              </w:rPr>
              <w:t>.</w:t>
            </w: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Default="000E51A9" w:rsidP="001F64F6">
            <w:pPr>
              <w:rPr>
                <w:b/>
              </w:rPr>
            </w:pPr>
            <w:r w:rsidRPr="000E51A9">
              <w:t>1 ч</w:t>
            </w:r>
            <w:r>
              <w:rPr>
                <w:b/>
              </w:rPr>
              <w:t>.</w:t>
            </w: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</w:p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0E51A9" w:rsidP="001F64F6">
            <w:r w:rsidRPr="000E51A9">
              <w:t>1 ч.</w:t>
            </w:r>
          </w:p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313907" w:rsidRPr="000E51A9" w:rsidRDefault="00313907" w:rsidP="001F64F6"/>
          <w:p w:rsidR="00927FA9" w:rsidRPr="000E51A9" w:rsidRDefault="000E51A9" w:rsidP="001F64F6">
            <w:r w:rsidRPr="000E51A9">
              <w:t>1 ч.</w:t>
            </w:r>
          </w:p>
          <w:p w:rsidR="00927FA9" w:rsidRPr="000E51A9" w:rsidRDefault="00927FA9" w:rsidP="001F64F6"/>
          <w:p w:rsidR="00927FA9" w:rsidRPr="000E51A9" w:rsidRDefault="00927FA9" w:rsidP="001F64F6"/>
          <w:p w:rsidR="00927FA9" w:rsidRPr="000E51A9" w:rsidRDefault="00927FA9" w:rsidP="001F64F6"/>
          <w:p w:rsidR="00927FA9" w:rsidRPr="000E51A9" w:rsidRDefault="00927FA9" w:rsidP="001F64F6"/>
          <w:p w:rsidR="00927FA9" w:rsidRDefault="000E51A9" w:rsidP="001F64F6">
            <w:pPr>
              <w:rPr>
                <w:b/>
              </w:rPr>
            </w:pPr>
            <w:r w:rsidRPr="000E51A9">
              <w:t>1 ч</w:t>
            </w:r>
            <w:r>
              <w:rPr>
                <w:b/>
              </w:rPr>
              <w:t>.</w:t>
            </w:r>
          </w:p>
          <w:p w:rsidR="00927FA9" w:rsidRDefault="00927FA9" w:rsidP="001F64F6">
            <w:pPr>
              <w:rPr>
                <w:b/>
              </w:rPr>
            </w:pPr>
          </w:p>
          <w:p w:rsidR="00927FA9" w:rsidRDefault="00927FA9" w:rsidP="001F64F6">
            <w:pPr>
              <w:rPr>
                <w:b/>
              </w:rPr>
            </w:pPr>
          </w:p>
          <w:p w:rsidR="00927FA9" w:rsidRDefault="00927FA9" w:rsidP="001F64F6">
            <w:pPr>
              <w:rPr>
                <w:b/>
              </w:rPr>
            </w:pPr>
          </w:p>
          <w:p w:rsidR="000E51A9" w:rsidRDefault="000E51A9" w:rsidP="001F64F6">
            <w:pPr>
              <w:rPr>
                <w:b/>
              </w:rPr>
            </w:pPr>
          </w:p>
          <w:p w:rsidR="00313907" w:rsidRDefault="00313907" w:rsidP="001F64F6">
            <w:pPr>
              <w:rPr>
                <w:b/>
              </w:rPr>
            </w:pPr>
            <w:r>
              <w:rPr>
                <w:b/>
              </w:rPr>
              <w:t>42 ч.</w:t>
            </w:r>
          </w:p>
          <w:p w:rsidR="00313907" w:rsidRP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0E51A9" w:rsidRDefault="000E51A9" w:rsidP="00313907"/>
          <w:p w:rsidR="00313907" w:rsidRPr="00E34FC5" w:rsidRDefault="00313907" w:rsidP="00313907">
            <w:pPr>
              <w:rPr>
                <w:b/>
              </w:rPr>
            </w:pPr>
            <w:r w:rsidRPr="00E34FC5">
              <w:rPr>
                <w:b/>
              </w:rPr>
              <w:t>6 ч.</w:t>
            </w:r>
          </w:p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E34FC5" w:rsidP="00313907">
            <w:r>
              <w:t>1 ч.</w:t>
            </w:r>
          </w:p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E34FC5" w:rsidP="00313907">
            <w:r>
              <w:t>1 ч.</w:t>
            </w:r>
          </w:p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E34FC5" w:rsidP="00313907">
            <w:r>
              <w:t>1ч.</w:t>
            </w:r>
          </w:p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E34FC5" w:rsidP="00313907">
            <w:r>
              <w:t>1 ч.</w:t>
            </w:r>
          </w:p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313907" w:rsidP="00313907"/>
          <w:p w:rsidR="00313907" w:rsidRDefault="00E34FC5" w:rsidP="00313907">
            <w:r>
              <w:t>1 ч.</w:t>
            </w:r>
          </w:p>
          <w:p w:rsidR="00313907" w:rsidRDefault="00313907" w:rsidP="00313907"/>
          <w:p w:rsidR="00313907" w:rsidRDefault="00313907" w:rsidP="00313907"/>
          <w:p w:rsidR="00313907" w:rsidRDefault="00E34FC5" w:rsidP="00313907">
            <w:r>
              <w:t>1 ч.</w:t>
            </w:r>
          </w:p>
          <w:p w:rsidR="00313907" w:rsidRDefault="00313907" w:rsidP="00313907"/>
          <w:p w:rsidR="00313907" w:rsidRDefault="00313907" w:rsidP="00313907"/>
          <w:p w:rsidR="00313907" w:rsidRDefault="00313907" w:rsidP="00313907"/>
          <w:p w:rsidR="00E34FC5" w:rsidRDefault="00E34FC5" w:rsidP="00313907"/>
          <w:p w:rsidR="00E34FC5" w:rsidRDefault="00E34FC5" w:rsidP="00313907"/>
          <w:p w:rsidR="00E34FC5" w:rsidRDefault="00E34FC5" w:rsidP="00313907"/>
          <w:p w:rsidR="00313907" w:rsidRDefault="00313907" w:rsidP="00313907"/>
          <w:p w:rsidR="008548AE" w:rsidRDefault="008548AE" w:rsidP="00313907"/>
          <w:p w:rsidR="008548AE" w:rsidRDefault="008548AE" w:rsidP="00313907"/>
          <w:p w:rsidR="008548AE" w:rsidRDefault="008548AE" w:rsidP="00313907"/>
          <w:p w:rsidR="008548AE" w:rsidRDefault="00E34FC5" w:rsidP="00313907">
            <w:r>
              <w:t>1 ч.</w:t>
            </w:r>
          </w:p>
          <w:p w:rsidR="008548AE" w:rsidRDefault="008548AE" w:rsidP="00313907"/>
          <w:p w:rsidR="008548AE" w:rsidRDefault="008548AE" w:rsidP="00313907"/>
          <w:p w:rsidR="008548AE" w:rsidRDefault="008548AE" w:rsidP="00313907"/>
          <w:p w:rsidR="008548AE" w:rsidRDefault="008548AE" w:rsidP="00313907"/>
          <w:p w:rsidR="008548AE" w:rsidRDefault="008548AE" w:rsidP="00313907"/>
          <w:p w:rsidR="008548AE" w:rsidRDefault="008548AE" w:rsidP="00313907"/>
          <w:p w:rsidR="008548AE" w:rsidRDefault="008548AE" w:rsidP="00313907"/>
          <w:p w:rsidR="008548AE" w:rsidRDefault="008548AE" w:rsidP="00313907"/>
          <w:p w:rsidR="008548AE" w:rsidRDefault="008548AE" w:rsidP="00313907"/>
          <w:p w:rsidR="008548AE" w:rsidRDefault="008548AE" w:rsidP="00313907"/>
          <w:p w:rsidR="008548AE" w:rsidRDefault="00E34FC5" w:rsidP="00313907">
            <w:r w:rsidRPr="00E34FC5">
              <w:rPr>
                <w:b/>
              </w:rPr>
              <w:t>9 ч</w:t>
            </w:r>
            <w:r>
              <w:t>.</w:t>
            </w:r>
          </w:p>
          <w:p w:rsidR="008548AE" w:rsidRDefault="008548AE" w:rsidP="00313907"/>
          <w:p w:rsidR="008548AE" w:rsidRDefault="008548AE" w:rsidP="00313907"/>
          <w:p w:rsidR="008548AE" w:rsidRDefault="008548AE" w:rsidP="00313907"/>
          <w:p w:rsidR="008548AE" w:rsidRDefault="008548AE" w:rsidP="00313907"/>
          <w:p w:rsidR="008548AE" w:rsidRDefault="008548AE" w:rsidP="00313907"/>
          <w:p w:rsidR="008548AE" w:rsidRDefault="00683EB1" w:rsidP="00313907">
            <w:r>
              <w:t>1 ч.</w:t>
            </w:r>
          </w:p>
          <w:p w:rsidR="008548AE" w:rsidRDefault="008548AE" w:rsidP="00313907"/>
          <w:p w:rsidR="008548AE" w:rsidRDefault="008548AE" w:rsidP="00313907"/>
          <w:p w:rsidR="008548AE" w:rsidRDefault="008548AE" w:rsidP="00313907"/>
          <w:p w:rsidR="008548AE" w:rsidRDefault="008548AE" w:rsidP="00313907"/>
          <w:p w:rsidR="008548AE" w:rsidRDefault="008548AE" w:rsidP="00313907"/>
          <w:p w:rsidR="008548AE" w:rsidRDefault="008548AE" w:rsidP="00313907"/>
          <w:p w:rsidR="008548AE" w:rsidRDefault="008548AE" w:rsidP="00313907"/>
          <w:p w:rsidR="001750EE" w:rsidRDefault="00BA3809" w:rsidP="00313907">
            <w:r>
              <w:t>1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BA3809" w:rsidRDefault="00BA3809" w:rsidP="00313907"/>
          <w:p w:rsidR="00BA3809" w:rsidRDefault="00BA3809" w:rsidP="00313907"/>
          <w:p w:rsidR="001750EE" w:rsidRDefault="00683EB1" w:rsidP="00313907">
            <w:r>
              <w:t>1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BF36F0" w:rsidRDefault="00BF36F0" w:rsidP="00313907"/>
          <w:p w:rsidR="00BA3809" w:rsidRDefault="00BA3809" w:rsidP="00313907"/>
          <w:p w:rsidR="001750EE" w:rsidRDefault="00683EB1" w:rsidP="00313907">
            <w:r>
              <w:t>1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683EB1" w:rsidP="00313907">
            <w:r>
              <w:t>1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683EB1" w:rsidP="00313907">
            <w:r>
              <w:lastRenderedPageBreak/>
              <w:t>1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683EB1" w:rsidP="00313907">
            <w:r>
              <w:t>1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683EB1" w:rsidP="00313907">
            <w:r>
              <w:t>1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BA3809" w:rsidRDefault="00BA3809" w:rsidP="00313907"/>
          <w:p w:rsidR="001750EE" w:rsidRDefault="00683EB1" w:rsidP="00313907">
            <w:r>
              <w:t>1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Pr="00683EB1" w:rsidRDefault="00683EB1" w:rsidP="00313907">
            <w:pPr>
              <w:rPr>
                <w:b/>
              </w:rPr>
            </w:pPr>
            <w:r w:rsidRPr="00683EB1">
              <w:rPr>
                <w:b/>
              </w:rPr>
              <w:t>6</w:t>
            </w:r>
            <w:r w:rsidR="001750EE" w:rsidRPr="00683EB1">
              <w:rPr>
                <w:b/>
              </w:rPr>
              <w:t xml:space="preserve"> ч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4E7C8A" w:rsidP="00313907">
            <w:r>
              <w:t>1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8548AE" w:rsidRDefault="008548AE" w:rsidP="00313907">
            <w:r>
              <w:t>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4E7C8A" w:rsidP="00313907">
            <w:r>
              <w:t>1</w:t>
            </w:r>
            <w:r w:rsidR="001750EE">
              <w:t xml:space="preserve">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4E7C8A" w:rsidP="00313907">
            <w:r>
              <w:t>1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4E7C8A" w:rsidP="00313907">
            <w:r>
              <w:lastRenderedPageBreak/>
              <w:t>1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4E7C8A" w:rsidP="00313907">
            <w:r>
              <w:t>1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4E7C8A" w:rsidP="00313907">
            <w:r>
              <w:t>1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Pr="004E7C8A" w:rsidRDefault="004E7C8A" w:rsidP="00313907">
            <w:pPr>
              <w:rPr>
                <w:b/>
              </w:rPr>
            </w:pPr>
            <w:r w:rsidRPr="004E7C8A">
              <w:rPr>
                <w:b/>
              </w:rPr>
              <w:t>4</w:t>
            </w:r>
            <w:r w:rsidR="001750EE" w:rsidRPr="004E7C8A">
              <w:rPr>
                <w:b/>
              </w:rPr>
              <w:t xml:space="preserve">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B45BEB" w:rsidP="00313907">
            <w:r>
              <w:t>1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B45BEB" w:rsidP="00313907">
            <w:r>
              <w:t>1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B45BEB" w:rsidP="00313907">
            <w:r>
              <w:t>1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B45BEB" w:rsidP="00313907">
            <w:r>
              <w:t>1</w:t>
            </w:r>
            <w:r w:rsidR="001750EE">
              <w:t>ч</w:t>
            </w:r>
            <w:r>
              <w:t>.</w:t>
            </w:r>
            <w:r w:rsidR="001750EE">
              <w:t xml:space="preserve"> 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Pr="00B45BEB" w:rsidRDefault="00B45BEB" w:rsidP="00313907">
            <w:pPr>
              <w:rPr>
                <w:b/>
              </w:rPr>
            </w:pPr>
            <w:r w:rsidRPr="00B45BEB">
              <w:rPr>
                <w:b/>
              </w:rPr>
              <w:t>7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B45BEB" w:rsidP="00313907">
            <w:r>
              <w:t>1ч.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B45BEB" w:rsidRDefault="00B45BEB" w:rsidP="00313907"/>
          <w:p w:rsidR="00B45BEB" w:rsidRDefault="00B45BEB" w:rsidP="00313907"/>
          <w:p w:rsidR="00B45BEB" w:rsidRDefault="00B45BEB" w:rsidP="00313907"/>
          <w:p w:rsidR="001750EE" w:rsidRDefault="00B45BEB" w:rsidP="00313907">
            <w:r>
              <w:t>1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B45BEB" w:rsidRDefault="00B45BEB" w:rsidP="00313907"/>
          <w:p w:rsidR="00B45BEB" w:rsidRDefault="00B45BEB" w:rsidP="00313907"/>
          <w:p w:rsidR="00B45BEB" w:rsidRDefault="00B45BEB" w:rsidP="00313907"/>
          <w:p w:rsidR="001750EE" w:rsidRDefault="00B45BEB" w:rsidP="00313907">
            <w:r>
              <w:t>1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B45BEB" w:rsidRDefault="00B45BEB" w:rsidP="00313907"/>
          <w:p w:rsidR="00B45BEB" w:rsidRDefault="00B45BEB" w:rsidP="00313907"/>
          <w:p w:rsidR="00B45BEB" w:rsidRDefault="00B45BEB" w:rsidP="00313907"/>
          <w:p w:rsidR="00B45BEB" w:rsidRDefault="00B45BEB" w:rsidP="00313907"/>
          <w:p w:rsidR="00B45BEB" w:rsidRDefault="00B45BEB" w:rsidP="00313907"/>
          <w:p w:rsidR="00B45BEB" w:rsidRDefault="00B45BEB" w:rsidP="00313907"/>
          <w:p w:rsidR="001750EE" w:rsidRDefault="001750EE" w:rsidP="00313907">
            <w:r>
              <w:t>1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B45BEB" w:rsidP="00313907">
            <w:r>
              <w:t>1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B45BEB" w:rsidRDefault="00B45BEB" w:rsidP="00313907"/>
          <w:p w:rsidR="00B45BEB" w:rsidRDefault="00B45BEB" w:rsidP="00313907"/>
          <w:p w:rsidR="00B45BEB" w:rsidRDefault="00B45BEB" w:rsidP="00313907"/>
          <w:p w:rsidR="00B45BEB" w:rsidRDefault="00B45BEB" w:rsidP="00313907"/>
          <w:p w:rsidR="001750EE" w:rsidRDefault="00B45BEB" w:rsidP="00313907">
            <w:r>
              <w:t>1 ч.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B45BEB" w:rsidRDefault="00B45BEB" w:rsidP="001750EE"/>
          <w:p w:rsidR="00B45BEB" w:rsidRDefault="00B45BEB" w:rsidP="001750EE"/>
          <w:p w:rsidR="00B45BEB" w:rsidRDefault="001750EE" w:rsidP="001750EE">
            <w:r>
              <w:t>1 ч.</w:t>
            </w:r>
          </w:p>
          <w:p w:rsidR="00B45BEB" w:rsidRPr="00B45BEB" w:rsidRDefault="00B45BEB" w:rsidP="00B45BEB"/>
          <w:p w:rsidR="00B45BEB" w:rsidRPr="00B45BEB" w:rsidRDefault="00B45BEB" w:rsidP="00B45BEB"/>
          <w:p w:rsidR="00B45BEB" w:rsidRDefault="00B45BEB" w:rsidP="00B45BEB"/>
          <w:p w:rsidR="00B45BEB" w:rsidRDefault="00B45BEB" w:rsidP="00B45BEB"/>
          <w:p w:rsidR="00B45BEB" w:rsidRDefault="00B45BEB" w:rsidP="00B45BEB"/>
          <w:p w:rsidR="00B45BEB" w:rsidRDefault="00B45BEB" w:rsidP="00B45BEB"/>
          <w:p w:rsidR="00BF36F0" w:rsidRDefault="00BF36F0" w:rsidP="00B45BEB">
            <w:pPr>
              <w:rPr>
                <w:b/>
              </w:rPr>
            </w:pPr>
          </w:p>
          <w:p w:rsidR="00BF36F0" w:rsidRDefault="00B45BEB" w:rsidP="00B45BEB">
            <w:pPr>
              <w:rPr>
                <w:b/>
              </w:rPr>
            </w:pPr>
            <w:r w:rsidRPr="00B45BEB">
              <w:rPr>
                <w:b/>
              </w:rPr>
              <w:t>3 ч.</w:t>
            </w:r>
          </w:p>
          <w:p w:rsidR="00BF36F0" w:rsidRPr="00BF36F0" w:rsidRDefault="00BF36F0" w:rsidP="00BF36F0"/>
          <w:p w:rsidR="00BF36F0" w:rsidRDefault="00BF36F0" w:rsidP="00BF36F0"/>
          <w:p w:rsidR="00BF36F0" w:rsidRDefault="00BF36F0" w:rsidP="00BF36F0"/>
          <w:p w:rsidR="00BF36F0" w:rsidRDefault="00BF36F0" w:rsidP="00BF36F0"/>
          <w:p w:rsidR="00BF36F0" w:rsidRDefault="00BF36F0" w:rsidP="00BF36F0">
            <w:r>
              <w:t>1 ч.</w:t>
            </w:r>
          </w:p>
          <w:p w:rsidR="00BF36F0" w:rsidRPr="00BF36F0" w:rsidRDefault="00BF36F0" w:rsidP="00BF36F0"/>
          <w:p w:rsidR="00BF36F0" w:rsidRDefault="00BF36F0" w:rsidP="00BF36F0"/>
          <w:p w:rsidR="00BF36F0" w:rsidRDefault="00BF36F0" w:rsidP="00BF36F0"/>
          <w:p w:rsidR="00BF36F0" w:rsidRDefault="00BF36F0" w:rsidP="00BF36F0"/>
          <w:p w:rsidR="00BF36F0" w:rsidRDefault="00BF36F0" w:rsidP="00BF36F0">
            <w:r>
              <w:t>1 ч.</w:t>
            </w:r>
          </w:p>
          <w:p w:rsidR="00BF36F0" w:rsidRPr="00BF36F0" w:rsidRDefault="00BF36F0" w:rsidP="00BF36F0"/>
          <w:p w:rsidR="00BF36F0" w:rsidRPr="00BF36F0" w:rsidRDefault="00BF36F0" w:rsidP="00BF36F0"/>
          <w:p w:rsidR="00BF36F0" w:rsidRPr="00BF36F0" w:rsidRDefault="00BF36F0" w:rsidP="00BF36F0"/>
          <w:p w:rsidR="00BF36F0" w:rsidRDefault="00BF36F0" w:rsidP="00BF36F0"/>
          <w:p w:rsidR="00BF36F0" w:rsidRPr="00BF36F0" w:rsidRDefault="00BF36F0" w:rsidP="00BF36F0"/>
          <w:p w:rsidR="00BF36F0" w:rsidRDefault="00BF36F0" w:rsidP="00BF36F0"/>
          <w:p w:rsidR="00BF36F0" w:rsidRDefault="00BF36F0" w:rsidP="00BF36F0"/>
          <w:p w:rsidR="00BF36F0" w:rsidRDefault="00BF36F0" w:rsidP="00BF36F0"/>
          <w:p w:rsidR="001750EE" w:rsidRDefault="00BF36F0" w:rsidP="00BF36F0">
            <w:r>
              <w:t>1 ч.</w:t>
            </w:r>
          </w:p>
          <w:p w:rsidR="00BF36F0" w:rsidRDefault="00BF36F0" w:rsidP="00BF36F0"/>
          <w:p w:rsidR="00BF36F0" w:rsidRDefault="00BF36F0" w:rsidP="00BF36F0"/>
          <w:p w:rsidR="00BF36F0" w:rsidRDefault="00BF36F0" w:rsidP="00BF36F0"/>
          <w:p w:rsidR="00BF36F0" w:rsidRDefault="00BF36F0" w:rsidP="00BF36F0"/>
          <w:p w:rsidR="00BF36F0" w:rsidRDefault="00BF36F0" w:rsidP="00BF36F0"/>
          <w:p w:rsidR="00BF36F0" w:rsidRDefault="00BF36F0" w:rsidP="00BF36F0"/>
          <w:p w:rsidR="00BF36F0" w:rsidRDefault="00BF36F0" w:rsidP="00BF36F0"/>
          <w:p w:rsidR="00BF36F0" w:rsidRDefault="00BF36F0" w:rsidP="00BF36F0">
            <w:r w:rsidRPr="00BF36F0">
              <w:rPr>
                <w:b/>
              </w:rPr>
              <w:t>4 ч</w:t>
            </w:r>
            <w:r>
              <w:t>.</w:t>
            </w:r>
          </w:p>
          <w:p w:rsidR="00BF36F0" w:rsidRDefault="00BF36F0" w:rsidP="00BF36F0"/>
          <w:p w:rsidR="00BF36F0" w:rsidRDefault="00BF36F0" w:rsidP="00BF36F0"/>
          <w:p w:rsidR="00BA3809" w:rsidRDefault="00BA3809" w:rsidP="00BF36F0"/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>
            <w:r>
              <w:t>1 ч.</w:t>
            </w:r>
          </w:p>
          <w:p w:rsidR="00BA3809" w:rsidRPr="00BA3809" w:rsidRDefault="00BA3809" w:rsidP="00BA3809"/>
          <w:p w:rsidR="00BA3809" w:rsidRPr="00BA3809" w:rsidRDefault="00BA3809" w:rsidP="00BA3809"/>
          <w:p w:rsidR="00BA3809" w:rsidRPr="00BA3809" w:rsidRDefault="00BA3809" w:rsidP="00BA3809"/>
          <w:p w:rsidR="00BA3809" w:rsidRPr="00BA3809" w:rsidRDefault="00BA3809" w:rsidP="00BA3809"/>
          <w:p w:rsidR="00BA3809" w:rsidRDefault="00BA3809" w:rsidP="00BA3809"/>
          <w:p w:rsidR="00BA3809" w:rsidRPr="00BA3809" w:rsidRDefault="00BA3809" w:rsidP="00BA3809"/>
          <w:p w:rsidR="00BA3809" w:rsidRP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>
            <w:r>
              <w:t>1 ч.</w:t>
            </w:r>
          </w:p>
          <w:p w:rsidR="00BA3809" w:rsidRPr="00BA3809" w:rsidRDefault="00BA3809" w:rsidP="00BA3809"/>
          <w:p w:rsidR="00BA3809" w:rsidRPr="00BA3809" w:rsidRDefault="00BA3809" w:rsidP="00BA3809"/>
          <w:p w:rsidR="00BA3809" w:rsidRPr="00BA3809" w:rsidRDefault="00BA3809" w:rsidP="00BA3809"/>
          <w:p w:rsidR="00BA3809" w:rsidRPr="00BA3809" w:rsidRDefault="00BA3809" w:rsidP="00BA3809"/>
          <w:p w:rsidR="00BA3809" w:rsidRDefault="00BA3809" w:rsidP="00BA3809"/>
          <w:p w:rsidR="00BA3809" w:rsidRPr="00BA3809" w:rsidRDefault="00BA3809" w:rsidP="00BA3809"/>
          <w:p w:rsidR="00BA3809" w:rsidRP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>
            <w:r>
              <w:t>1 ч</w:t>
            </w:r>
          </w:p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/>
          <w:p w:rsidR="00BF36F0" w:rsidRDefault="00BA3809" w:rsidP="00BA3809">
            <w:r>
              <w:t>1 ч.</w:t>
            </w:r>
          </w:p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/>
          <w:p w:rsidR="00390DE5" w:rsidRDefault="00390DE5" w:rsidP="00BA3809"/>
          <w:p w:rsidR="00BA3809" w:rsidRDefault="00BA3809" w:rsidP="00BA3809">
            <w:r>
              <w:t>1 ч.</w:t>
            </w:r>
          </w:p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>
            <w:r>
              <w:t>1 ч.</w:t>
            </w:r>
          </w:p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Default="00BA3809" w:rsidP="00BA3809"/>
          <w:p w:rsidR="00BA3809" w:rsidRPr="00BA3809" w:rsidRDefault="00BA3809" w:rsidP="00BA3809"/>
        </w:tc>
        <w:tc>
          <w:tcPr>
            <w:tcW w:w="2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6331" w:rsidRDefault="00996331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  <w:r w:rsidRPr="00164F77">
              <w:rPr>
                <w:color w:val="222222"/>
              </w:rPr>
              <w:t>1 четверть</w:t>
            </w: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  <w:r>
              <w:rPr>
                <w:color w:val="222222"/>
              </w:rPr>
              <w:t>1 четверть</w:t>
            </w: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  <w:r>
              <w:rPr>
                <w:color w:val="222222"/>
              </w:rPr>
              <w:t>1 четверть</w:t>
            </w: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  <w:r>
              <w:rPr>
                <w:color w:val="222222"/>
              </w:rPr>
              <w:t>1 четверть</w:t>
            </w: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  <w:r>
              <w:rPr>
                <w:color w:val="222222"/>
              </w:rPr>
              <w:t>1 четверть</w:t>
            </w: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  <w:r>
              <w:rPr>
                <w:color w:val="222222"/>
              </w:rPr>
              <w:t>1 четверть</w:t>
            </w: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BF5CF3">
            <w:pPr>
              <w:spacing w:line="276" w:lineRule="auto"/>
              <w:jc w:val="both"/>
              <w:rPr>
                <w:color w:val="222222"/>
              </w:rPr>
            </w:pPr>
            <w:r>
              <w:rPr>
                <w:color w:val="222222"/>
              </w:rPr>
              <w:t>1 четверть</w:t>
            </w: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BF5CF3">
            <w:pPr>
              <w:spacing w:line="276" w:lineRule="auto"/>
              <w:jc w:val="both"/>
              <w:rPr>
                <w:color w:val="222222"/>
              </w:rPr>
            </w:pPr>
            <w:r>
              <w:rPr>
                <w:color w:val="222222"/>
              </w:rPr>
              <w:t>1 четверть</w:t>
            </w: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BF5CF3">
            <w:pPr>
              <w:spacing w:line="276" w:lineRule="auto"/>
              <w:jc w:val="both"/>
              <w:rPr>
                <w:color w:val="222222"/>
              </w:rPr>
            </w:pPr>
            <w:r>
              <w:rPr>
                <w:color w:val="222222"/>
              </w:rPr>
              <w:t>1 четверть</w:t>
            </w: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BF5CF3">
            <w:pPr>
              <w:spacing w:line="276" w:lineRule="auto"/>
              <w:jc w:val="both"/>
              <w:rPr>
                <w:color w:val="222222"/>
              </w:rPr>
            </w:pPr>
            <w:r>
              <w:rPr>
                <w:color w:val="222222"/>
              </w:rPr>
              <w:t>1 четверть</w:t>
            </w: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BF5CF3" w:rsidRDefault="00BF5CF3">
            <w:pPr>
              <w:spacing w:line="276" w:lineRule="auto"/>
              <w:jc w:val="both"/>
              <w:rPr>
                <w:color w:val="222222"/>
              </w:rPr>
            </w:pPr>
          </w:p>
          <w:p w:rsidR="00BF5CF3" w:rsidRDefault="00BF5CF3">
            <w:pPr>
              <w:spacing w:line="276" w:lineRule="auto"/>
              <w:jc w:val="both"/>
              <w:rPr>
                <w:color w:val="222222"/>
              </w:rPr>
            </w:pPr>
          </w:p>
          <w:p w:rsidR="00BF5CF3" w:rsidRDefault="00BF5CF3">
            <w:pPr>
              <w:spacing w:line="276" w:lineRule="auto"/>
              <w:jc w:val="both"/>
              <w:rPr>
                <w:color w:val="222222"/>
              </w:rPr>
            </w:pPr>
          </w:p>
          <w:p w:rsidR="00BF5CF3" w:rsidRDefault="00BF5CF3">
            <w:pPr>
              <w:spacing w:line="276" w:lineRule="auto"/>
              <w:jc w:val="both"/>
              <w:rPr>
                <w:color w:val="222222"/>
              </w:rPr>
            </w:pPr>
          </w:p>
          <w:p w:rsidR="00BF5CF3" w:rsidRDefault="00BF5CF3">
            <w:pPr>
              <w:spacing w:line="276" w:lineRule="auto"/>
              <w:jc w:val="both"/>
              <w:rPr>
                <w:color w:val="222222"/>
              </w:rPr>
            </w:pPr>
          </w:p>
          <w:p w:rsidR="00BF5CF3" w:rsidRDefault="00BF5CF3">
            <w:pPr>
              <w:spacing w:line="276" w:lineRule="auto"/>
              <w:jc w:val="both"/>
              <w:rPr>
                <w:color w:val="222222"/>
              </w:rPr>
            </w:pPr>
          </w:p>
          <w:p w:rsidR="00BF5CF3" w:rsidRDefault="00BF5CF3">
            <w:pPr>
              <w:spacing w:line="276" w:lineRule="auto"/>
              <w:jc w:val="both"/>
              <w:rPr>
                <w:color w:val="222222"/>
              </w:rPr>
            </w:pPr>
          </w:p>
          <w:p w:rsidR="00BF5CF3" w:rsidRDefault="00BF5CF3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  <w:r>
              <w:rPr>
                <w:color w:val="222222"/>
              </w:rPr>
              <w:t>1 четверть</w:t>
            </w: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  <w:r>
              <w:rPr>
                <w:color w:val="222222"/>
              </w:rPr>
              <w:t>1 четверть</w:t>
            </w: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  <w:r>
              <w:rPr>
                <w:color w:val="222222"/>
              </w:rPr>
              <w:t>1 четверть</w:t>
            </w: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  <w:r>
              <w:rPr>
                <w:color w:val="222222"/>
              </w:rPr>
              <w:t>1 четверть</w:t>
            </w: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  <w:r>
              <w:rPr>
                <w:color w:val="222222"/>
              </w:rPr>
              <w:t>1четверть</w:t>
            </w: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  <w:r>
              <w:rPr>
                <w:color w:val="222222"/>
              </w:rPr>
              <w:t>1 четверть</w:t>
            </w: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Default="00164F77">
            <w:pPr>
              <w:spacing w:line="276" w:lineRule="auto"/>
              <w:jc w:val="both"/>
              <w:rPr>
                <w:color w:val="222222"/>
              </w:rPr>
            </w:pPr>
          </w:p>
          <w:p w:rsidR="00164F77" w:rsidRP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>
            <w:r>
              <w:t>1 четверть</w:t>
            </w:r>
          </w:p>
          <w:p w:rsidR="00164F77" w:rsidRPr="00164F77" w:rsidRDefault="00164F77" w:rsidP="00164F77"/>
          <w:p w:rsidR="00164F77" w:rsidRP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>
            <w:r>
              <w:t>1 четверть</w:t>
            </w:r>
          </w:p>
          <w:p w:rsidR="00164F77" w:rsidRPr="00164F77" w:rsidRDefault="00164F77" w:rsidP="00164F77"/>
          <w:p w:rsidR="00164F77" w:rsidRPr="00164F77" w:rsidRDefault="00164F77" w:rsidP="00164F77"/>
          <w:p w:rsidR="00164F77" w:rsidRPr="00164F77" w:rsidRDefault="00164F77" w:rsidP="00164F77"/>
          <w:p w:rsidR="00164F77" w:rsidRDefault="00164F77" w:rsidP="00164F77"/>
          <w:p w:rsidR="00164F77" w:rsidRP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>
            <w:r>
              <w:t>1 четверть</w:t>
            </w:r>
          </w:p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>
            <w:r>
              <w:t>1 четверть</w:t>
            </w:r>
          </w:p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>
            <w:r>
              <w:t>1 четверть</w:t>
            </w:r>
          </w:p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>
            <w:r>
              <w:t>1 четверть</w:t>
            </w:r>
          </w:p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>
            <w:r>
              <w:t>1 четверть</w:t>
            </w:r>
          </w:p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>
            <w:r>
              <w:t>1 четверть</w:t>
            </w:r>
          </w:p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/>
          <w:p w:rsidR="00164F77" w:rsidRDefault="00164F77" w:rsidP="00164F77"/>
          <w:p w:rsidR="00A2252A" w:rsidRDefault="00164F77" w:rsidP="00164F77">
            <w:r>
              <w:t>1 четверть</w:t>
            </w:r>
          </w:p>
          <w:p w:rsidR="00A2252A" w:rsidRP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164F77" w:rsidRDefault="00A2252A" w:rsidP="00A2252A">
            <w:r>
              <w:t>1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0E51A9" w:rsidP="00A2252A">
            <w:r>
              <w:t>2</w:t>
            </w:r>
            <w:r w:rsidR="00A2252A">
              <w:t xml:space="preserve">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0E51A9" w:rsidRDefault="000E51A9" w:rsidP="00A2252A"/>
          <w:p w:rsidR="00A2252A" w:rsidRDefault="000E51A9" w:rsidP="00A2252A">
            <w:r>
              <w:t>2</w:t>
            </w:r>
            <w:r w:rsidR="00A2252A">
              <w:t xml:space="preserve">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0E51A9" w:rsidP="00A2252A">
            <w:r>
              <w:t>2</w:t>
            </w:r>
            <w:r w:rsidR="00A2252A">
              <w:t xml:space="preserve">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0E51A9" w:rsidRDefault="000E51A9" w:rsidP="00A2252A"/>
          <w:p w:rsidR="00A2252A" w:rsidRDefault="000E51A9" w:rsidP="00A2252A">
            <w:r>
              <w:t>2</w:t>
            </w:r>
            <w:r w:rsidR="00A2252A">
              <w:t xml:space="preserve">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0E51A9" w:rsidP="00A2252A">
            <w:r>
              <w:t>2</w:t>
            </w:r>
            <w:r w:rsidR="00A2252A">
              <w:t xml:space="preserve"> четверть</w:t>
            </w:r>
          </w:p>
          <w:p w:rsidR="00A2252A" w:rsidRP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0E51A9" w:rsidP="00A2252A">
            <w:r>
              <w:t>2</w:t>
            </w:r>
            <w:r w:rsidR="00A2252A">
              <w:t xml:space="preserve"> четверть</w:t>
            </w:r>
          </w:p>
          <w:p w:rsidR="00A2252A" w:rsidRP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2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2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2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0E51A9" w:rsidRDefault="000E51A9" w:rsidP="00A2252A"/>
          <w:p w:rsidR="00A2252A" w:rsidRDefault="00A2252A" w:rsidP="00A2252A">
            <w:r>
              <w:t>2 четверть</w:t>
            </w:r>
          </w:p>
          <w:p w:rsidR="00A2252A" w:rsidRP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2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2тчетверть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2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2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2 четверть</w:t>
            </w:r>
          </w:p>
          <w:p w:rsidR="00A2252A" w:rsidRDefault="00A2252A" w:rsidP="00A2252A"/>
          <w:p w:rsidR="00A2252A" w:rsidRP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2 четверть</w:t>
            </w:r>
          </w:p>
          <w:p w:rsidR="00A2252A" w:rsidRPr="00A2252A" w:rsidRDefault="00A2252A" w:rsidP="00A2252A"/>
          <w:p w:rsidR="00A2252A" w:rsidRP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2 четверть</w:t>
            </w:r>
          </w:p>
          <w:p w:rsidR="00A2252A" w:rsidRPr="00A2252A" w:rsidRDefault="00A2252A" w:rsidP="00A2252A"/>
          <w:p w:rsidR="00A2252A" w:rsidRP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2 четверть</w:t>
            </w:r>
          </w:p>
          <w:p w:rsidR="00A2252A" w:rsidRP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2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2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2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2 четверть</w:t>
            </w:r>
          </w:p>
          <w:p w:rsidR="00A2252A" w:rsidRPr="00A2252A" w:rsidRDefault="00A2252A" w:rsidP="00A2252A"/>
          <w:p w:rsidR="00A2252A" w:rsidRP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2 четверть</w:t>
            </w:r>
          </w:p>
          <w:p w:rsidR="00A2252A" w:rsidRPr="00A2252A" w:rsidRDefault="00A2252A" w:rsidP="00A2252A"/>
          <w:p w:rsidR="00A2252A" w:rsidRP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2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2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 xml:space="preserve">2 </w:t>
            </w:r>
            <w:proofErr w:type="spellStart"/>
            <w:r>
              <w:t>ччетверть</w:t>
            </w:r>
            <w:proofErr w:type="spellEnd"/>
          </w:p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2 четверть</w:t>
            </w:r>
          </w:p>
          <w:p w:rsidR="00A2252A" w:rsidRP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2 четверть</w:t>
            </w:r>
          </w:p>
          <w:p w:rsidR="00A2252A" w:rsidRPr="00A2252A" w:rsidRDefault="00A2252A" w:rsidP="00A2252A"/>
          <w:p w:rsidR="00A2252A" w:rsidRPr="00A2252A" w:rsidRDefault="00A2252A" w:rsidP="00A2252A"/>
          <w:p w:rsidR="00A2252A" w:rsidRP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2 четверть</w:t>
            </w:r>
          </w:p>
          <w:p w:rsidR="00A2252A" w:rsidRPr="00A2252A" w:rsidRDefault="00A2252A" w:rsidP="00A2252A"/>
          <w:p w:rsidR="00A2252A" w:rsidRP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0E51A9" w:rsidP="00A2252A">
            <w:r>
              <w:t>3</w:t>
            </w:r>
            <w:r w:rsidR="00A2252A">
              <w:t xml:space="preserve">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0E51A9" w:rsidP="00A2252A">
            <w:r>
              <w:t>3</w:t>
            </w:r>
            <w:r w:rsidR="00A2252A">
              <w:t xml:space="preserve">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0E51A9" w:rsidP="00A2252A">
            <w:r>
              <w:t>3</w:t>
            </w:r>
            <w:r w:rsidR="00A2252A">
              <w:t xml:space="preserve"> четверть</w:t>
            </w:r>
          </w:p>
          <w:p w:rsidR="00A2252A" w:rsidRPr="00A2252A" w:rsidRDefault="00A2252A" w:rsidP="00A2252A"/>
          <w:p w:rsidR="00A2252A" w:rsidRP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0E51A9" w:rsidP="00A2252A">
            <w:r>
              <w:t>3</w:t>
            </w:r>
            <w:r w:rsidR="00A2252A">
              <w:t xml:space="preserve"> четверть</w:t>
            </w:r>
          </w:p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0E51A9" w:rsidP="00A2252A">
            <w:r>
              <w:t>3</w:t>
            </w:r>
            <w:r w:rsidR="00A2252A">
              <w:t xml:space="preserve"> четверть</w:t>
            </w:r>
          </w:p>
          <w:p w:rsidR="00A2252A" w:rsidRP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0E51A9" w:rsidP="00A2252A">
            <w:r>
              <w:t>3</w:t>
            </w:r>
            <w:r w:rsidR="00A2252A">
              <w:t xml:space="preserve"> четверть</w:t>
            </w:r>
          </w:p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0E51A9" w:rsidP="00A2252A">
            <w:r>
              <w:t>3</w:t>
            </w:r>
            <w:r w:rsidR="00A2252A">
              <w:t xml:space="preserve"> четверть</w:t>
            </w:r>
          </w:p>
          <w:p w:rsidR="00A2252A" w:rsidRP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3 четверть</w:t>
            </w:r>
          </w:p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3 четверть</w:t>
            </w:r>
          </w:p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3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3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3 четверть</w:t>
            </w:r>
          </w:p>
          <w:p w:rsidR="00A2252A" w:rsidRP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3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3 четверть</w:t>
            </w:r>
          </w:p>
          <w:p w:rsidR="00A2252A" w:rsidRPr="00A2252A" w:rsidRDefault="00A2252A" w:rsidP="00A2252A"/>
          <w:p w:rsidR="00A2252A" w:rsidRP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3 четверть</w:t>
            </w:r>
          </w:p>
          <w:p w:rsidR="00A2252A" w:rsidRDefault="00A2252A" w:rsidP="00A2252A"/>
          <w:p w:rsidR="00A2252A" w:rsidRP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3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3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3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3 четверть</w:t>
            </w:r>
          </w:p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3 четверть</w:t>
            </w:r>
          </w:p>
          <w:p w:rsidR="00A2252A" w:rsidRP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3 четверть</w:t>
            </w:r>
          </w:p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3 четверть</w:t>
            </w:r>
          </w:p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3 четверть</w:t>
            </w:r>
          </w:p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3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3 четверть</w:t>
            </w:r>
          </w:p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3 четверть</w:t>
            </w:r>
          </w:p>
          <w:p w:rsidR="00A2252A" w:rsidRDefault="00A2252A" w:rsidP="00A2252A"/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3 четверть</w:t>
            </w:r>
          </w:p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3 четверть</w:t>
            </w:r>
          </w:p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3 четверть</w:t>
            </w:r>
          </w:p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>
            <w:r>
              <w:t>3 четверть</w:t>
            </w:r>
          </w:p>
          <w:p w:rsidR="00A2252A" w:rsidRPr="00A2252A" w:rsidRDefault="00A2252A" w:rsidP="00A2252A"/>
          <w:p w:rsidR="00A2252A" w:rsidRDefault="00A2252A" w:rsidP="00A2252A"/>
          <w:p w:rsidR="00A2252A" w:rsidRDefault="00A2252A" w:rsidP="00A2252A"/>
          <w:p w:rsidR="00A2252A" w:rsidRDefault="00A2252A" w:rsidP="00A2252A"/>
          <w:p w:rsidR="00927FA9" w:rsidRDefault="00A2252A" w:rsidP="00A2252A">
            <w:r>
              <w:t>3 четверть</w:t>
            </w:r>
          </w:p>
          <w:p w:rsidR="00927FA9" w:rsidRPr="00927FA9" w:rsidRDefault="00927FA9" w:rsidP="00927FA9"/>
          <w:p w:rsidR="00927FA9" w:rsidRP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>
            <w:r>
              <w:t>3 четверть</w:t>
            </w:r>
          </w:p>
          <w:p w:rsidR="00927FA9" w:rsidRPr="00927FA9" w:rsidRDefault="00927FA9" w:rsidP="00927FA9"/>
          <w:p w:rsidR="00927FA9" w:rsidRPr="00927FA9" w:rsidRDefault="00927FA9" w:rsidP="00927FA9"/>
          <w:p w:rsidR="00927FA9" w:rsidRPr="00927FA9" w:rsidRDefault="00927FA9" w:rsidP="00927FA9"/>
          <w:p w:rsidR="00927FA9" w:rsidRPr="00927FA9" w:rsidRDefault="00927FA9" w:rsidP="00927FA9"/>
          <w:p w:rsidR="00927FA9" w:rsidRDefault="00927FA9" w:rsidP="00927FA9"/>
          <w:p w:rsidR="00927FA9" w:rsidRP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A2252A" w:rsidRDefault="00A2252A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3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3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3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3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3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BA3809" w:rsidRDefault="00BA3809" w:rsidP="00927FA9"/>
          <w:p w:rsidR="00BA3809" w:rsidRDefault="00BA3809" w:rsidP="00927FA9"/>
          <w:p w:rsidR="00BA3809" w:rsidRDefault="00BA3809" w:rsidP="00927FA9"/>
          <w:p w:rsidR="00BA3809" w:rsidRDefault="00BA3809" w:rsidP="00927FA9"/>
          <w:p w:rsidR="00BA3809" w:rsidRDefault="00BA3809" w:rsidP="00927FA9"/>
          <w:p w:rsidR="00BA3809" w:rsidRDefault="00BA3809" w:rsidP="00927FA9"/>
          <w:p w:rsidR="00BA3809" w:rsidRDefault="00BA3809" w:rsidP="00927FA9"/>
          <w:p w:rsidR="00927FA9" w:rsidRDefault="00BA3809" w:rsidP="00927FA9">
            <w:r>
              <w:t>3</w:t>
            </w:r>
            <w:r w:rsidR="00927FA9">
              <w:t xml:space="preserve">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3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3</w:t>
            </w:r>
            <w:r w:rsidR="00927FA9">
              <w:t xml:space="preserve">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3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BA3809" w:rsidRDefault="00BA3809" w:rsidP="00927FA9"/>
          <w:p w:rsidR="00BA3809" w:rsidRDefault="00BA3809" w:rsidP="00927FA9"/>
          <w:p w:rsidR="00927FA9" w:rsidRDefault="00927FA9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BA3809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390DE5" w:rsidRDefault="00390DE5" w:rsidP="00927FA9"/>
          <w:p w:rsidR="00390DE5" w:rsidRDefault="00390DE5" w:rsidP="00927FA9"/>
          <w:p w:rsidR="00390DE5" w:rsidRDefault="00390DE5" w:rsidP="00927FA9"/>
          <w:p w:rsidR="00390DE5" w:rsidRDefault="00390DE5" w:rsidP="00927FA9"/>
          <w:p w:rsidR="00390DE5" w:rsidRDefault="00390DE5" w:rsidP="00927FA9"/>
          <w:p w:rsidR="00927FA9" w:rsidRDefault="00927FA9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390DE5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390DE5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/>
          <w:p w:rsidR="00927FA9" w:rsidRDefault="00927FA9" w:rsidP="00927FA9">
            <w:r>
              <w:t>4 четверть</w:t>
            </w:r>
          </w:p>
          <w:p w:rsidR="00927FA9" w:rsidRDefault="00927FA9" w:rsidP="00927FA9"/>
          <w:p w:rsidR="00927FA9" w:rsidRDefault="00927FA9" w:rsidP="00927FA9"/>
          <w:p w:rsidR="00927FA9" w:rsidRDefault="00927FA9" w:rsidP="00927FA9"/>
          <w:p w:rsidR="00390DE5" w:rsidRDefault="00390DE5" w:rsidP="00927FA9"/>
          <w:p w:rsidR="00390DE5" w:rsidRDefault="00390DE5" w:rsidP="00927FA9"/>
          <w:p w:rsidR="00390DE5" w:rsidRDefault="00390DE5" w:rsidP="00927FA9"/>
          <w:p w:rsidR="00390DE5" w:rsidRDefault="00390DE5" w:rsidP="00927FA9"/>
          <w:p w:rsidR="00927FA9" w:rsidRDefault="00927FA9" w:rsidP="00927FA9">
            <w:r>
              <w:t>4 четверть</w:t>
            </w:r>
          </w:p>
          <w:p w:rsidR="00390DE5" w:rsidRDefault="00390DE5" w:rsidP="00927FA9"/>
          <w:p w:rsidR="00390DE5" w:rsidRDefault="00390DE5" w:rsidP="00927FA9"/>
          <w:p w:rsidR="00390DE5" w:rsidRDefault="00390DE5" w:rsidP="00927FA9"/>
          <w:p w:rsidR="00390DE5" w:rsidRDefault="00390DE5" w:rsidP="00927FA9"/>
          <w:p w:rsidR="00390DE5" w:rsidRDefault="00390DE5" w:rsidP="00927FA9"/>
          <w:p w:rsidR="00390DE5" w:rsidRDefault="00390DE5" w:rsidP="00927FA9"/>
          <w:p w:rsidR="00390DE5" w:rsidRDefault="00390DE5" w:rsidP="00927FA9"/>
          <w:p w:rsidR="00390DE5" w:rsidRDefault="00390DE5" w:rsidP="00927FA9"/>
          <w:p w:rsidR="00390DE5" w:rsidRDefault="00390DE5" w:rsidP="00927FA9"/>
          <w:p w:rsidR="00390DE5" w:rsidRDefault="00390DE5" w:rsidP="00927FA9"/>
          <w:p w:rsidR="00390DE5" w:rsidRDefault="00390DE5" w:rsidP="00927FA9"/>
          <w:p w:rsidR="00390DE5" w:rsidRDefault="00390DE5" w:rsidP="00927FA9"/>
          <w:p w:rsidR="00390DE5" w:rsidRP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>
            <w:r>
              <w:lastRenderedPageBreak/>
              <w:t>4 четверть</w:t>
            </w:r>
          </w:p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>
            <w:r>
              <w:t>4 четверть</w:t>
            </w:r>
          </w:p>
          <w:p w:rsidR="00390DE5" w:rsidRPr="00390DE5" w:rsidRDefault="00390DE5" w:rsidP="00390DE5"/>
          <w:p w:rsidR="00390DE5" w:rsidRPr="00390DE5" w:rsidRDefault="00390DE5" w:rsidP="00390DE5"/>
          <w:p w:rsidR="00390DE5" w:rsidRPr="00390DE5" w:rsidRDefault="00390DE5" w:rsidP="00390DE5"/>
          <w:p w:rsidR="00390DE5" w:rsidRPr="00390DE5" w:rsidRDefault="00390DE5" w:rsidP="00390DE5"/>
          <w:p w:rsidR="00390DE5" w:rsidRDefault="00390DE5" w:rsidP="00390DE5"/>
          <w:p w:rsidR="00390DE5" w:rsidRPr="00390DE5" w:rsidRDefault="00390DE5" w:rsidP="00390DE5"/>
          <w:p w:rsidR="00390DE5" w:rsidRP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>
            <w:r>
              <w:t>4 четверть</w:t>
            </w:r>
          </w:p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>
            <w:r>
              <w:t>4 четверть</w:t>
            </w:r>
          </w:p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>
            <w:r>
              <w:t>4 четверть</w:t>
            </w:r>
          </w:p>
          <w:p w:rsidR="00390DE5" w:rsidRPr="00390DE5" w:rsidRDefault="00390DE5" w:rsidP="00390DE5"/>
          <w:p w:rsidR="00390DE5" w:rsidRPr="00390DE5" w:rsidRDefault="00390DE5" w:rsidP="00390DE5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Pr="00390DE5" w:rsidRDefault="00390DE5" w:rsidP="00390DE5">
            <w:r>
              <w:t>4 четверть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6331" w:rsidRDefault="00996331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rFonts w:ascii="Arial" w:hAnsi="Arial" w:cs="Arial"/>
                <w:color w:val="222222"/>
                <w:sz w:val="28"/>
                <w:szCs w:val="28"/>
              </w:rPr>
            </w:pPr>
          </w:p>
          <w:p w:rsidR="001F64F6" w:rsidRDefault="001F64F6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Default="004E6D92">
            <w:pPr>
              <w:spacing w:line="276" w:lineRule="auto"/>
              <w:jc w:val="both"/>
              <w:rPr>
                <w:b/>
                <w:color w:val="222222"/>
              </w:rPr>
            </w:pPr>
          </w:p>
          <w:p w:rsidR="004E6D92" w:rsidRPr="004E6D92" w:rsidRDefault="004E6D92" w:rsidP="004E6D92"/>
          <w:p w:rsidR="004E6D92" w:rsidRPr="004E6D92" w:rsidRDefault="004E6D92" w:rsidP="004E6D92"/>
          <w:p w:rsidR="004E6D92" w:rsidRDefault="004E6D92" w:rsidP="004E6D92"/>
          <w:p w:rsidR="004E6D92" w:rsidRPr="004E6D92" w:rsidRDefault="004E6D92" w:rsidP="004E6D92"/>
          <w:p w:rsidR="004E6D92" w:rsidRDefault="004E6D92" w:rsidP="004E6D92"/>
          <w:p w:rsidR="004E6D92" w:rsidRDefault="004E6D92" w:rsidP="004E6D92"/>
          <w:p w:rsidR="004E6D92" w:rsidRDefault="004E6D92" w:rsidP="004E6D92"/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4E6D92" w:rsidRDefault="004E6D92" w:rsidP="004E6D92">
            <w:pPr>
              <w:ind w:firstLine="708"/>
            </w:pPr>
          </w:p>
          <w:p w:rsidR="000E51A9" w:rsidRDefault="000E51A9" w:rsidP="00313907">
            <w:pPr>
              <w:rPr>
                <w:b/>
              </w:rPr>
            </w:pPr>
          </w:p>
          <w:p w:rsidR="000E51A9" w:rsidRDefault="000E51A9" w:rsidP="00313907">
            <w:pPr>
              <w:rPr>
                <w:b/>
              </w:rPr>
            </w:pPr>
          </w:p>
          <w:p w:rsidR="004E6D92" w:rsidRPr="000E51A9" w:rsidRDefault="004E6D92" w:rsidP="00313907">
            <w:pPr>
              <w:rPr>
                <w:b/>
              </w:rPr>
            </w:pPr>
            <w:r w:rsidRPr="000E51A9">
              <w:rPr>
                <w:b/>
              </w:rPr>
              <w:t>1 проект</w:t>
            </w:r>
          </w:p>
          <w:p w:rsidR="004E6D92" w:rsidRPr="004E6D92" w:rsidRDefault="004E6D92" w:rsidP="004E6D92"/>
          <w:p w:rsidR="000E51A9" w:rsidRDefault="000E51A9" w:rsidP="00313907"/>
          <w:p w:rsidR="004E6D92" w:rsidRPr="000E51A9" w:rsidRDefault="004E6D92" w:rsidP="00313907">
            <w:pPr>
              <w:rPr>
                <w:b/>
              </w:rPr>
            </w:pPr>
            <w:r w:rsidRPr="000E51A9">
              <w:rPr>
                <w:b/>
              </w:rPr>
              <w:t>1 к/</w:t>
            </w:r>
            <w:proofErr w:type="gramStart"/>
            <w:r w:rsidRPr="000E51A9">
              <w:rPr>
                <w:b/>
              </w:rPr>
              <w:t>р</w:t>
            </w:r>
            <w:proofErr w:type="gramEnd"/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>
            <w:r>
              <w:t xml:space="preserve">           </w:t>
            </w:r>
          </w:p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Default="001750EE" w:rsidP="00313907"/>
          <w:p w:rsidR="001750EE" w:rsidRP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1750EE" w:rsidRDefault="001750EE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390DE5" w:rsidRDefault="00390DE5" w:rsidP="001750EE"/>
          <w:p w:rsidR="001750EE" w:rsidRPr="00390DE5" w:rsidRDefault="001750EE" w:rsidP="001750EE">
            <w:pPr>
              <w:rPr>
                <w:b/>
              </w:rPr>
            </w:pPr>
            <w:r w:rsidRPr="00390DE5">
              <w:rPr>
                <w:b/>
              </w:rPr>
              <w:t>1 к/</w:t>
            </w:r>
            <w:proofErr w:type="gramStart"/>
            <w:r w:rsidRPr="00390DE5">
              <w:rPr>
                <w:b/>
              </w:rPr>
              <w:t>р</w:t>
            </w:r>
            <w:proofErr w:type="gramEnd"/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4F6" w:rsidRPr="00F97A1C" w:rsidRDefault="001F64F6">
            <w:pPr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1F64F6" w:rsidRPr="00F97A1C" w:rsidRDefault="001F64F6" w:rsidP="001F64F6"/>
          <w:p w:rsidR="001F64F6" w:rsidRPr="00F97A1C" w:rsidRDefault="001F64F6" w:rsidP="001F64F6"/>
          <w:p w:rsidR="001F64F6" w:rsidRPr="00F97A1C" w:rsidRDefault="001F64F6" w:rsidP="001F64F6"/>
          <w:p w:rsidR="001F64F6" w:rsidRPr="00F97A1C" w:rsidRDefault="001F64F6" w:rsidP="001F64F6"/>
          <w:p w:rsidR="001F64F6" w:rsidRPr="00F97A1C" w:rsidRDefault="001F64F6" w:rsidP="001F64F6"/>
          <w:p w:rsidR="001F64F6" w:rsidRPr="00F97A1C" w:rsidRDefault="001F64F6" w:rsidP="001F64F6"/>
          <w:p w:rsidR="001F64F6" w:rsidRPr="00F97A1C" w:rsidRDefault="001F64F6" w:rsidP="001F64F6"/>
          <w:p w:rsidR="001F64F6" w:rsidRPr="00F97A1C" w:rsidRDefault="001F64F6" w:rsidP="001F64F6"/>
          <w:p w:rsidR="001F64F6" w:rsidRPr="00F97A1C" w:rsidRDefault="00A6669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6" w:history="1">
              <w:r w:rsidR="001F64F6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996331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1F64F6" w:rsidRPr="00F97A1C" w:rsidRDefault="00A6669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7" w:history="1">
              <w:r w:rsidR="001F64F6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1F64F6" w:rsidRPr="00F97A1C" w:rsidRDefault="00A6669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8" w:history="1">
              <w:r w:rsidR="001F64F6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http://school-collection.edu.ru/</w:t>
              </w:r>
            </w:hyperlink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9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</w:t>
              </w:r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lastRenderedPageBreak/>
                <w:t>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1F64F6" w:rsidRPr="00F97A1C" w:rsidRDefault="00A6669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0" w:history="1">
              <w:r w:rsidR="001F64F6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1F64F6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1F64F6" w:rsidRPr="00F97A1C" w:rsidRDefault="00A6669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1" w:history="1">
              <w:r w:rsidR="001F64F6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1F64F6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lastRenderedPageBreak/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2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3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4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5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1F64F6" w:rsidRPr="00F97A1C" w:rsidRDefault="00A6669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6" w:history="1">
              <w:r w:rsidR="001F64F6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1F64F6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7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8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9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20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21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22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23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24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25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26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27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Pr="00F97A1C" w:rsidRDefault="00A66695" w:rsidP="008E398A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28" w:history="1">
              <w:r w:rsidR="008E398A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8E398A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8E398A" w:rsidRPr="00F97A1C" w:rsidRDefault="008E398A" w:rsidP="008E398A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8E398A" w:rsidRPr="00F97A1C" w:rsidRDefault="008E398A" w:rsidP="008E398A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Pr="00F97A1C" w:rsidRDefault="00A66695" w:rsidP="008E398A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29" w:history="1">
              <w:r w:rsidR="008E398A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8E398A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8E398A" w:rsidRPr="00F97A1C" w:rsidRDefault="008E398A" w:rsidP="008E398A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8E398A" w:rsidRPr="00F97A1C" w:rsidRDefault="008E398A" w:rsidP="008E398A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Pr="00F97A1C" w:rsidRDefault="00A66695" w:rsidP="008E398A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30" w:history="1">
              <w:r w:rsidR="008E398A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8E398A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8E398A" w:rsidRPr="00F97A1C" w:rsidRDefault="008E398A" w:rsidP="008E398A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8E398A" w:rsidRPr="00F97A1C" w:rsidRDefault="008E398A" w:rsidP="008E398A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Pr="00F97A1C" w:rsidRDefault="00A66695" w:rsidP="008E398A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31" w:history="1">
              <w:r w:rsidR="008E398A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</w:t>
              </w:r>
              <w:r w:rsidR="008E398A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lastRenderedPageBreak/>
                <w:t>collection.edu</w:t>
              </w:r>
            </w:hyperlink>
            <w:r w:rsidR="008E398A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8E398A" w:rsidRPr="00F97A1C" w:rsidRDefault="008E398A" w:rsidP="008E398A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8E398A" w:rsidRPr="00F97A1C" w:rsidRDefault="008E398A" w:rsidP="008E398A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Pr="00F97A1C" w:rsidRDefault="00A66695" w:rsidP="008E398A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32" w:history="1">
              <w:r w:rsidR="008E398A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8E398A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8E398A" w:rsidRPr="00F97A1C" w:rsidRDefault="008E398A" w:rsidP="008E398A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8E398A" w:rsidRPr="00F97A1C" w:rsidRDefault="008E398A" w:rsidP="008E398A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53083C" w:rsidRPr="00F97A1C" w:rsidRDefault="00A66695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33" w:history="1"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53083C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53083C" w:rsidRPr="00F97A1C" w:rsidRDefault="00A66695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34" w:history="1"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53083C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53083C" w:rsidRPr="00F97A1C" w:rsidRDefault="00A66695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35" w:history="1"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53083C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53083C" w:rsidRPr="00F97A1C" w:rsidRDefault="00A66695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36" w:history="1"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53083C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53083C" w:rsidRPr="00F97A1C" w:rsidRDefault="00A66695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37" w:history="1"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53083C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1F64F6" w:rsidRPr="00F97A1C" w:rsidRDefault="00A6669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38" w:history="1">
              <w:r w:rsidR="001F64F6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http://school-collection.edu.ru/</w:t>
              </w:r>
            </w:hyperlink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3083C" w:rsidRPr="00F97A1C" w:rsidRDefault="00A66695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39" w:history="1"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http://school-collection.edu.ru/</w:t>
              </w:r>
            </w:hyperlink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3083C" w:rsidRPr="00F97A1C" w:rsidRDefault="00A66695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40" w:history="1"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http://school-collection.edu.ru/</w:t>
              </w:r>
            </w:hyperlink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3083C" w:rsidRPr="00F97A1C" w:rsidRDefault="00A66695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41" w:history="1"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http://school-collection.edu.ru/</w:t>
              </w:r>
            </w:hyperlink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Default="008E398A" w:rsidP="001F64F6"/>
          <w:p w:rsidR="0053083C" w:rsidRPr="00F97A1C" w:rsidRDefault="00A66695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42" w:history="1"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http://school-collection.edu.ru/</w:t>
              </w:r>
            </w:hyperlink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53083C" w:rsidRPr="00F97A1C" w:rsidRDefault="00A66695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43" w:history="1"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http://school-collection.edu.ru/</w:t>
              </w:r>
            </w:hyperlink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53083C" w:rsidRPr="00F97A1C" w:rsidRDefault="00A66695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44" w:history="1"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http://school-collection.edu.ru/</w:t>
              </w:r>
            </w:hyperlink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53083C" w:rsidRPr="00F97A1C" w:rsidRDefault="00A66695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45" w:history="1"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http://school-collection.edu.ru/</w:t>
              </w:r>
            </w:hyperlink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Default="008E398A" w:rsidP="001F64F6"/>
          <w:p w:rsidR="0053083C" w:rsidRPr="00F97A1C" w:rsidRDefault="00A66695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46" w:history="1"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http://school-collection.edu.ru/</w:t>
              </w:r>
            </w:hyperlink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53083C" w:rsidRPr="00F97A1C" w:rsidRDefault="00A66695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47" w:history="1"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http://school-collection.edu.ru/</w:t>
              </w:r>
            </w:hyperlink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1F64F6" w:rsidRPr="00F97A1C" w:rsidRDefault="00A6669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48" w:history="1">
              <w:r w:rsidR="001F64F6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1F64F6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3083C" w:rsidRPr="00F97A1C" w:rsidRDefault="00A66695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49" w:history="1"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53083C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3083C" w:rsidRPr="00F97A1C" w:rsidRDefault="00A66695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50" w:history="1"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53083C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3083C" w:rsidRPr="00F97A1C" w:rsidRDefault="00A66695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51" w:history="1"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53083C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3083C" w:rsidRPr="00F97A1C" w:rsidRDefault="00A66695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52" w:history="1"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53083C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3083C" w:rsidRPr="00F97A1C" w:rsidRDefault="00A66695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53" w:history="1"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53083C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3083C" w:rsidRPr="00F97A1C" w:rsidRDefault="00A66695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54" w:history="1"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53083C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3083C" w:rsidRPr="00F97A1C" w:rsidRDefault="00A66695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55" w:history="1"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</w:t>
              </w:r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lastRenderedPageBreak/>
                <w:t>collection.edu</w:t>
              </w:r>
            </w:hyperlink>
            <w:r w:rsidR="0053083C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53083C" w:rsidRPr="00F97A1C" w:rsidRDefault="00A66695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56" w:history="1"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53083C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8E398A" w:rsidRDefault="008E398A" w:rsidP="001F64F6"/>
          <w:p w:rsidR="0053083C" w:rsidRPr="00F97A1C" w:rsidRDefault="00A66695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57" w:history="1">
              <w:r w:rsidR="0053083C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53083C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53083C" w:rsidRPr="00F97A1C" w:rsidRDefault="0053083C" w:rsidP="0053083C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Default="008E398A" w:rsidP="001F64F6"/>
          <w:p w:rsidR="008E398A" w:rsidRDefault="008E398A" w:rsidP="001F64F6"/>
          <w:p w:rsidR="00455035" w:rsidRPr="00F97A1C" w:rsidRDefault="00A66695" w:rsidP="0045503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58" w:history="1">
              <w:r w:rsidR="0045503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55035" w:rsidRPr="00F97A1C" w:rsidRDefault="00455035" w:rsidP="0045503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55035" w:rsidRPr="00F97A1C" w:rsidRDefault="00455035" w:rsidP="0045503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8E398A" w:rsidRDefault="008E398A" w:rsidP="001F64F6"/>
          <w:p w:rsidR="008E398A" w:rsidRDefault="008E398A" w:rsidP="001F64F6"/>
          <w:p w:rsidR="0053083C" w:rsidRDefault="0053083C" w:rsidP="001F64F6"/>
          <w:p w:rsidR="0053083C" w:rsidRDefault="0053083C" w:rsidP="001F64F6"/>
          <w:p w:rsidR="001F64F6" w:rsidRPr="00F97A1C" w:rsidRDefault="00A6669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59" w:history="1">
              <w:r w:rsidR="001F64F6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455035" w:rsidRPr="00F97A1C" w:rsidRDefault="00A66695" w:rsidP="0045503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60" w:history="1">
              <w:r w:rsidR="0045503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55035" w:rsidRPr="00F97A1C" w:rsidRDefault="00455035" w:rsidP="0045503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55035" w:rsidRPr="00F97A1C" w:rsidRDefault="00455035" w:rsidP="0045503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455035" w:rsidRDefault="0045503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A6669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61" w:history="1">
              <w:r w:rsidR="001F64F6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A6669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62" w:history="1">
              <w:r w:rsidR="001F64F6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1F64F6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A6669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63" w:history="1">
              <w:r w:rsidR="001F64F6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1F64F6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455035" w:rsidRDefault="00455035" w:rsidP="001F64F6"/>
          <w:p w:rsidR="00455035" w:rsidRDefault="00455035" w:rsidP="001F64F6"/>
          <w:p w:rsidR="001F64F6" w:rsidRPr="00313907" w:rsidRDefault="00A6669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64" w:history="1">
              <w:r w:rsidR="001F64F6" w:rsidRPr="00313907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1F64F6" w:rsidRPr="00313907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1F64F6" w:rsidRPr="00313907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313907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313907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55035" w:rsidRDefault="00455035" w:rsidP="00455035"/>
          <w:p w:rsidR="00455035" w:rsidRDefault="00455035" w:rsidP="00455035"/>
          <w:p w:rsidR="00455035" w:rsidRDefault="00455035" w:rsidP="00455035"/>
          <w:p w:rsidR="00455035" w:rsidRPr="00F97A1C" w:rsidRDefault="00A66695" w:rsidP="0045503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65" w:history="1">
              <w:r w:rsidR="0045503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455035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455035" w:rsidRPr="00F97A1C" w:rsidRDefault="00455035" w:rsidP="0045503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66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455035" w:rsidRDefault="0045503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455035" w:rsidRDefault="0045503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455035" w:rsidRDefault="0045503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455035" w:rsidRDefault="0045503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A6669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67" w:history="1">
              <w:r w:rsidR="001F64F6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1F64F6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455035" w:rsidRDefault="00455035" w:rsidP="001F64F6"/>
          <w:p w:rsidR="00455035" w:rsidRDefault="00455035" w:rsidP="001F64F6"/>
          <w:p w:rsidR="00455035" w:rsidRDefault="00455035" w:rsidP="001F64F6"/>
          <w:p w:rsidR="001F64F6" w:rsidRPr="00313907" w:rsidRDefault="00A6669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68" w:history="1">
              <w:r w:rsidR="001F64F6" w:rsidRPr="00313907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1F64F6" w:rsidRPr="00313907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1F64F6" w:rsidRPr="00313907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313907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313907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313907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A6669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69" w:history="1">
              <w:r w:rsidR="001F64F6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1F64F6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54F83" w:rsidRPr="00F97A1C" w:rsidRDefault="00A6669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70" w:history="1">
              <w:r w:rsidR="00B54F83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1F64F6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B54F83" w:rsidRPr="00F97A1C" w:rsidRDefault="00B54F83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54F83" w:rsidRPr="00F97A1C" w:rsidRDefault="00B54F83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54F83" w:rsidRPr="00F97A1C" w:rsidRDefault="00B54F83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54F83" w:rsidRPr="00F97A1C" w:rsidRDefault="00A6669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71" w:history="1">
              <w:r w:rsidR="00B54F83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B54F83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B54F83" w:rsidRPr="00F97A1C" w:rsidRDefault="00B54F83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B54F83" w:rsidRPr="00F97A1C" w:rsidRDefault="00B54F83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54F83" w:rsidRPr="00F97A1C" w:rsidRDefault="00B54F83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54F83" w:rsidRPr="00F97A1C" w:rsidRDefault="00B54F83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54F83" w:rsidRPr="00F97A1C" w:rsidRDefault="00B54F83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54F83" w:rsidRPr="00F97A1C" w:rsidRDefault="00B54F83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54F83" w:rsidRPr="00F97A1C" w:rsidRDefault="00A6669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72" w:history="1">
              <w:r w:rsidR="00B54F83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54F83" w:rsidRPr="00F97A1C" w:rsidRDefault="00B54F83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B54F83" w:rsidRPr="00F97A1C" w:rsidRDefault="00B54F83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54F83" w:rsidRPr="00F97A1C" w:rsidRDefault="00B54F83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54F83" w:rsidRPr="00F97A1C" w:rsidRDefault="00B54F83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54F83" w:rsidRPr="00F97A1C" w:rsidRDefault="00B54F83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54F83" w:rsidRPr="00F97A1C" w:rsidRDefault="00A6669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73" w:history="1">
              <w:r w:rsidR="00B54F83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  <w:r w:rsidR="00B54F83"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</w:p>
          <w:p w:rsidR="00B54F83" w:rsidRPr="00F97A1C" w:rsidRDefault="00B54F83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B54F83" w:rsidRPr="00F97A1C" w:rsidRDefault="00B54F83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54F83" w:rsidRPr="00F97A1C" w:rsidRDefault="00B54F83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54F83" w:rsidRPr="00F97A1C" w:rsidRDefault="00B54F83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54F83" w:rsidRPr="00F97A1C" w:rsidRDefault="00B54F83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54F83" w:rsidRPr="00F97A1C" w:rsidRDefault="00B54F83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54F83" w:rsidRPr="00F97A1C" w:rsidRDefault="00B54F83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54F83" w:rsidRPr="00F97A1C" w:rsidRDefault="00B54F83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B54F83" w:rsidRPr="00F97A1C" w:rsidRDefault="00A66695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74" w:history="1">
              <w:r w:rsidR="00B54F83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B54F83" w:rsidRPr="00F97A1C" w:rsidRDefault="00B54F83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1F64F6" w:rsidRPr="00F97A1C" w:rsidRDefault="001F64F6" w:rsidP="001F64F6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455035" w:rsidRDefault="00455035" w:rsidP="001F64F6"/>
          <w:p w:rsidR="00455035" w:rsidRPr="00455035" w:rsidRDefault="00455035" w:rsidP="00455035"/>
          <w:p w:rsidR="00455035" w:rsidRDefault="00455035" w:rsidP="00455035"/>
          <w:p w:rsidR="00455035" w:rsidRDefault="00455035" w:rsidP="00455035"/>
          <w:p w:rsidR="00455035" w:rsidRDefault="00455035" w:rsidP="00455035"/>
          <w:p w:rsidR="00455035" w:rsidRPr="00F97A1C" w:rsidRDefault="00A66695" w:rsidP="0045503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75" w:history="1">
              <w:r w:rsidR="0045503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55035" w:rsidRPr="00F97A1C" w:rsidRDefault="00455035" w:rsidP="0045503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55035" w:rsidRPr="00F97A1C" w:rsidRDefault="00455035" w:rsidP="0045503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455035" w:rsidRDefault="00455035" w:rsidP="00455035"/>
          <w:p w:rsidR="00455035" w:rsidRDefault="00455035" w:rsidP="00455035"/>
          <w:p w:rsidR="00455035" w:rsidRDefault="00455035" w:rsidP="00455035"/>
          <w:p w:rsidR="00455035" w:rsidRDefault="00455035" w:rsidP="00455035"/>
          <w:p w:rsidR="00455035" w:rsidRPr="00F97A1C" w:rsidRDefault="00A66695" w:rsidP="0045503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76" w:history="1">
              <w:r w:rsidR="0045503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55035" w:rsidRPr="00F97A1C" w:rsidRDefault="00455035" w:rsidP="0045503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55035" w:rsidRPr="00F97A1C" w:rsidRDefault="00455035" w:rsidP="0045503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455035" w:rsidRDefault="00455035" w:rsidP="00455035"/>
          <w:p w:rsidR="00455035" w:rsidRPr="00455035" w:rsidRDefault="00455035" w:rsidP="00455035"/>
          <w:p w:rsidR="00455035" w:rsidRDefault="00455035" w:rsidP="00455035"/>
          <w:p w:rsidR="00455035" w:rsidRDefault="00455035" w:rsidP="00455035"/>
          <w:p w:rsidR="00455035" w:rsidRDefault="00455035" w:rsidP="00455035"/>
          <w:p w:rsidR="00455035" w:rsidRPr="00F97A1C" w:rsidRDefault="00A66695" w:rsidP="0045503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77" w:history="1">
              <w:r w:rsidR="0045503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55035" w:rsidRPr="00F97A1C" w:rsidRDefault="00455035" w:rsidP="0045503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55035" w:rsidRPr="00F97A1C" w:rsidRDefault="00455035" w:rsidP="0045503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4E6D92" w:rsidRDefault="004E6D92" w:rsidP="00455035"/>
          <w:p w:rsidR="004E6D92" w:rsidRPr="004E6D92" w:rsidRDefault="004E6D92" w:rsidP="004E6D92"/>
          <w:p w:rsidR="004E6D92" w:rsidRDefault="004E6D92" w:rsidP="004E6D92"/>
          <w:p w:rsidR="004E6D92" w:rsidRDefault="004E6D92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78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Default="004E6D92" w:rsidP="004E6D92"/>
          <w:p w:rsidR="004E6D92" w:rsidRDefault="004E6D92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79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Default="004E6D92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80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Default="004E6D92" w:rsidP="004E6D92"/>
          <w:p w:rsidR="004E6D92" w:rsidRDefault="004E6D92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81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Pr="004E6D92" w:rsidRDefault="004E6D92" w:rsidP="004E6D92"/>
          <w:p w:rsidR="004E6D92" w:rsidRDefault="004E6D92" w:rsidP="004E6D92"/>
          <w:p w:rsidR="004E6D92" w:rsidRDefault="004E6D92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82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Default="004E6D92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83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Default="004E6D92" w:rsidP="004E6D92"/>
          <w:p w:rsidR="004E6D92" w:rsidRDefault="004E6D92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84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Default="004E6D92" w:rsidP="004E6D92"/>
          <w:p w:rsidR="004E6D92" w:rsidRDefault="004E6D92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85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86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Pr="004E6D92" w:rsidRDefault="004E6D92" w:rsidP="004E6D92"/>
          <w:p w:rsidR="004E6D92" w:rsidRDefault="004E6D92" w:rsidP="004E6D92"/>
          <w:p w:rsidR="004E6D92" w:rsidRDefault="004E6D92" w:rsidP="004E6D92"/>
          <w:p w:rsidR="004E6D92" w:rsidRDefault="004E6D92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87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Default="004E6D92" w:rsidP="004E6D92"/>
          <w:p w:rsidR="004E6D92" w:rsidRDefault="004E6D92" w:rsidP="004E6D92"/>
          <w:p w:rsidR="004E6D92" w:rsidRDefault="004E6D92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88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Pr="004E6D92" w:rsidRDefault="004E6D92" w:rsidP="004E6D92"/>
          <w:p w:rsidR="004E6D92" w:rsidRDefault="004E6D92" w:rsidP="004E6D92"/>
          <w:p w:rsidR="004E6D92" w:rsidRDefault="004E6D92" w:rsidP="004E6D92"/>
          <w:p w:rsidR="004E6D92" w:rsidRDefault="004E6D92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89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Pr="004E6D92" w:rsidRDefault="004E6D92" w:rsidP="004E6D92"/>
          <w:p w:rsidR="004E6D92" w:rsidRDefault="004E6D92" w:rsidP="004E6D92"/>
          <w:p w:rsidR="004E6D92" w:rsidRDefault="004E6D92" w:rsidP="004E6D92"/>
          <w:p w:rsidR="004E6D92" w:rsidRDefault="004E6D92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90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Default="004E6D92" w:rsidP="004E6D92"/>
          <w:p w:rsidR="004E6D92" w:rsidRDefault="004E6D92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91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Default="004E6D92" w:rsidP="004E6D92"/>
          <w:p w:rsidR="004E6D92" w:rsidRDefault="004E6D92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92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93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Default="004E6D92" w:rsidP="004E6D92"/>
          <w:p w:rsidR="004E6D92" w:rsidRDefault="004E6D92" w:rsidP="004E6D92"/>
          <w:p w:rsidR="004E6D92" w:rsidRDefault="004E6D92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94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Pr="004E6D92" w:rsidRDefault="004E6D92" w:rsidP="004E6D92"/>
          <w:p w:rsidR="004E6D92" w:rsidRDefault="004E6D92" w:rsidP="004E6D92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95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Default="004E6D92" w:rsidP="004E6D92"/>
          <w:p w:rsidR="004E6D92" w:rsidRDefault="004E6D92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96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Pr="004E6D92" w:rsidRDefault="004E6D92" w:rsidP="004E6D92"/>
          <w:p w:rsidR="004E6D92" w:rsidRDefault="004E6D92" w:rsidP="004E6D92"/>
          <w:p w:rsidR="004E6D92" w:rsidRDefault="004E6D92" w:rsidP="004E6D92"/>
          <w:p w:rsidR="004E6D92" w:rsidRDefault="004E6D92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97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Default="004E6D92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98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Default="004E6D92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99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Default="004E6D92" w:rsidP="004E6D92"/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750EE" w:rsidRDefault="001750EE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00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01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02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03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Default="004E6D92" w:rsidP="004E6D92"/>
          <w:p w:rsidR="004E6D92" w:rsidRDefault="004E6D92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04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05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4E6D92"/>
          <w:p w:rsidR="00FA6515" w:rsidRDefault="00FA6515" w:rsidP="004E6D92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06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07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08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09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10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11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12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13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14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Default="004E6D92" w:rsidP="004E6D92"/>
          <w:p w:rsidR="00390DE5" w:rsidRDefault="00390DE5" w:rsidP="004E6D92"/>
          <w:p w:rsidR="00390DE5" w:rsidRDefault="00390DE5" w:rsidP="004E6D92"/>
          <w:p w:rsidR="00390DE5" w:rsidRDefault="00390DE5" w:rsidP="004E6D92"/>
          <w:p w:rsidR="00390DE5" w:rsidRDefault="00390DE5" w:rsidP="004E6D92"/>
          <w:p w:rsidR="00390DE5" w:rsidRDefault="00390DE5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15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Default="004E6D92" w:rsidP="004E6D92"/>
          <w:p w:rsidR="00FA6515" w:rsidRDefault="00FA6515" w:rsidP="004E6D92"/>
          <w:p w:rsidR="00390DE5" w:rsidRDefault="00390DE5" w:rsidP="00390DE5"/>
          <w:p w:rsidR="00390DE5" w:rsidRDefault="00390DE5" w:rsidP="00390DE5"/>
          <w:p w:rsidR="00390DE5" w:rsidRDefault="00390DE5" w:rsidP="00390DE5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16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17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Default="004E6D92" w:rsidP="004E6D92"/>
          <w:p w:rsidR="004E6D92" w:rsidRDefault="004E6D92" w:rsidP="004E6D92"/>
          <w:p w:rsidR="00FA6515" w:rsidRDefault="00FA6515" w:rsidP="004E6D92"/>
          <w:p w:rsidR="00FA6515" w:rsidRDefault="00FA6515" w:rsidP="004E6D92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18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19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lastRenderedPageBreak/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20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21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Pr="00F97A1C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4E6D92" w:rsidRDefault="004E6D92" w:rsidP="004E6D92"/>
          <w:p w:rsidR="004E6D92" w:rsidRDefault="004E6D92" w:rsidP="004E6D92"/>
          <w:p w:rsidR="004E6D92" w:rsidRDefault="004E6D92" w:rsidP="004E6D92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22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23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24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FA6515" w:rsidRDefault="00FA6515" w:rsidP="004E6D92"/>
          <w:p w:rsidR="00390DE5" w:rsidRDefault="00390DE5" w:rsidP="004E6D92"/>
          <w:p w:rsidR="00390DE5" w:rsidRDefault="00390DE5" w:rsidP="004E6D92"/>
          <w:p w:rsidR="00390DE5" w:rsidRDefault="00390DE5" w:rsidP="004E6D92"/>
          <w:p w:rsidR="004E6D92" w:rsidRPr="00F97A1C" w:rsidRDefault="00A6669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25" w:history="1">
              <w:r w:rsidR="004E6D92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4E6D92" w:rsidRDefault="004E6D92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26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27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Pr="00F97A1C" w:rsidRDefault="00FA6515" w:rsidP="004E6D92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Pr="00F97A1C" w:rsidRDefault="00A66695" w:rsidP="00FA651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28" w:history="1">
              <w:r w:rsidR="00FA651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FA6515" w:rsidRDefault="00FA6515" w:rsidP="00FA651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FA651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FA651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FA651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FA651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FA651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FA651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FA651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FA651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90DE5" w:rsidRPr="00F97A1C" w:rsidRDefault="00FA651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>
              <w:rPr>
                <w:szCs w:val="24"/>
                <w:bdr w:val="dashed" w:sz="6" w:space="0" w:color="FF0000" w:frame="1"/>
                <w:shd w:val="clear" w:color="auto" w:fill="F7FDF7"/>
              </w:rPr>
              <w:t>\</w:t>
            </w:r>
            <w:hyperlink r:id="rId129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FA651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FA651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FA651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FA651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FA651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FA651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390DE5" w:rsidRPr="00F97A1C" w:rsidRDefault="00A6669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hyperlink r:id="rId130" w:history="1">
              <w:r w:rsidR="00390DE5" w:rsidRPr="00F97A1C">
                <w:rPr>
                  <w:rStyle w:val="32"/>
                  <w:color w:val="auto"/>
                  <w:szCs w:val="24"/>
                  <w:bdr w:val="dashed" w:sz="6" w:space="0" w:color="FF0000" w:frame="1"/>
                  <w:shd w:val="clear" w:color="auto" w:fill="F7FDF7"/>
                </w:rPr>
                <w:t>http://school-collection.edu</w:t>
              </w:r>
            </w:hyperlink>
          </w:p>
          <w:p w:rsidR="00390DE5" w:rsidRPr="00F97A1C" w:rsidRDefault="00390DE5" w:rsidP="00390DE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.</w:t>
            </w:r>
            <w:proofErr w:type="spellStart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ru</w:t>
            </w:r>
            <w:proofErr w:type="spellEnd"/>
            <w:r w:rsidRPr="00F97A1C">
              <w:rPr>
                <w:szCs w:val="24"/>
                <w:bdr w:val="dashed" w:sz="6" w:space="0" w:color="FF0000" w:frame="1"/>
                <w:shd w:val="clear" w:color="auto" w:fill="F7FDF7"/>
              </w:rPr>
              <w:t>/</w:t>
            </w:r>
          </w:p>
          <w:p w:rsidR="00FA6515" w:rsidRDefault="00FA6515" w:rsidP="00FA651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FA6515" w:rsidRDefault="00FA6515" w:rsidP="00FA6515">
            <w:pPr>
              <w:rPr>
                <w:szCs w:val="24"/>
                <w:bdr w:val="dashed" w:sz="6" w:space="0" w:color="FF0000" w:frame="1"/>
                <w:shd w:val="clear" w:color="auto" w:fill="F7FDF7"/>
              </w:rPr>
            </w:pPr>
          </w:p>
          <w:p w:rsidR="001F64F6" w:rsidRPr="00390DE5" w:rsidRDefault="001F64F6" w:rsidP="00E0011F"/>
        </w:tc>
      </w:tr>
    </w:tbl>
    <w:p w:rsidR="00E0011F" w:rsidRDefault="00E0011F" w:rsidP="00996331">
      <w:pPr>
        <w:jc w:val="center"/>
        <w:rPr>
          <w:b/>
          <w:sz w:val="28"/>
          <w:szCs w:val="28"/>
          <w:u w:val="single"/>
        </w:rPr>
      </w:pPr>
    </w:p>
    <w:p w:rsidR="00E0011F" w:rsidRPr="00E0011F" w:rsidRDefault="00E0011F" w:rsidP="00E0011F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color w:val="000000"/>
          <w:sz w:val="24"/>
          <w:szCs w:val="24"/>
          <w:u w:val="single"/>
        </w:rPr>
      </w:pPr>
      <w:r w:rsidRPr="00E0011F">
        <w:rPr>
          <w:caps/>
          <w:color w:val="000000"/>
          <w:sz w:val="24"/>
          <w:szCs w:val="24"/>
          <w:u w:val="single"/>
        </w:rPr>
        <w:t>3.ТЕМАТИЧЕСКОЕ ПЛАНИРОВАНИЕ</w:t>
      </w:r>
      <w:r w:rsidR="00D6701E">
        <w:rPr>
          <w:caps/>
          <w:color w:val="000000"/>
          <w:sz w:val="24"/>
          <w:szCs w:val="24"/>
          <w:u w:val="single"/>
        </w:rPr>
        <w:t xml:space="preserve">  2 класс</w:t>
      </w:r>
    </w:p>
    <w:tbl>
      <w:tblPr>
        <w:tblStyle w:val="14"/>
        <w:tblW w:w="10916" w:type="dxa"/>
        <w:tblInd w:w="-176" w:type="dxa"/>
        <w:tblLayout w:type="fixed"/>
        <w:tblLook w:val="04A0"/>
      </w:tblPr>
      <w:tblGrid>
        <w:gridCol w:w="4485"/>
        <w:gridCol w:w="1044"/>
        <w:gridCol w:w="1843"/>
        <w:gridCol w:w="1559"/>
        <w:gridCol w:w="1985"/>
      </w:tblGrid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szCs w:val="24"/>
              </w:rPr>
              <w:t>Тема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szCs w:val="24"/>
              </w:rPr>
              <w:t>Количество часов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szCs w:val="24"/>
              </w:rPr>
              <w:t>Учебный период (четверть, полугодие)</w:t>
            </w: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szCs w:val="24"/>
              </w:rPr>
              <w:t>Количество контрольных, практических, лабораторных работ (проектная и научно-исследовательская деятельность учеников)</w:t>
            </w: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szCs w:val="24"/>
              </w:rPr>
              <w:t>Информация об электронных учебно-методических материалах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color w:val="000000"/>
                <w:szCs w:val="24"/>
                <w:shd w:val="clear" w:color="auto" w:fill="F7F5F5"/>
              </w:rPr>
              <w:t xml:space="preserve">О  нашей Родине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6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 четверть</w:t>
            </w: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kern w:val="36"/>
                <w:szCs w:val="24"/>
              </w:rPr>
              <w:t>З.Н. Александрова «Родина». Патриотическое звучание произведений о родном крае и природе.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 Ф.П. Савинов «Родина», А.А. Прокофьев «Родина». Отражение в произведениях нравственно-этических понятий: любовь к Родине, родному краю, Отечеству.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://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resh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edu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И.С. Никитин «Русь». Патриотическое звучание произведений о родном крае и природе.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С.Т. </w:t>
            </w:r>
            <w:proofErr w:type="gramStart"/>
            <w:r w:rsidRPr="00D16B60">
              <w:rPr>
                <w:color w:val="000000"/>
                <w:szCs w:val="24"/>
                <w:shd w:val="clear" w:color="auto" w:fill="F7F5F5"/>
              </w:rPr>
              <w:t>Романовский</w:t>
            </w:r>
            <w:proofErr w:type="gramEnd"/>
            <w:r w:rsidRPr="00D16B60">
              <w:rPr>
                <w:color w:val="000000"/>
                <w:szCs w:val="24"/>
                <w:shd w:val="clear" w:color="auto" w:fill="F7F5F5"/>
              </w:rPr>
              <w:t xml:space="preserve"> «Русь».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К.Г. Паустовский «Несколько слов о приметах» отрывок из повести «Мещерская </w:t>
            </w:r>
            <w:r w:rsidRPr="00D16B60">
              <w:rPr>
                <w:color w:val="000000"/>
                <w:szCs w:val="24"/>
                <w:shd w:val="clear" w:color="auto" w:fill="F7F5F5"/>
              </w:rPr>
              <w:lastRenderedPageBreak/>
              <w:t xml:space="preserve">сторона».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Cs/>
                <w:caps/>
                <w:color w:val="000000"/>
                <w:kern w:val="36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lastRenderedPageBreak/>
              <w:t>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lastRenderedPageBreak/>
              <w:t>Отражение темы Родины в изобразительном искусстве (пейзажи И. И. Левитана, И.И. Шишкина, В.Д. Поленова и др.)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color w:val="000000"/>
                <w:szCs w:val="24"/>
                <w:shd w:val="clear" w:color="auto" w:fill="F7F5F5"/>
              </w:rPr>
              <w:t xml:space="preserve">Фольклор (устное народное творчество)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18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Произведения малых жанров фольклора. Шуточные фольклорные произведения — скороговорки, небылицы. Особенности скороговорок, их роль в речи.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Произведения малых жанров фольклора. Игра со словом, «перевёртыш событий» как основа построения небылиц.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Произведения малых жанров фольклора.  Ритм и счёт — основные средства выразительности и построения считалки.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Народные песни, их особенности.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://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resh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edu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color w:val="000000"/>
                <w:szCs w:val="24"/>
                <w:shd w:val="clear" w:color="auto" w:fill="F7F5F5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Загадка как жанр фольклора, тематические группы загадок.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Сказка — выражение народной мудрости, нравственная идея фольклорных сказок. Особенности сказок разного вида (о животных, бытовые, волшебные).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Особенности сказок о животных: сказки народов России. Сказка «Петушок и бобовое зернышко»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color w:val="000000"/>
                <w:szCs w:val="24"/>
                <w:shd w:val="clear" w:color="auto" w:fill="F7F5F5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Особенности сказок о животных: «Зимовье зверей»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Бытовая сказка «Каша из топора»: герои, место действия, особенности построения и языка.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color w:val="000000"/>
                <w:szCs w:val="24"/>
                <w:shd w:val="clear" w:color="auto" w:fill="F7F5F5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Сказка «Не плюй в колодец – пригодится воды напиться».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rPr>
                <w:rFonts w:ascii="Calibri" w:hAnsi="Calibri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color w:val="000000"/>
                <w:szCs w:val="24"/>
                <w:shd w:val="clear" w:color="auto" w:fill="F7F5F5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Сестрица Аленушка и братец Иванушка.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rPr>
                <w:rFonts w:ascii="Calibri" w:hAnsi="Calibri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Понятие о волшебной сказке (общее представление): наличие присказки, постоянные эпитеты, волшебные герои. «Гуси-лебеди»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Фольклорные произведения народов России: отражение в сказках народного быта и культуры. Корякская народная сказка «Хитрая лиса»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color w:val="000000"/>
                <w:szCs w:val="24"/>
                <w:shd w:val="clear" w:color="auto" w:fill="F7F5F5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lastRenderedPageBreak/>
              <w:t>Нанайская народная сказка «</w:t>
            </w:r>
            <w:proofErr w:type="spellStart"/>
            <w:r w:rsidRPr="00D16B60">
              <w:rPr>
                <w:color w:val="000000"/>
                <w:szCs w:val="24"/>
                <w:shd w:val="clear" w:color="auto" w:fill="F7F5F5"/>
              </w:rPr>
              <w:t>Айога</w:t>
            </w:r>
            <w:proofErr w:type="spellEnd"/>
            <w:r w:rsidRPr="00D16B60">
              <w:rPr>
                <w:color w:val="000000"/>
                <w:szCs w:val="24"/>
                <w:shd w:val="clear" w:color="auto" w:fill="F7F5F5"/>
              </w:rPr>
              <w:t>».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Мордовская народная сказка «Четыре ленивца».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color w:val="000000"/>
                <w:szCs w:val="24"/>
                <w:shd w:val="clear" w:color="auto" w:fill="F7F5F5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Обобщение по разделу. </w:t>
            </w:r>
            <w:r w:rsidRPr="00D16B60">
              <w:rPr>
                <w:b/>
                <w:color w:val="000000"/>
                <w:szCs w:val="24"/>
                <w:shd w:val="clear" w:color="auto" w:fill="F7F5F5"/>
              </w:rPr>
              <w:t>Проверочная работа.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rPr>
                <w:rFonts w:ascii="Calibri" w:hAnsi="Calibri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color w:val="000000"/>
                <w:szCs w:val="24"/>
                <w:shd w:val="clear" w:color="auto" w:fill="F7F5F5"/>
              </w:rPr>
            </w:pPr>
            <w:r w:rsidRPr="00D16B60">
              <w:rPr>
                <w:b/>
                <w:color w:val="000000"/>
                <w:szCs w:val="24"/>
                <w:shd w:val="clear" w:color="auto" w:fill="F7F5F5"/>
              </w:rPr>
              <w:t>Звуки и краски родной природы в разные времена года (осень)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9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rPr>
                <w:rFonts w:ascii="Calibri" w:hAnsi="Calibri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 А.С. Пушкин «Уж небо осенью дышало…».  Использование средств выразительности при описании природы: сравнение и эпитет.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Ф. Тютчев «Есть в осени первоначальной…». Настроение, которое создаёт пейзажная лирика (об осени).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Использование средств выразительности при описании природы: сравнение и эпитет. А. Плещеев «Осень», К. Бальмонт «Осень».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А.К. Толстой «Осень. Обсыпается весь наш бедный сад…», Е. Ф.Трутнева «Осень».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://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resh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edu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color w:val="000000"/>
                <w:szCs w:val="24"/>
                <w:shd w:val="clear" w:color="auto" w:fill="F7F5F5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Н. Сладков «Сентябрь»,  «Осень на пороге»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rPr>
                <w:rFonts w:ascii="Calibri" w:hAnsi="Calibri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color w:val="000000"/>
                <w:szCs w:val="24"/>
                <w:shd w:val="clear" w:color="auto" w:fill="F7F5F5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М. Пришвин «Утро»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rPr>
                <w:rFonts w:ascii="Calibri" w:hAnsi="Calibri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color w:val="000000"/>
                <w:szCs w:val="24"/>
                <w:shd w:val="clear" w:color="auto" w:fill="F7F5F5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С.Т. Аксаков «Осень, глубокая осень!»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Отражение темы «Осенняя природа в картинах художников Левитана,</w:t>
            </w:r>
            <w:r w:rsidRPr="00D16B60">
              <w:rPr>
                <w:color w:val="000000"/>
                <w:szCs w:val="24"/>
                <w:shd w:val="clear" w:color="auto" w:fill="F7F5F5"/>
              </w:rPr>
              <w:t> </w:t>
            </w:r>
            <w:r w:rsidRPr="00D16B60">
              <w:rPr>
                <w:color w:val="000000"/>
                <w:szCs w:val="24"/>
                <w:shd w:val="clear" w:color="auto" w:fill="F7F5F5"/>
              </w:rPr>
              <w:t>И. И. Куинджи,</w:t>
            </w:r>
            <w:r w:rsidRPr="00D16B60">
              <w:rPr>
                <w:color w:val="000000"/>
                <w:szCs w:val="24"/>
                <w:shd w:val="clear" w:color="auto" w:fill="F7F5F5"/>
              </w:rPr>
              <w:t> </w:t>
            </w:r>
            <w:r w:rsidRPr="00D16B60">
              <w:rPr>
                <w:color w:val="000000"/>
                <w:szCs w:val="24"/>
                <w:shd w:val="clear" w:color="auto" w:fill="F7F5F5"/>
              </w:rPr>
              <w:t>Поленова, А. И.</w:t>
            </w:r>
            <w:r w:rsidRPr="00D16B60">
              <w:rPr>
                <w:color w:val="000000"/>
                <w:szCs w:val="24"/>
                <w:shd w:val="clear" w:color="auto" w:fill="F7F5F5"/>
              </w:rPr>
              <w:t> </w:t>
            </w:r>
            <w:r w:rsidRPr="00D16B60">
              <w:rPr>
                <w:color w:val="000000"/>
                <w:szCs w:val="24"/>
                <w:shd w:val="clear" w:color="auto" w:fill="F7F5F5"/>
              </w:rPr>
              <w:t>Левитана, В. Д. Поленова, Куинджи,</w:t>
            </w:r>
            <w:r w:rsidRPr="00D16B60">
              <w:rPr>
                <w:color w:val="000000"/>
                <w:szCs w:val="24"/>
                <w:shd w:val="clear" w:color="auto" w:fill="F7F5F5"/>
              </w:rPr>
              <w:t> </w:t>
            </w:r>
            <w:r w:rsidRPr="00D16B60">
              <w:rPr>
                <w:color w:val="000000"/>
                <w:szCs w:val="24"/>
                <w:shd w:val="clear" w:color="auto" w:fill="F7F5F5"/>
              </w:rPr>
              <w:t>А. И. Шишкина и др. и музыкальных произведениях композиторов. 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Обобщение по разделу. </w:t>
            </w:r>
            <w:r w:rsidRPr="00D16B60">
              <w:rPr>
                <w:b/>
                <w:color w:val="000000"/>
                <w:szCs w:val="24"/>
                <w:shd w:val="clear" w:color="auto" w:fill="F7F5F5"/>
              </w:rPr>
              <w:t>Проверочная работа.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color w:val="000000"/>
                <w:szCs w:val="24"/>
                <w:shd w:val="clear" w:color="auto" w:fill="F7F5F5"/>
              </w:rPr>
              <w:t>О детях и дружбе 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Тема дружбы в художественном произведении. Ю.И. Ермолаев «Два пирожных»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Н. Носов «Заплатка»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://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resh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edu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color w:val="000000"/>
                <w:szCs w:val="24"/>
                <w:shd w:val="clear" w:color="auto" w:fill="F7F5F5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 </w:t>
            </w:r>
            <w:r w:rsidRPr="00D16B60">
              <w:rPr>
                <w:color w:val="000000"/>
                <w:szCs w:val="24"/>
                <w:shd w:val="clear" w:color="auto" w:fill="F7F5F5"/>
              </w:rPr>
              <w:t>Тема дружбы в художественном произведении.  Н. Носов «На горке» Тема, главная мысль (идея)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 четверть</w:t>
            </w: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 Отражение в произведениях нравственно-этических понятий. В. Осеева «Волшебное </w:t>
            </w:r>
            <w:r w:rsidRPr="00D16B60">
              <w:rPr>
                <w:color w:val="000000"/>
                <w:szCs w:val="24"/>
                <w:shd w:val="clear" w:color="auto" w:fill="F7F5F5"/>
              </w:rPr>
              <w:lastRenderedPageBreak/>
              <w:t xml:space="preserve">слово»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://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resh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e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lastRenderedPageBreak/>
              <w:t>du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lastRenderedPageBreak/>
              <w:t>Герой произведения (введение понятия «главный герой»), его характеристика (портрет), оценка поступков. А. Гайдар «Совесть» Отношение автора к героям..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Главная мысль произведения. М. </w:t>
            </w:r>
            <w:proofErr w:type="spellStart"/>
            <w:r w:rsidRPr="00D16B60">
              <w:rPr>
                <w:color w:val="000000"/>
                <w:szCs w:val="24"/>
                <w:shd w:val="clear" w:color="auto" w:fill="F7F5F5"/>
              </w:rPr>
              <w:t>Пляцковский</w:t>
            </w:r>
            <w:proofErr w:type="spellEnd"/>
            <w:r w:rsidRPr="00D16B60">
              <w:rPr>
                <w:color w:val="000000"/>
                <w:szCs w:val="24"/>
                <w:shd w:val="clear" w:color="auto" w:fill="F7F5F5"/>
              </w:rPr>
              <w:t xml:space="preserve"> «Настоящий друг».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://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resh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edu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Обобщение по разделу. </w:t>
            </w:r>
            <w:r w:rsidRPr="00D16B60">
              <w:rPr>
                <w:b/>
                <w:color w:val="000000"/>
                <w:szCs w:val="24"/>
                <w:shd w:val="clear" w:color="auto" w:fill="F7F5F5"/>
              </w:rPr>
              <w:t>Проверочная работа.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color w:val="000000"/>
                <w:szCs w:val="24"/>
                <w:shd w:val="clear" w:color="auto" w:fill="F7F5F5"/>
              </w:rPr>
              <w:t xml:space="preserve">Мир сказок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proofErr w:type="gramStart"/>
            <w:r w:rsidRPr="00D16B60">
              <w:rPr>
                <w:color w:val="000000"/>
                <w:szCs w:val="24"/>
                <w:shd w:val="clear" w:color="auto" w:fill="F7F5F5"/>
              </w:rPr>
              <w:t>Расширение представлений о фольклорной (народной) и литературной (авторской) сказке: «бродячие» сюжеты.</w:t>
            </w:r>
            <w:proofErr w:type="gramEnd"/>
            <w:r w:rsidRPr="00D16B60">
              <w:rPr>
                <w:color w:val="000000"/>
                <w:szCs w:val="24"/>
                <w:shd w:val="clear" w:color="auto" w:fill="F7F5F5"/>
              </w:rPr>
              <w:t xml:space="preserve"> Р.н. сказка «Золотая рыбка».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Определение фольклорной основы авторских сказок. А.С. Пушкин «Сказка о рыбаке и рыбке»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3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 Характеристика авторской сказки: герои, особенности построения и языка. Б. Гримм «Маленькие человечки».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Сходство тем и сюжетов сказок разных народов. «У страха глаза велики»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Характеристика и сравнение авторской сказки и народной сказок. Иллюстрации, их значение в раскрытии содержания произведения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Мои любимые сказки. </w:t>
            </w:r>
            <w:proofErr w:type="spellStart"/>
            <w:r w:rsidRPr="00D16B60">
              <w:rPr>
                <w:color w:val="000000"/>
                <w:szCs w:val="24"/>
                <w:shd w:val="clear" w:color="auto" w:fill="F7F5F5"/>
              </w:rPr>
              <w:t>Инсценирование</w:t>
            </w:r>
            <w:proofErr w:type="spellEnd"/>
            <w:r w:rsidRPr="00D16B60">
              <w:rPr>
                <w:color w:val="000000"/>
                <w:szCs w:val="24"/>
                <w:shd w:val="clear" w:color="auto" w:fill="F7F5F5"/>
              </w:rPr>
              <w:t>. Иллюстрирование.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Обобщение по разделу. </w:t>
            </w:r>
            <w:r w:rsidRPr="00D16B60">
              <w:rPr>
                <w:b/>
                <w:color w:val="000000"/>
                <w:szCs w:val="24"/>
                <w:shd w:val="clear" w:color="auto" w:fill="F7F5F5"/>
              </w:rPr>
              <w:t>Проверочная работа.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color w:val="000000"/>
                <w:szCs w:val="24"/>
                <w:shd w:val="clear" w:color="auto" w:fill="F7F5F5"/>
              </w:rPr>
              <w:t xml:space="preserve">Звуки и краски родной природы в разные времена года (зима)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13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Тема природы в разные времена года (зима) в произведениях литературы. А. Пушкин «Вот север, тучи нагоняя…», «Зима</w:t>
            </w:r>
            <w:proofErr w:type="gramStart"/>
            <w:r w:rsidRPr="00D16B60">
              <w:rPr>
                <w:color w:val="000000"/>
                <w:szCs w:val="24"/>
                <w:shd w:val="clear" w:color="auto" w:fill="F7F5F5"/>
              </w:rPr>
              <w:t xml:space="preserve">!... </w:t>
            </w:r>
            <w:proofErr w:type="gramEnd"/>
            <w:r w:rsidRPr="00D16B60">
              <w:rPr>
                <w:color w:val="000000"/>
                <w:szCs w:val="24"/>
                <w:shd w:val="clear" w:color="auto" w:fill="F7F5F5"/>
              </w:rPr>
              <w:t>Крестьянин, торжествуя…»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://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resh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edu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Формирование эстетического восприятия явлений природы (звуки, краски зимы) С. Есенин «Поет зима – аукает…»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И. Суриков «Первый снег». И. Бунин «Зимним холодом пахнуло…». Использование средств выразительности при описании природы: сравнение и эпитет.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://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resh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edu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color w:val="000000"/>
                <w:szCs w:val="24"/>
                <w:shd w:val="clear" w:color="auto" w:fill="F7F5F5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lastRenderedPageBreak/>
              <w:t xml:space="preserve">И. Соколов-Микитов «Узоры на снегу». Тема. Идея. Заголовок.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rPr>
                <w:rFonts w:ascii="Calibri" w:hAnsi="Calibri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color w:val="000000"/>
                <w:szCs w:val="24"/>
                <w:shd w:val="clear" w:color="auto" w:fill="F7F5F5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С.А. </w:t>
            </w:r>
            <w:proofErr w:type="gramStart"/>
            <w:r w:rsidRPr="00D16B60">
              <w:rPr>
                <w:color w:val="000000"/>
                <w:szCs w:val="24"/>
                <w:shd w:val="clear" w:color="auto" w:fill="F7F5F5"/>
              </w:rPr>
              <w:t>Иванов</w:t>
            </w:r>
            <w:proofErr w:type="gramEnd"/>
            <w:r w:rsidRPr="00D16B60">
              <w:rPr>
                <w:color w:val="000000"/>
                <w:szCs w:val="24"/>
                <w:shd w:val="clear" w:color="auto" w:fill="F7F5F5"/>
              </w:rPr>
              <w:t xml:space="preserve"> «Каким бывает снег». Содержание произведение. Сравнение. Эпитет.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rPr>
                <w:rFonts w:ascii="Calibri" w:hAnsi="Calibri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color w:val="000000"/>
                <w:szCs w:val="24"/>
                <w:shd w:val="clear" w:color="auto" w:fill="F7F5F5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С. Михалков «Новогодняя быль»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rPr>
                <w:rFonts w:ascii="Calibri" w:hAnsi="Calibri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color w:val="000000"/>
                <w:szCs w:val="24"/>
                <w:shd w:val="clear" w:color="auto" w:fill="F7F5F5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С. Маршак «Декабрь»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rPr>
                <w:rFonts w:ascii="Calibri" w:hAnsi="Calibri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color w:val="000000"/>
                <w:szCs w:val="24"/>
                <w:shd w:val="clear" w:color="auto" w:fill="F7F5F5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Е. Пермяк «Волшебные краски»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rPr>
                <w:rFonts w:ascii="Calibri" w:hAnsi="Calibri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Отражение темы «Природа зимой» в картинах художников (пейзаж): И. И.Левитана, Поленова,</w:t>
            </w:r>
            <w:r w:rsidRPr="00D16B60">
              <w:rPr>
                <w:color w:val="000000"/>
                <w:szCs w:val="24"/>
                <w:shd w:val="clear" w:color="auto" w:fill="F7F5F5"/>
              </w:rPr>
              <w:t> </w:t>
            </w:r>
            <w:r w:rsidRPr="00D16B60">
              <w:rPr>
                <w:color w:val="000000"/>
                <w:szCs w:val="24"/>
                <w:shd w:val="clear" w:color="auto" w:fill="F7F5F5"/>
              </w:rPr>
              <w:t xml:space="preserve"> Куинджи,</w:t>
            </w:r>
            <w:r w:rsidRPr="00D16B60">
              <w:rPr>
                <w:color w:val="000000"/>
                <w:szCs w:val="24"/>
                <w:shd w:val="clear" w:color="auto" w:fill="F7F5F5"/>
              </w:rPr>
              <w:t> </w:t>
            </w:r>
            <w:r w:rsidRPr="00D16B60">
              <w:rPr>
                <w:color w:val="000000"/>
                <w:szCs w:val="24"/>
                <w:shd w:val="clear" w:color="auto" w:fill="F7F5F5"/>
              </w:rPr>
              <w:t>А. И. Шишкина</w:t>
            </w:r>
            <w:r w:rsidRPr="00D16B60">
              <w:rPr>
                <w:color w:val="000000"/>
                <w:szCs w:val="24"/>
                <w:shd w:val="clear" w:color="auto" w:fill="F7F5F5"/>
              </w:rPr>
              <w:t> </w:t>
            </w:r>
            <w:r w:rsidRPr="00D16B60">
              <w:rPr>
                <w:color w:val="000000"/>
                <w:szCs w:val="24"/>
                <w:shd w:val="clear" w:color="auto" w:fill="F7F5F5"/>
              </w:rPr>
              <w:t>И. И. и музыкальных произведениях композиторов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Обобщение по разделу. </w:t>
            </w:r>
            <w:r w:rsidRPr="00D16B60">
              <w:rPr>
                <w:b/>
                <w:color w:val="000000"/>
                <w:szCs w:val="24"/>
                <w:shd w:val="clear" w:color="auto" w:fill="F7F5F5"/>
              </w:rPr>
              <w:t>Проверочная работа.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color w:val="000000"/>
                <w:szCs w:val="24"/>
                <w:shd w:val="clear" w:color="auto" w:fill="F7F5F5"/>
              </w:rPr>
            </w:pPr>
            <w:r w:rsidRPr="00D16B60">
              <w:rPr>
                <w:b/>
                <w:color w:val="000000"/>
                <w:szCs w:val="24"/>
                <w:shd w:val="clear" w:color="auto" w:fill="F7F5F5"/>
              </w:rPr>
              <w:t>Промежуточная контрольная работа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rPr>
                <w:rFonts w:ascii="Calibri" w:hAnsi="Calibri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color w:val="000000"/>
                <w:szCs w:val="24"/>
                <w:shd w:val="clear" w:color="auto" w:fill="F7F5F5"/>
              </w:rPr>
              <w:t xml:space="preserve">О братьях наших меньших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20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rPr>
                <w:rFonts w:ascii="Calibri" w:hAnsi="Calibri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Жанровое многообразие произведений о животных. Русская народная песня «Коровушка»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Дружба людей и животных — тема литературы. В. Берестов «Прощание с другом»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://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resh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edu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В. Берестов «Кошкин щенок»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Дружба людей и животных — тема литературы. С. Михалков «Мой щенок»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А. </w:t>
            </w:r>
            <w:proofErr w:type="spellStart"/>
            <w:r w:rsidRPr="00D16B60">
              <w:rPr>
                <w:color w:val="000000"/>
                <w:szCs w:val="24"/>
                <w:shd w:val="clear" w:color="auto" w:fill="F7F5F5"/>
              </w:rPr>
              <w:t>Барто</w:t>
            </w:r>
            <w:proofErr w:type="spellEnd"/>
            <w:r w:rsidRPr="00D16B60">
              <w:rPr>
                <w:color w:val="000000"/>
                <w:szCs w:val="24"/>
                <w:shd w:val="clear" w:color="auto" w:fill="F7F5F5"/>
              </w:rPr>
              <w:t xml:space="preserve"> «Думают ли звери?».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://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resh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edu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Русская народная сказка «Белые перышки». Отражение образов животных в фольклоре.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К. Ушинский «Лиса Патрикеевна».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В. Бианки «Хитрый лис и умная уточка»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color w:val="000000"/>
                <w:szCs w:val="24"/>
                <w:shd w:val="clear" w:color="auto" w:fill="F7F5F5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Б. Житков «Храбрый утенок»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В. Осеева «Почему?» Приёмы раскрытия автором отношений людей и животных.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lastRenderedPageBreak/>
              <w:t xml:space="preserve">Приёмы раскрытия автором отношений людей и животных. М. Пришвин «Ребята и утята».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Басни И. Крылова о дружбе людей и животных.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Басни Л. Толстого о животных. Нравственно-этические понятия: отношение человека к животным (любовь и забота)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://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resh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edu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Произведения о животных. Описание животных в художественном и научно-познавательном тексте.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color w:val="000000"/>
                <w:szCs w:val="24"/>
                <w:shd w:val="clear" w:color="auto" w:fill="F7F5F5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Проект «Книжка-самоделка» «Животные – герои произведений».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rPr>
                <w:rFonts w:ascii="Calibri" w:hAnsi="Calibri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color w:val="000000"/>
                <w:szCs w:val="24"/>
                <w:shd w:val="clear" w:color="auto" w:fill="F7F5F5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Обобщение по разделу. </w:t>
            </w:r>
            <w:r w:rsidRPr="00D16B60">
              <w:rPr>
                <w:b/>
                <w:color w:val="000000"/>
                <w:szCs w:val="24"/>
                <w:shd w:val="clear" w:color="auto" w:fill="F7F5F5"/>
              </w:rPr>
              <w:t>Проверочная работа.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rPr>
                <w:rFonts w:ascii="Calibri" w:hAnsi="Calibri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rPr>
          <w:trHeight w:val="982"/>
        </w:trPr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color w:val="000000"/>
                <w:szCs w:val="24"/>
                <w:shd w:val="clear" w:color="auto" w:fill="F7F5F5"/>
              </w:rPr>
              <w:t xml:space="preserve">Звуки и краски родной природы в разные времена года (весна, лето)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16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rPr>
                <w:rFonts w:ascii="Calibri" w:hAnsi="Calibri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Тема природы в разные времена года (весна, лето) в произведениях литературы. В. Жуковский «Жаворонок», А. Плещеев «Весна»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Ф. Тютчев «Зима недаром злится…», А. Фет «Уж верба вся пушистая». Использование средств выразительности при описании природы: сравнение и эпитет.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://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resh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edu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С. Маршак «Весенняя песенка», А. </w:t>
            </w:r>
            <w:proofErr w:type="spellStart"/>
            <w:r w:rsidRPr="00D16B60">
              <w:rPr>
                <w:color w:val="000000"/>
                <w:szCs w:val="24"/>
                <w:shd w:val="clear" w:color="auto" w:fill="F7F5F5"/>
              </w:rPr>
              <w:t>Барто</w:t>
            </w:r>
            <w:proofErr w:type="spellEnd"/>
            <w:r w:rsidRPr="00D16B60">
              <w:rPr>
                <w:color w:val="000000"/>
                <w:szCs w:val="24"/>
                <w:shd w:val="clear" w:color="auto" w:fill="F7F5F5"/>
              </w:rPr>
              <w:t xml:space="preserve"> «Апрель». Настроение, которое создаёт пейзажная лирика (о весне и лете).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А. Чехов «Весной». Иллюстрация к произведению как отражение эмоционального отклика на произведение.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 </w:t>
            </w:r>
            <w:r w:rsidRPr="00D16B60">
              <w:rPr>
                <w:color w:val="000000"/>
                <w:szCs w:val="24"/>
                <w:shd w:val="clear" w:color="auto" w:fill="F7F5F5"/>
              </w:rPr>
              <w:t xml:space="preserve"> Г. </w:t>
            </w:r>
            <w:proofErr w:type="spellStart"/>
            <w:r w:rsidRPr="00D16B60">
              <w:rPr>
                <w:color w:val="000000"/>
                <w:szCs w:val="24"/>
                <w:shd w:val="clear" w:color="auto" w:fill="F7F5F5"/>
              </w:rPr>
              <w:t>Скребицкий</w:t>
            </w:r>
            <w:proofErr w:type="spellEnd"/>
            <w:r w:rsidRPr="00D16B60">
              <w:rPr>
                <w:color w:val="000000"/>
                <w:szCs w:val="24"/>
                <w:shd w:val="clear" w:color="auto" w:fill="F7F5F5"/>
              </w:rPr>
              <w:t xml:space="preserve"> «Четыре художника. Весна».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Н. Сладков «Апрельские шутки». Тема природы.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И. Соколов-Микитов «Весна». Иллюстрация к произведению как отражение эмоционального отклика на произведение. 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Отражение тем «Весенняя природа», «Летняя природа» в картинах художников (пейзаж): Левитана,</w:t>
            </w:r>
            <w:r w:rsidRPr="00D16B60">
              <w:rPr>
                <w:color w:val="000000"/>
                <w:szCs w:val="24"/>
                <w:shd w:val="clear" w:color="auto" w:fill="F7F5F5"/>
              </w:rPr>
              <w:t> </w:t>
            </w:r>
            <w:r w:rsidRPr="00D16B60">
              <w:rPr>
                <w:color w:val="000000"/>
                <w:szCs w:val="24"/>
                <w:shd w:val="clear" w:color="auto" w:fill="F7F5F5"/>
              </w:rPr>
              <w:t>И. И. Поленова</w:t>
            </w:r>
            <w:r w:rsidRPr="00D16B60">
              <w:rPr>
                <w:color w:val="000000"/>
                <w:szCs w:val="24"/>
                <w:shd w:val="clear" w:color="auto" w:fill="F7F5F5"/>
              </w:rPr>
              <w:t> </w:t>
            </w:r>
            <w:r w:rsidRPr="00D16B60">
              <w:rPr>
                <w:color w:val="000000"/>
                <w:szCs w:val="24"/>
                <w:shd w:val="clear" w:color="auto" w:fill="F7F5F5"/>
              </w:rPr>
              <w:t>В. Д. Куинджи,</w:t>
            </w:r>
            <w:r w:rsidRPr="00D16B60">
              <w:rPr>
                <w:color w:val="000000"/>
                <w:szCs w:val="24"/>
                <w:shd w:val="clear" w:color="auto" w:fill="F7F5F5"/>
              </w:rPr>
              <w:t> </w:t>
            </w:r>
            <w:r w:rsidRPr="00D16B60">
              <w:rPr>
                <w:color w:val="000000"/>
                <w:szCs w:val="24"/>
                <w:shd w:val="clear" w:color="auto" w:fill="F7F5F5"/>
              </w:rPr>
              <w:t xml:space="preserve">А. И. Шишкина и музыкальных произведениях композиторов.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color w:val="000000"/>
                <w:szCs w:val="24"/>
                <w:shd w:val="clear" w:color="auto" w:fill="F7F5F5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lastRenderedPageBreak/>
              <w:t>Тема природы в разные времена года (весна, лето) в произведениях литературы. Сочиняем тексты по теме. Структура текста. Название. Тема. Главная мысль. Учимся планировать инсценировку.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Обобщение по разделу. </w:t>
            </w:r>
            <w:r w:rsidRPr="00D16B60">
              <w:rPr>
                <w:b/>
                <w:color w:val="000000"/>
                <w:szCs w:val="24"/>
                <w:shd w:val="clear" w:color="auto" w:fill="F7F5F5"/>
              </w:rPr>
              <w:t>Проверочная работа.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color w:val="000000"/>
                <w:szCs w:val="24"/>
                <w:shd w:val="clear" w:color="auto" w:fill="F7F5F5"/>
              </w:rPr>
              <w:t xml:space="preserve">О </w:t>
            </w:r>
            <w:proofErr w:type="gramStart"/>
            <w:r w:rsidRPr="00D16B60">
              <w:rPr>
                <w:b/>
                <w:color w:val="000000"/>
                <w:szCs w:val="24"/>
                <w:shd w:val="clear" w:color="auto" w:fill="F7F5F5"/>
              </w:rPr>
              <w:t>наших</w:t>
            </w:r>
            <w:proofErr w:type="gramEnd"/>
            <w:r w:rsidRPr="00D16B60">
              <w:rPr>
                <w:b/>
                <w:color w:val="000000"/>
                <w:szCs w:val="24"/>
                <w:shd w:val="clear" w:color="auto" w:fill="F7F5F5"/>
              </w:rPr>
              <w:t xml:space="preserve"> близких, о семье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14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Тема семьи, детства, взаимоотношений взрослых и детей в творчестве писателей и фольклорных произведениях. Л. Толстой «Отец и сыновья»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://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resh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edu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Отражение нравственных семейных ценностей в произведениях о семье. В. Осеева «Сыновья»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Ю. Яковлев «Мама». Тема семьи, детства, взаимоотношений взрослых и детей в творчестве писателей.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Татарская народная сказка «Три дочери». Тема семьи, детства, взаимоотношений взрослых и детей в фольклорных произведениях.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 Л. Воронкова «Катин подарок».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М. Лермонтов «Спи, младенец мой прекрасный…»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4 четверть</w:t>
            </w: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://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resh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edu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С. </w:t>
            </w:r>
            <w:proofErr w:type="spellStart"/>
            <w:r w:rsidRPr="00D16B60">
              <w:rPr>
                <w:color w:val="000000"/>
                <w:szCs w:val="24"/>
                <w:shd w:val="clear" w:color="auto" w:fill="F7F5F5"/>
              </w:rPr>
              <w:t>Баруздин</w:t>
            </w:r>
            <w:proofErr w:type="spellEnd"/>
            <w:r w:rsidRPr="00D16B60">
              <w:rPr>
                <w:color w:val="000000"/>
                <w:szCs w:val="24"/>
                <w:shd w:val="clear" w:color="auto" w:fill="F7F5F5"/>
              </w:rPr>
              <w:t xml:space="preserve"> «Салют».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С. Васильев «Белая береза».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Л. Кассиль «Сестра».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Обобщение по разделу. </w:t>
            </w:r>
            <w:r w:rsidRPr="00D16B60">
              <w:rPr>
                <w:b/>
                <w:color w:val="000000"/>
                <w:szCs w:val="24"/>
                <w:shd w:val="clear" w:color="auto" w:fill="F7F5F5"/>
              </w:rPr>
              <w:t>Проверочная работа.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https://yandex.ru/.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color w:val="000000"/>
                <w:szCs w:val="24"/>
                <w:shd w:val="clear" w:color="auto" w:fill="F7F5F5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Проект «Герои в моей семье»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rPr>
                <w:rFonts w:ascii="Calibri" w:hAnsi="Calibri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color w:val="000000"/>
                <w:szCs w:val="24"/>
                <w:shd w:val="clear" w:color="auto" w:fill="F7F5F5"/>
              </w:rPr>
              <w:t>Зарубежная литература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13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rPr>
                <w:rFonts w:ascii="Calibri" w:hAnsi="Calibri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Литературная (авторская) сказка: зарубежные писатели-сказочники. Б. Гримм «Бременские музыканты»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3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://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resh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edu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Ш. Перро «Кот в сапогах» Тема дружбы в произведениях зарубежных авторов.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3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lastRenderedPageBreak/>
              <w:t xml:space="preserve"> Дж. Харрис «Братец Лис и Братец Кролик». Тема дружбы в произведениях зарубежных авторов.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Х.-К. Андерсен «Огниво».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://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resh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edu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.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ru</w:t>
            </w: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 Э. </w:t>
            </w:r>
            <w:proofErr w:type="spellStart"/>
            <w:r w:rsidRPr="00D16B60">
              <w:rPr>
                <w:color w:val="000000"/>
                <w:szCs w:val="24"/>
                <w:shd w:val="clear" w:color="auto" w:fill="F7F5F5"/>
              </w:rPr>
              <w:t>Распэ</w:t>
            </w:r>
            <w:proofErr w:type="spellEnd"/>
            <w:r w:rsidRPr="00D16B60">
              <w:rPr>
                <w:color w:val="000000"/>
                <w:szCs w:val="24"/>
                <w:shd w:val="clear" w:color="auto" w:fill="F7F5F5"/>
              </w:rPr>
              <w:t xml:space="preserve"> «Необыкновенный олень». Иллюстрации, их значение в раскрытии содержания произведения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 xml:space="preserve">Обобщение по разделу. </w:t>
            </w:r>
            <w:r w:rsidRPr="00D16B60">
              <w:rPr>
                <w:b/>
                <w:color w:val="000000"/>
                <w:szCs w:val="24"/>
                <w:shd w:val="clear" w:color="auto" w:fill="F7F5F5"/>
              </w:rPr>
              <w:t xml:space="preserve">Проверочная работа. 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color w:val="000000"/>
                <w:szCs w:val="24"/>
                <w:shd w:val="clear" w:color="auto" w:fill="F7F5F5"/>
              </w:rPr>
              <w:t>Библиографическая культура (работа с детской книгой и справочной литературой) 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4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Книга как источник необходимых знаний. Экскурсия в библиотеку.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Разные виды книг (учебная, художественная, справочная и другие)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color w:val="000000"/>
                <w:szCs w:val="24"/>
                <w:shd w:val="clear" w:color="auto" w:fill="F7F5F5"/>
              </w:rPr>
            </w:pPr>
            <w:r w:rsidRPr="00D16B60">
              <w:rPr>
                <w:b/>
                <w:color w:val="000000"/>
                <w:szCs w:val="24"/>
                <w:shd w:val="clear" w:color="auto" w:fill="F7F5F5"/>
              </w:rPr>
              <w:t>Итоговая контрольная работа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color w:val="000000"/>
                <w:szCs w:val="24"/>
                <w:shd w:val="clear" w:color="auto" w:fill="F7F5F5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Библиографическая культура (работа с детской книгой и справочной литературой). Книга как источник необходимых знаний. Резервный час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  <w:lang w:val="en-US"/>
              </w:rPr>
              <w:t>https://resh.edu.ru/;</w:t>
            </w:r>
          </w:p>
        </w:tc>
      </w:tr>
      <w:tr w:rsidR="00D16B60" w:rsidRPr="00D16B60" w:rsidTr="000E77B0">
        <w:tc>
          <w:tcPr>
            <w:tcW w:w="44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color w:val="000000"/>
                <w:szCs w:val="24"/>
                <w:shd w:val="clear" w:color="auto" w:fill="F7F5F5"/>
              </w:rPr>
            </w:pPr>
            <w:r w:rsidRPr="00D16B60">
              <w:rPr>
                <w:color w:val="000000"/>
                <w:szCs w:val="24"/>
                <w:shd w:val="clear" w:color="auto" w:fill="F7F5F5"/>
              </w:rPr>
              <w:t>Всего за год</w:t>
            </w:r>
          </w:p>
        </w:tc>
        <w:tc>
          <w:tcPr>
            <w:tcW w:w="1044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136</w:t>
            </w:r>
          </w:p>
        </w:tc>
        <w:tc>
          <w:tcPr>
            <w:tcW w:w="1843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  <w:r w:rsidRPr="00D16B60">
              <w:rPr>
                <w:b/>
                <w:bCs/>
                <w:caps/>
                <w:color w:val="000000"/>
                <w:kern w:val="36"/>
                <w:szCs w:val="24"/>
              </w:rPr>
              <w:t>2</w:t>
            </w:r>
          </w:p>
        </w:tc>
        <w:tc>
          <w:tcPr>
            <w:tcW w:w="1559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  <w:tc>
          <w:tcPr>
            <w:tcW w:w="1985" w:type="dxa"/>
          </w:tcPr>
          <w:p w:rsidR="00D16B60" w:rsidRPr="00D16B60" w:rsidRDefault="00D16B60" w:rsidP="00D16B60">
            <w:pPr>
              <w:spacing w:before="100" w:beforeAutospacing="1" w:after="240" w:line="240" w:lineRule="atLeast"/>
              <w:outlineLvl w:val="0"/>
              <w:rPr>
                <w:b/>
                <w:bCs/>
                <w:caps/>
                <w:color w:val="000000"/>
                <w:kern w:val="36"/>
                <w:szCs w:val="24"/>
              </w:rPr>
            </w:pPr>
          </w:p>
        </w:tc>
      </w:tr>
    </w:tbl>
    <w:p w:rsidR="00E0011F" w:rsidRDefault="00E0011F" w:rsidP="00E0011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  <w:sz w:val="28"/>
          <w:szCs w:val="28"/>
        </w:rPr>
      </w:pPr>
    </w:p>
    <w:p w:rsidR="00C41B13" w:rsidRPr="00F74D13" w:rsidRDefault="00C41B13" w:rsidP="00C41B13">
      <w:pPr>
        <w:autoSpaceDE w:val="0"/>
        <w:autoSpaceDN w:val="0"/>
        <w:spacing w:after="320" w:line="230" w:lineRule="auto"/>
        <w:rPr>
          <w:sz w:val="28"/>
          <w:szCs w:val="28"/>
          <w:u w:val="single"/>
        </w:rPr>
      </w:pPr>
      <w:bookmarkStart w:id="0" w:name="_GoBack"/>
      <w:bookmarkEnd w:id="0"/>
      <w:r w:rsidRPr="00F74D13">
        <w:rPr>
          <w:b/>
          <w:color w:val="000000"/>
          <w:sz w:val="28"/>
          <w:szCs w:val="28"/>
          <w:u w:val="single"/>
        </w:rPr>
        <w:t>3.Тематическое  планирование</w:t>
      </w:r>
      <w:r w:rsidR="00313D39">
        <w:rPr>
          <w:b/>
          <w:color w:val="000000"/>
          <w:sz w:val="28"/>
          <w:szCs w:val="28"/>
          <w:u w:val="single"/>
        </w:rPr>
        <w:t xml:space="preserve"> 3 класс</w:t>
      </w:r>
    </w:p>
    <w:tbl>
      <w:tblPr>
        <w:tblW w:w="0" w:type="auto"/>
        <w:tblInd w:w="6" w:type="dxa"/>
        <w:tblLayout w:type="fixed"/>
        <w:tblLook w:val="04A0"/>
      </w:tblPr>
      <w:tblGrid>
        <w:gridCol w:w="4252"/>
        <w:gridCol w:w="1134"/>
        <w:gridCol w:w="1134"/>
        <w:gridCol w:w="1984"/>
        <w:gridCol w:w="1275"/>
      </w:tblGrid>
      <w:tr w:rsidR="00C41B13" w:rsidRPr="00D70437" w:rsidTr="00C41B13">
        <w:trPr>
          <w:trHeight w:hRule="exact" w:val="451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>
              <w:rPr>
                <w:b/>
                <w:color w:val="000000"/>
              </w:rPr>
              <w:lastRenderedPageBreak/>
              <w:t>Тема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b/>
                <w:color w:val="000000"/>
              </w:rPr>
              <w:t>Учебный период, четверть</w:t>
            </w:r>
            <w:r>
              <w:br/>
            </w:r>
            <w:r>
              <w:rPr>
                <w:b/>
                <w:color w:val="000000"/>
              </w:rPr>
              <w:t>изучения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b/>
                <w:color w:val="000000"/>
              </w:rPr>
              <w:t>Количество контрольных, практических, лабораторных работ (</w:t>
            </w:r>
            <w:proofErr w:type="spellStart"/>
            <w:r>
              <w:rPr>
                <w:b/>
                <w:color w:val="000000"/>
              </w:rPr>
              <w:t>пректная</w:t>
            </w:r>
            <w:proofErr w:type="spellEnd"/>
            <w:r>
              <w:rPr>
                <w:b/>
                <w:color w:val="000000"/>
              </w:rPr>
              <w:t xml:space="preserve"> и научно-исследовательская деятельность ученика)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B13" w:rsidRDefault="00C41B13" w:rsidP="00C41B13">
            <w:pPr>
              <w:autoSpaceDE w:val="0"/>
              <w:autoSpaceDN w:val="0"/>
              <w:spacing w:before="98" w:after="0" w:line="271" w:lineRule="auto"/>
              <w:ind w:left="72" w:right="28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Информация об </w:t>
            </w:r>
            <w:proofErr w:type="spellStart"/>
            <w:r>
              <w:rPr>
                <w:b/>
                <w:color w:val="000000"/>
              </w:rPr>
              <w:t>электронныхучебн</w:t>
            </w:r>
            <w:proofErr w:type="gramStart"/>
            <w:r>
              <w:rPr>
                <w:b/>
                <w:color w:val="000000"/>
              </w:rPr>
              <w:t>о</w:t>
            </w:r>
            <w:proofErr w:type="spellEnd"/>
            <w:r>
              <w:rPr>
                <w:b/>
                <w:color w:val="000000"/>
              </w:rPr>
              <w:t>-</w:t>
            </w:r>
            <w:proofErr w:type="gramEnd"/>
            <w:r>
              <w:rPr>
                <w:b/>
                <w:color w:val="000000"/>
              </w:rPr>
              <w:t xml:space="preserve"> методических материалах.</w:t>
            </w:r>
          </w:p>
        </w:tc>
      </w:tr>
      <w:tr w:rsidR="00C41B13" w:rsidRPr="00D70437" w:rsidTr="00C41B13">
        <w:trPr>
          <w:trHeight w:val="9670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/>
              <w:ind w:left="72"/>
              <w:jc w:val="center"/>
              <w:rPr>
                <w:color w:val="000000"/>
              </w:rPr>
            </w:pPr>
            <w:r w:rsidRPr="00831F90">
              <w:rPr>
                <w:b/>
                <w:color w:val="000000"/>
                <w:u w:val="single"/>
              </w:rPr>
              <w:t>О Родине и её истории</w:t>
            </w:r>
            <w:r w:rsidRPr="00831F90">
              <w:rPr>
                <w:color w:val="000000"/>
              </w:rPr>
              <w:t xml:space="preserve"> 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Любовь к Родине и её история— </w:t>
            </w:r>
            <w:proofErr w:type="gramStart"/>
            <w:r w:rsidRPr="00831F90">
              <w:rPr>
                <w:color w:val="000000"/>
              </w:rPr>
              <w:t>ва</w:t>
            </w:r>
            <w:proofErr w:type="gramEnd"/>
            <w:r w:rsidRPr="00831F90">
              <w:rPr>
                <w:color w:val="000000"/>
              </w:rPr>
              <w:t xml:space="preserve">жные темы </w:t>
            </w:r>
            <w:r w:rsidRPr="00831F90">
              <w:br/>
            </w:r>
            <w:r w:rsidRPr="00831F90">
              <w:rPr>
                <w:color w:val="000000"/>
              </w:rPr>
              <w:t>произведений литературы.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r w:rsidRPr="00831F90">
              <w:rPr>
                <w:color w:val="000000"/>
              </w:rPr>
              <w:t xml:space="preserve">Чувство любви к Родине, </w:t>
            </w:r>
            <w:r w:rsidRPr="00831F90">
              <w:br/>
            </w:r>
            <w:r w:rsidRPr="00831F90">
              <w:rPr>
                <w:color w:val="000000"/>
              </w:rPr>
              <w:t xml:space="preserve">сопричастность к прошлому и настоящему своей страны и родного края — главные идеи, нравственные ценности, </w:t>
            </w:r>
            <w:r w:rsidRPr="00831F90">
              <w:br/>
            </w:r>
            <w:r w:rsidRPr="00831F90">
              <w:rPr>
                <w:color w:val="000000"/>
              </w:rPr>
              <w:t>выраженные в произведениях о Родине.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1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Образ Родины в стихотворных и прозаических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произведениях писателей и </w:t>
            </w:r>
            <w:r w:rsidRPr="00831F90">
              <w:br/>
            </w:r>
            <w:r w:rsidRPr="00831F90">
              <w:rPr>
                <w:color w:val="000000"/>
              </w:rPr>
              <w:t>поэтов Х</w:t>
            </w:r>
            <w:proofErr w:type="gramStart"/>
            <w:r>
              <w:rPr>
                <w:color w:val="000000"/>
              </w:rPr>
              <w:t>I</w:t>
            </w:r>
            <w:proofErr w:type="gramEnd"/>
            <w:r w:rsidRPr="00831F90">
              <w:rPr>
                <w:color w:val="000000"/>
              </w:rPr>
              <w:t>Х и ХХ веков.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1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Образ Родины в стихотворных и прозаических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произведениях писателей и </w:t>
            </w:r>
            <w:r w:rsidRPr="00831F90">
              <w:br/>
            </w:r>
            <w:r w:rsidRPr="00831F90">
              <w:rPr>
                <w:color w:val="000000"/>
              </w:rPr>
              <w:t>поэтов Х</w:t>
            </w:r>
            <w:proofErr w:type="gramStart"/>
            <w:r>
              <w:rPr>
                <w:color w:val="000000"/>
              </w:rPr>
              <w:t>I</w:t>
            </w:r>
            <w:proofErr w:type="gramEnd"/>
            <w:r w:rsidRPr="00831F90">
              <w:rPr>
                <w:color w:val="000000"/>
              </w:rPr>
              <w:t>Х и ХХ веков.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81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>Осознание нравственн</w:t>
            </w:r>
            <w:proofErr w:type="gramStart"/>
            <w:r w:rsidRPr="00831F90">
              <w:rPr>
                <w:color w:val="000000"/>
              </w:rPr>
              <w:t>о-</w:t>
            </w:r>
            <w:proofErr w:type="gramEnd"/>
            <w:r w:rsidRPr="00831F90">
              <w:br/>
            </w:r>
            <w:r w:rsidRPr="00831F90">
              <w:rPr>
                <w:color w:val="000000"/>
              </w:rPr>
              <w:t xml:space="preserve">этических понятий: любовь к родной стороне, малой </w:t>
            </w:r>
            <w:r w:rsidRPr="00831F90">
              <w:br/>
            </w:r>
            <w:r w:rsidRPr="00831F90">
              <w:rPr>
                <w:color w:val="000000"/>
              </w:rPr>
              <w:t>родине, гордость за красоту и величие своей Отчизны.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r>
              <w:t>1 четверть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t>6-п/</w:t>
            </w:r>
            <w:proofErr w:type="gramStart"/>
            <w:r>
              <w:t>р</w:t>
            </w:r>
            <w:proofErr w:type="gramEnd"/>
          </w:p>
          <w:p w:rsidR="00C41B13" w:rsidRDefault="00C41B13" w:rsidP="00C41B13"/>
          <w:p w:rsidR="00C41B13" w:rsidRPr="00F513E8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1B13" w:rsidRPr="00D37BC4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  <w:rPr>
                <w:color w:val="000000"/>
              </w:rPr>
            </w:pPr>
            <w:r w:rsidRPr="00D37BC4">
              <w:rPr>
                <w:color w:val="000000"/>
              </w:rPr>
              <w:t>https://resh.edu.ru/subject/7/3</w:t>
            </w:r>
          </w:p>
        </w:tc>
      </w:tr>
    </w:tbl>
    <w:p w:rsidR="00C41B13" w:rsidRPr="00D37BC4" w:rsidRDefault="00C41B13" w:rsidP="00C41B13">
      <w:pPr>
        <w:autoSpaceDE w:val="0"/>
        <w:autoSpaceDN w:val="0"/>
        <w:spacing w:after="0" w:line="14" w:lineRule="exact"/>
      </w:pPr>
    </w:p>
    <w:p w:rsidR="00C41B13" w:rsidRPr="00D37BC4" w:rsidRDefault="00C41B13" w:rsidP="00C41B13">
      <w:pPr>
        <w:sectPr w:rsidR="00C41B13" w:rsidRPr="00D37BC4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D37BC4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1508"/>
        <w:gridCol w:w="1134"/>
        <w:gridCol w:w="1984"/>
        <w:gridCol w:w="1276"/>
      </w:tblGrid>
      <w:tr w:rsidR="00C41B13" w:rsidRPr="00D70437" w:rsidTr="00C41B13">
        <w:trPr>
          <w:trHeight w:val="9376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 w:line="281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Образ Родины в стихотворных и прозаических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произведениях писателей и </w:t>
            </w:r>
            <w:r w:rsidRPr="00831F90">
              <w:br/>
            </w:r>
            <w:r w:rsidRPr="00831F90">
              <w:rPr>
                <w:color w:val="000000"/>
              </w:rPr>
              <w:t>поэтов Х</w:t>
            </w:r>
            <w:proofErr w:type="gramStart"/>
            <w:r>
              <w:rPr>
                <w:color w:val="000000"/>
              </w:rPr>
              <w:t>I</w:t>
            </w:r>
            <w:proofErr w:type="gramEnd"/>
            <w:r w:rsidRPr="00831F90">
              <w:rPr>
                <w:color w:val="000000"/>
              </w:rPr>
              <w:t>Х и ХХ веков.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83" w:lineRule="auto"/>
              <w:ind w:left="72" w:right="144"/>
            </w:pPr>
            <w:r w:rsidRPr="00831F90">
              <w:rPr>
                <w:color w:val="000000"/>
              </w:rPr>
              <w:t>Осознание нравственн</w:t>
            </w:r>
            <w:proofErr w:type="gramStart"/>
            <w:r w:rsidRPr="00831F90">
              <w:rPr>
                <w:color w:val="000000"/>
              </w:rPr>
              <w:t>о-</w:t>
            </w:r>
            <w:proofErr w:type="gramEnd"/>
            <w:r w:rsidRPr="00831F90">
              <w:br/>
            </w:r>
            <w:r w:rsidRPr="00831F90">
              <w:rPr>
                <w:color w:val="000000"/>
              </w:rPr>
              <w:t xml:space="preserve">этических понятий: любовь к родной стороне, малой </w:t>
            </w:r>
            <w:r w:rsidRPr="00831F90">
              <w:br/>
            </w:r>
            <w:r w:rsidRPr="00831F90">
              <w:rPr>
                <w:color w:val="000000"/>
              </w:rPr>
              <w:t xml:space="preserve">родине, гордость за красоту и величие своей Отчизны. Роль и особенности заголовка </w:t>
            </w:r>
            <w:r w:rsidRPr="00831F90">
              <w:br/>
            </w:r>
            <w:r w:rsidRPr="00831F90">
              <w:rPr>
                <w:color w:val="000000"/>
              </w:rPr>
              <w:t>произведения. План текста.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30" w:lineRule="auto"/>
              <w:ind w:left="72"/>
            </w:pPr>
            <w:proofErr w:type="gramStart"/>
            <w:r w:rsidRPr="00831F90">
              <w:rPr>
                <w:color w:val="000000"/>
              </w:rPr>
              <w:t>Разные</w:t>
            </w:r>
            <w:proofErr w:type="gramEnd"/>
            <w:r w:rsidRPr="00831F90">
              <w:rPr>
                <w:color w:val="000000"/>
              </w:rPr>
              <w:t xml:space="preserve"> вида плана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>Осознание нравственн</w:t>
            </w:r>
            <w:proofErr w:type="gramStart"/>
            <w:r w:rsidRPr="00831F90">
              <w:rPr>
                <w:color w:val="000000"/>
              </w:rPr>
              <w:t>о-</w:t>
            </w:r>
            <w:proofErr w:type="gramEnd"/>
            <w:r w:rsidRPr="00831F90">
              <w:br/>
            </w:r>
            <w:r w:rsidRPr="00831F90">
              <w:rPr>
                <w:color w:val="000000"/>
              </w:rPr>
              <w:t xml:space="preserve">этических понятий: любовь к родной стороне, малой </w:t>
            </w:r>
            <w:r w:rsidRPr="00831F90">
              <w:br/>
            </w:r>
            <w:r w:rsidRPr="00831F90">
              <w:rPr>
                <w:color w:val="000000"/>
              </w:rPr>
              <w:t xml:space="preserve">родине, гордость за красоту и величие своей Отчизны. Роль и особенности заголовка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произведения. Репродукции картин как иллюстрации к </w:t>
            </w:r>
            <w:r w:rsidRPr="00831F90">
              <w:br/>
            </w:r>
            <w:r w:rsidRPr="00831F90">
              <w:rPr>
                <w:color w:val="000000"/>
              </w:rPr>
              <w:t>произведениям о Родине.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/>
              <w:ind w:left="72"/>
            </w:pPr>
            <w:r w:rsidRPr="00831F90">
              <w:rPr>
                <w:color w:val="000000"/>
              </w:rPr>
              <w:t xml:space="preserve">Использование средств </w:t>
            </w:r>
            <w:r w:rsidRPr="00831F90">
              <w:br/>
            </w:r>
            <w:r w:rsidRPr="00831F90">
              <w:rPr>
                <w:color w:val="000000"/>
              </w:rPr>
              <w:t>выразительности при чтении вслух: интонация, темп, ритм, логические ударения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  <w:tr w:rsidR="00C41B13" w:rsidRPr="00D70437" w:rsidTr="00C41B13">
        <w:trPr>
          <w:trHeight w:val="4988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83" w:lineRule="auto"/>
              <w:ind w:left="72"/>
              <w:jc w:val="center"/>
              <w:rPr>
                <w:b/>
                <w:color w:val="000000"/>
                <w:u w:val="single"/>
              </w:rPr>
            </w:pPr>
            <w:r w:rsidRPr="00F513E8">
              <w:rPr>
                <w:b/>
                <w:color w:val="000000"/>
                <w:u w:val="single"/>
              </w:rPr>
              <w:t>Фольклор (устное народное творчество</w:t>
            </w:r>
            <w:r>
              <w:rPr>
                <w:b/>
                <w:color w:val="000000"/>
                <w:u w:val="single"/>
              </w:rPr>
              <w:t>)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3" w:lineRule="auto"/>
              <w:ind w:left="72"/>
            </w:pPr>
            <w:r w:rsidRPr="00831F9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Расширение знаний о малых жанрах </w:t>
            </w:r>
            <w:r w:rsidRPr="00831F90">
              <w:br/>
            </w:r>
            <w:r w:rsidRPr="00831F90">
              <w:rPr>
                <w:color w:val="000000"/>
              </w:rPr>
              <w:t xml:space="preserve">фольклора (пословицы, </w:t>
            </w:r>
            <w:r w:rsidRPr="00831F90">
              <w:br/>
            </w:r>
            <w:proofErr w:type="spellStart"/>
            <w:r w:rsidRPr="00831F90">
              <w:rPr>
                <w:color w:val="000000"/>
              </w:rPr>
              <w:t>потешки</w:t>
            </w:r>
            <w:proofErr w:type="spellEnd"/>
            <w:r w:rsidRPr="00831F90">
              <w:rPr>
                <w:color w:val="000000"/>
              </w:rPr>
              <w:t xml:space="preserve">, считалки, </w:t>
            </w:r>
            <w:r w:rsidRPr="00831F90">
              <w:br/>
            </w:r>
            <w:r w:rsidRPr="00831F90">
              <w:rPr>
                <w:color w:val="000000"/>
              </w:rPr>
              <w:t xml:space="preserve">небылицы, скороговорки, </w:t>
            </w:r>
            <w:r w:rsidRPr="00831F90">
              <w:br/>
            </w:r>
            <w:r w:rsidRPr="00831F90">
              <w:rPr>
                <w:color w:val="000000"/>
              </w:rPr>
              <w:t>загадки).</w:t>
            </w:r>
          </w:p>
          <w:p w:rsidR="00C41B13" w:rsidRPr="008C1A00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3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Знакомство с видами загадок. </w:t>
            </w:r>
            <w:r w:rsidRPr="008C1A00">
              <w:rPr>
                <w:color w:val="000000"/>
              </w:rPr>
              <w:t xml:space="preserve">Пословицы народов России (значение, </w:t>
            </w:r>
            <w:r w:rsidRPr="008C1A00">
              <w:br/>
            </w:r>
            <w:r w:rsidRPr="008C1A00">
              <w:rPr>
                <w:color w:val="000000"/>
              </w:rPr>
              <w:t xml:space="preserve">характеристика, нравственная основа). Выразительность </w:t>
            </w:r>
            <w:r w:rsidRPr="008C1A00">
              <w:br/>
            </w:r>
            <w:r w:rsidRPr="008C1A00">
              <w:rPr>
                <w:color w:val="000000"/>
              </w:rPr>
              <w:t>речи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513E8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color w:val="000000"/>
              </w:rPr>
              <w:t>16</w:t>
            </w: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513E8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color w:val="000000"/>
              </w:rPr>
              <w:t>1 четверть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C1A00" w:rsidRDefault="00C41B13" w:rsidP="00C41B13">
            <w:r>
              <w:t xml:space="preserve">15 </w:t>
            </w:r>
            <w:proofErr w:type="gramStart"/>
            <w:r>
              <w:t>п</w:t>
            </w:r>
            <w:proofErr w:type="gramEnd"/>
            <w:r>
              <w:t>/р, 1 к/р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D37BC4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37BC4">
              <w:t>https://resh.edu.ru/subject/7/3</w:t>
            </w:r>
          </w:p>
        </w:tc>
      </w:tr>
    </w:tbl>
    <w:p w:rsidR="00C41B13" w:rsidRPr="00D37BC4" w:rsidRDefault="00C41B13" w:rsidP="00C41B13">
      <w:pPr>
        <w:autoSpaceDE w:val="0"/>
        <w:autoSpaceDN w:val="0"/>
        <w:spacing w:after="0" w:line="14" w:lineRule="exact"/>
      </w:pPr>
    </w:p>
    <w:p w:rsidR="00C41B13" w:rsidRPr="00D37BC4" w:rsidRDefault="00C41B13" w:rsidP="00C41B13">
      <w:pPr>
        <w:sectPr w:rsidR="00C41B13" w:rsidRPr="00D37BC4">
          <w:pgSz w:w="11900" w:h="16840"/>
          <w:pgMar w:top="284" w:right="650" w:bottom="9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D37BC4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1508"/>
        <w:gridCol w:w="1134"/>
        <w:gridCol w:w="1984"/>
        <w:gridCol w:w="1276"/>
      </w:tblGrid>
      <w:tr w:rsidR="00C41B13" w:rsidRPr="00D70437" w:rsidTr="00C41B13">
        <w:trPr>
          <w:trHeight w:val="10858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Любимые жанры фольклора. Активный словарь: образные слова, </w:t>
            </w:r>
            <w:r w:rsidRPr="00831F90">
              <w:br/>
            </w:r>
            <w:r w:rsidRPr="00831F90">
              <w:rPr>
                <w:color w:val="000000"/>
              </w:rPr>
              <w:t xml:space="preserve">пословицы и поговорки, </w:t>
            </w:r>
            <w:r w:rsidRPr="00831F90">
              <w:br/>
            </w:r>
            <w:r w:rsidRPr="00831F90">
              <w:rPr>
                <w:color w:val="000000"/>
              </w:rPr>
              <w:t xml:space="preserve">крылатые выражения в устной речи. </w:t>
            </w:r>
            <w:r w:rsidRPr="002471A3">
              <w:rPr>
                <w:color w:val="000000"/>
              </w:rPr>
              <w:t>Нравственные ценности в фольклорных произведениях народов России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100" w:after="0" w:line="286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Любимые жанры фольклора. Активный словарь: образные слова, </w:t>
            </w:r>
            <w:r w:rsidRPr="00831F90">
              <w:br/>
            </w:r>
            <w:r w:rsidRPr="00831F90">
              <w:rPr>
                <w:color w:val="000000"/>
              </w:rPr>
              <w:t xml:space="preserve">пословицы и поговорки, </w:t>
            </w:r>
            <w:r w:rsidRPr="00831F90">
              <w:br/>
            </w:r>
            <w:r w:rsidRPr="00831F90">
              <w:rPr>
                <w:color w:val="000000"/>
              </w:rPr>
              <w:t>крылатые выражения в устной речи. Нравственные ценности в фольклорных произведениях народов России.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62" w:lineRule="auto"/>
              <w:ind w:left="72" w:right="432"/>
            </w:pPr>
            <w:proofErr w:type="spellStart"/>
            <w:r w:rsidRPr="00831F90">
              <w:rPr>
                <w:color w:val="000000"/>
              </w:rPr>
              <w:t>Иллюсттрации</w:t>
            </w:r>
            <w:proofErr w:type="spellEnd"/>
            <w:r w:rsidRPr="00831F90">
              <w:rPr>
                <w:color w:val="000000"/>
              </w:rPr>
              <w:t>, их анализ</w:t>
            </w:r>
            <w:proofErr w:type="gramStart"/>
            <w:r w:rsidRPr="00831F90">
              <w:rPr>
                <w:color w:val="000000"/>
              </w:rPr>
              <w:t xml:space="preserve"> ,</w:t>
            </w:r>
            <w:proofErr w:type="gramEnd"/>
            <w:r w:rsidRPr="00831F90">
              <w:rPr>
                <w:color w:val="000000"/>
              </w:rPr>
              <w:t xml:space="preserve"> описание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Любимые жанры фольклора. Активный словарь: образные слова, </w:t>
            </w:r>
            <w:r w:rsidRPr="00831F90">
              <w:br/>
            </w:r>
            <w:r w:rsidRPr="00831F90">
              <w:rPr>
                <w:color w:val="000000"/>
              </w:rPr>
              <w:t xml:space="preserve">пословицы и поговорки, </w:t>
            </w:r>
            <w:r w:rsidRPr="00831F90">
              <w:br/>
            </w:r>
            <w:r w:rsidRPr="00831F90">
              <w:rPr>
                <w:color w:val="000000"/>
              </w:rPr>
              <w:t>крылатые выражения в устной речи. Нравственные ценности в фольклорных произведениях народов России.</w:t>
            </w:r>
          </w:p>
          <w:p w:rsidR="00C41B13" w:rsidRPr="008C1A00" w:rsidRDefault="00C41B13" w:rsidP="00C41B13">
            <w:pPr>
              <w:autoSpaceDE w:val="0"/>
              <w:autoSpaceDN w:val="0"/>
              <w:spacing w:before="70" w:after="0" w:line="262" w:lineRule="auto"/>
              <w:ind w:left="72" w:right="432"/>
            </w:pPr>
            <w:proofErr w:type="spellStart"/>
            <w:r w:rsidRPr="00831F90">
              <w:rPr>
                <w:color w:val="000000"/>
              </w:rPr>
              <w:t>Иллюсттрации</w:t>
            </w:r>
            <w:proofErr w:type="spellEnd"/>
            <w:r w:rsidRPr="00831F90">
              <w:rPr>
                <w:color w:val="000000"/>
              </w:rPr>
              <w:t>, их анализ</w:t>
            </w:r>
            <w:proofErr w:type="gramStart"/>
            <w:r w:rsidRPr="00831F90">
              <w:rPr>
                <w:color w:val="000000"/>
              </w:rPr>
              <w:t xml:space="preserve"> ,</w:t>
            </w:r>
            <w:proofErr w:type="gramEnd"/>
            <w:r w:rsidRPr="00831F90">
              <w:rPr>
                <w:color w:val="000000"/>
              </w:rPr>
              <w:t xml:space="preserve"> описание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969E9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969E9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969E9" w:rsidRDefault="00C41B13" w:rsidP="00C41B1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969E9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</w:tbl>
    <w:p w:rsidR="00C41B13" w:rsidRPr="008969E9" w:rsidRDefault="00C41B13" w:rsidP="00C41B13">
      <w:pPr>
        <w:autoSpaceDE w:val="0"/>
        <w:autoSpaceDN w:val="0"/>
        <w:spacing w:after="0" w:line="14" w:lineRule="exact"/>
      </w:pPr>
    </w:p>
    <w:p w:rsidR="00C41B13" w:rsidRPr="008969E9" w:rsidRDefault="00C41B13" w:rsidP="00C41B13">
      <w:pPr>
        <w:sectPr w:rsidR="00C41B13" w:rsidRPr="008969E9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8969E9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1508"/>
        <w:gridCol w:w="1134"/>
        <w:gridCol w:w="1984"/>
        <w:gridCol w:w="1276"/>
      </w:tblGrid>
      <w:tr w:rsidR="00C41B13" w:rsidRPr="00D70437" w:rsidTr="00C41B13">
        <w:trPr>
          <w:trHeight w:val="13054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 w:line="288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Расширение знаний о малых жанрах </w:t>
            </w:r>
            <w:r w:rsidRPr="00831F90">
              <w:br/>
            </w:r>
            <w:r w:rsidRPr="00831F90">
              <w:rPr>
                <w:color w:val="000000"/>
              </w:rPr>
              <w:t xml:space="preserve">фольклора (пословицы, </w:t>
            </w:r>
            <w:r w:rsidRPr="00831F90">
              <w:br/>
            </w:r>
            <w:proofErr w:type="spellStart"/>
            <w:r w:rsidRPr="00831F90">
              <w:rPr>
                <w:color w:val="000000"/>
              </w:rPr>
              <w:t>потешки</w:t>
            </w:r>
            <w:proofErr w:type="spellEnd"/>
            <w:r w:rsidRPr="00831F90">
              <w:rPr>
                <w:color w:val="000000"/>
              </w:rPr>
              <w:t xml:space="preserve">, считалки, </w:t>
            </w:r>
            <w:r w:rsidRPr="00831F90">
              <w:br/>
            </w:r>
            <w:r w:rsidRPr="00831F90">
              <w:rPr>
                <w:color w:val="000000"/>
              </w:rPr>
              <w:t xml:space="preserve">небылицы, скороговорки, </w:t>
            </w:r>
            <w:r w:rsidRPr="00831F90">
              <w:br/>
            </w:r>
            <w:r w:rsidRPr="00831F90">
              <w:rPr>
                <w:color w:val="000000"/>
              </w:rPr>
              <w:t xml:space="preserve">загадки). Знакомство с видами загадок. Пословицы народов России (значение, </w:t>
            </w:r>
            <w:r w:rsidRPr="00831F90">
              <w:br/>
            </w:r>
            <w:r w:rsidRPr="00831F90">
              <w:rPr>
                <w:color w:val="000000"/>
              </w:rPr>
              <w:t xml:space="preserve">характеристика, нравственная основа). Книги и словари, </w:t>
            </w:r>
            <w:r w:rsidRPr="00831F90">
              <w:br/>
            </w:r>
            <w:r w:rsidRPr="00831F90">
              <w:rPr>
                <w:color w:val="000000"/>
              </w:rPr>
              <w:t>созданные В. И. Далем.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/>
              <w:ind w:left="72" w:right="144"/>
            </w:pPr>
            <w:r w:rsidRPr="00831F90">
              <w:rPr>
                <w:color w:val="000000"/>
              </w:rPr>
              <w:t xml:space="preserve">Активный словарь: образные слова, пословицы и </w:t>
            </w:r>
            <w:r w:rsidRPr="00831F90">
              <w:br/>
            </w:r>
            <w:r w:rsidRPr="00831F90">
              <w:rPr>
                <w:color w:val="000000"/>
              </w:rPr>
              <w:t xml:space="preserve">поговорки, крылатые </w:t>
            </w:r>
            <w:r w:rsidRPr="00831F90">
              <w:br/>
            </w:r>
            <w:r w:rsidRPr="00831F90">
              <w:rPr>
                <w:color w:val="000000"/>
              </w:rPr>
              <w:t>выражения в устной речи.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71" w:lineRule="auto"/>
              <w:ind w:left="72" w:right="144"/>
            </w:pPr>
            <w:r w:rsidRPr="00831F90">
              <w:rPr>
                <w:color w:val="000000"/>
              </w:rPr>
              <w:t xml:space="preserve">Нравственные ценности в </w:t>
            </w:r>
            <w:r w:rsidRPr="00831F90">
              <w:br/>
            </w:r>
            <w:r w:rsidRPr="00831F90">
              <w:rPr>
                <w:color w:val="000000"/>
              </w:rPr>
              <w:t>фольклорных произведениях народов России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8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Расширение знаний о малых жанрах </w:t>
            </w:r>
            <w:r w:rsidRPr="00831F90">
              <w:br/>
            </w:r>
            <w:r w:rsidRPr="00831F90">
              <w:rPr>
                <w:color w:val="000000"/>
              </w:rPr>
              <w:t xml:space="preserve">фольклора (пословицы, </w:t>
            </w:r>
            <w:r w:rsidRPr="00831F90">
              <w:br/>
            </w:r>
            <w:proofErr w:type="spellStart"/>
            <w:r w:rsidRPr="00831F90">
              <w:rPr>
                <w:color w:val="000000"/>
              </w:rPr>
              <w:t>потешки</w:t>
            </w:r>
            <w:proofErr w:type="spellEnd"/>
            <w:r w:rsidRPr="00831F90">
              <w:rPr>
                <w:color w:val="000000"/>
              </w:rPr>
              <w:t xml:space="preserve">, считалки, </w:t>
            </w:r>
            <w:r w:rsidRPr="00831F90">
              <w:br/>
            </w:r>
            <w:r w:rsidRPr="00831F90">
              <w:rPr>
                <w:color w:val="000000"/>
              </w:rPr>
              <w:t xml:space="preserve">небылицы, скороговорки, </w:t>
            </w:r>
            <w:r w:rsidRPr="00831F90">
              <w:br/>
            </w:r>
            <w:r w:rsidRPr="00831F90">
              <w:rPr>
                <w:color w:val="000000"/>
              </w:rPr>
              <w:t xml:space="preserve">загадки). Знакомство с видами загадок. Пословицы народов России (значение, </w:t>
            </w:r>
            <w:r w:rsidRPr="00831F90">
              <w:br/>
            </w:r>
            <w:r w:rsidRPr="00831F90">
              <w:rPr>
                <w:color w:val="000000"/>
              </w:rPr>
              <w:t xml:space="preserve">характеристика, нравственная основа). Книги и словари, </w:t>
            </w:r>
            <w:r w:rsidRPr="00831F90">
              <w:br/>
            </w:r>
            <w:r w:rsidRPr="00831F90">
              <w:rPr>
                <w:color w:val="000000"/>
              </w:rPr>
              <w:t>созданные В. И. Далем.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2" w:after="0"/>
              <w:ind w:left="72" w:right="144"/>
            </w:pPr>
            <w:r w:rsidRPr="00831F90">
              <w:rPr>
                <w:color w:val="000000"/>
              </w:rPr>
              <w:t xml:space="preserve">Активный словарь: образные слова, пословицы и </w:t>
            </w:r>
            <w:r w:rsidRPr="00831F90">
              <w:br/>
            </w:r>
            <w:r w:rsidRPr="00831F90">
              <w:rPr>
                <w:color w:val="000000"/>
              </w:rPr>
              <w:t xml:space="preserve">поговорки, крылатые </w:t>
            </w:r>
            <w:r w:rsidRPr="00831F90">
              <w:br/>
            </w:r>
            <w:r w:rsidRPr="00831F90">
              <w:rPr>
                <w:color w:val="000000"/>
              </w:rPr>
              <w:t>выражения в устной речи.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71" w:lineRule="auto"/>
              <w:ind w:left="72" w:right="144"/>
            </w:pPr>
            <w:r w:rsidRPr="00831F90">
              <w:rPr>
                <w:color w:val="000000"/>
              </w:rPr>
              <w:t xml:space="preserve">Нравственные ценности в </w:t>
            </w:r>
            <w:r w:rsidRPr="00831F90">
              <w:br/>
            </w:r>
            <w:r w:rsidRPr="00831F90">
              <w:rPr>
                <w:color w:val="000000"/>
              </w:rPr>
              <w:t>фольклорных произведениях народов России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</w:tbl>
    <w:p w:rsidR="00C41B13" w:rsidRPr="002471A3" w:rsidRDefault="00C41B13" w:rsidP="00C41B13">
      <w:pPr>
        <w:autoSpaceDE w:val="0"/>
        <w:autoSpaceDN w:val="0"/>
        <w:spacing w:after="0" w:line="14" w:lineRule="exact"/>
      </w:pPr>
    </w:p>
    <w:p w:rsidR="00C41B13" w:rsidRPr="002471A3" w:rsidRDefault="00C41B13" w:rsidP="00C41B13">
      <w:pPr>
        <w:sectPr w:rsidR="00C41B13" w:rsidRPr="002471A3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2471A3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1508"/>
        <w:gridCol w:w="1134"/>
        <w:gridCol w:w="1984"/>
        <w:gridCol w:w="1276"/>
      </w:tblGrid>
      <w:tr w:rsidR="00C41B13" w:rsidRPr="008C1A00" w:rsidTr="00C41B13">
        <w:trPr>
          <w:trHeight w:val="11214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Книги и словари, созданные В. И. 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/>
              <w:ind w:left="72" w:right="144"/>
            </w:pPr>
            <w:r w:rsidRPr="00831F90">
              <w:rPr>
                <w:color w:val="000000"/>
              </w:rPr>
              <w:t xml:space="preserve">Далем. Активный словарь: образные слова, пословицы и поговорки, крылатые </w:t>
            </w:r>
            <w:r w:rsidRPr="00831F90">
              <w:br/>
            </w:r>
            <w:r w:rsidRPr="00831F90">
              <w:rPr>
                <w:color w:val="000000"/>
              </w:rPr>
              <w:t>выражения в устной речи.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71" w:lineRule="auto"/>
              <w:ind w:left="72" w:right="144"/>
            </w:pPr>
            <w:r w:rsidRPr="00831F90">
              <w:rPr>
                <w:color w:val="000000"/>
              </w:rPr>
              <w:t xml:space="preserve">Нравственные ценности в </w:t>
            </w:r>
            <w:r w:rsidRPr="00831F90">
              <w:br/>
            </w:r>
            <w:r w:rsidRPr="00831F90">
              <w:rPr>
                <w:color w:val="000000"/>
              </w:rPr>
              <w:t>фольклорных произведениях народов России.</w:t>
            </w:r>
          </w:p>
          <w:p w:rsidR="00C41B13" w:rsidRPr="002471A3" w:rsidRDefault="00C41B13" w:rsidP="00C41B13">
            <w:pPr>
              <w:autoSpaceDE w:val="0"/>
              <w:autoSpaceDN w:val="0"/>
              <w:spacing w:before="72" w:after="0" w:line="262" w:lineRule="auto"/>
              <w:ind w:left="72" w:right="432"/>
            </w:pPr>
            <w:r w:rsidRPr="002471A3">
              <w:rPr>
                <w:color w:val="000000"/>
              </w:rPr>
              <w:t>Иллюстрирование, подбор иллюстраций</w:t>
            </w:r>
          </w:p>
          <w:p w:rsidR="00C41B13" w:rsidRPr="008C1A00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Работа с </w:t>
            </w:r>
            <w:r w:rsidRPr="00831F90">
              <w:br/>
            </w:r>
            <w:r w:rsidRPr="00831F90">
              <w:rPr>
                <w:color w:val="000000"/>
              </w:rPr>
              <w:t xml:space="preserve">текстом. Интерпретация </w:t>
            </w:r>
            <w:r w:rsidRPr="00831F90">
              <w:br/>
            </w:r>
            <w:r w:rsidRPr="00831F90">
              <w:rPr>
                <w:color w:val="000000"/>
              </w:rPr>
              <w:t xml:space="preserve">информации. Активный </w:t>
            </w:r>
            <w:r w:rsidRPr="00831F90">
              <w:br/>
            </w:r>
            <w:r w:rsidRPr="00831F90">
              <w:rPr>
                <w:color w:val="000000"/>
              </w:rPr>
              <w:t xml:space="preserve">словарь: образные слова, </w:t>
            </w:r>
            <w:r w:rsidRPr="00831F90">
              <w:br/>
            </w:r>
            <w:r w:rsidRPr="00831F90">
              <w:rPr>
                <w:color w:val="000000"/>
              </w:rPr>
              <w:t xml:space="preserve">пословицы и поговорки, </w:t>
            </w:r>
            <w:r w:rsidRPr="00831F90">
              <w:br/>
            </w:r>
            <w:r w:rsidRPr="00831F90">
              <w:rPr>
                <w:color w:val="000000"/>
              </w:rPr>
              <w:t xml:space="preserve">крылатые выражения в устной речи. </w:t>
            </w:r>
            <w:r w:rsidRPr="008C1A00">
              <w:rPr>
                <w:color w:val="000000"/>
              </w:rPr>
              <w:t>Нравственные ценности в фольклорных произведениях народов России</w:t>
            </w:r>
          </w:p>
          <w:p w:rsidR="00C41B13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Составление словаря </w:t>
            </w:r>
            <w:r w:rsidRPr="00831F90">
              <w:br/>
            </w:r>
            <w:r w:rsidRPr="00831F90">
              <w:rPr>
                <w:color w:val="000000"/>
              </w:rPr>
              <w:t xml:space="preserve">фольклора. Активный </w:t>
            </w:r>
            <w:r w:rsidRPr="00831F90">
              <w:br/>
            </w:r>
            <w:r w:rsidRPr="00831F90">
              <w:rPr>
                <w:color w:val="000000"/>
              </w:rPr>
              <w:t xml:space="preserve">словарь: образные слова, </w:t>
            </w:r>
            <w:r w:rsidRPr="00831F90">
              <w:br/>
            </w:r>
            <w:r w:rsidRPr="00831F90">
              <w:rPr>
                <w:color w:val="000000"/>
              </w:rPr>
              <w:t xml:space="preserve">пословицы и поговорки, </w:t>
            </w:r>
            <w:r w:rsidRPr="00831F90">
              <w:br/>
            </w:r>
            <w:r w:rsidRPr="00831F90">
              <w:rPr>
                <w:color w:val="000000"/>
              </w:rPr>
              <w:t xml:space="preserve">крылатые выражения в устной речи. </w:t>
            </w:r>
            <w:r>
              <w:rPr>
                <w:color w:val="000000"/>
              </w:rPr>
              <w:t>Нравственные ценности в фольклорных произведениях народов России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C1A00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  <w:tr w:rsidR="00C41B13" w:rsidTr="00C41B13">
        <w:trPr>
          <w:trHeight w:hRule="exact" w:val="3496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C1A00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Расширение знаний о малых жанрах </w:t>
            </w:r>
            <w:r w:rsidRPr="00831F90">
              <w:br/>
            </w:r>
            <w:r w:rsidRPr="00831F90">
              <w:rPr>
                <w:color w:val="000000"/>
              </w:rPr>
              <w:t xml:space="preserve">фольклора (пословицы, </w:t>
            </w:r>
            <w:r w:rsidRPr="00831F90">
              <w:br/>
            </w:r>
            <w:proofErr w:type="spellStart"/>
            <w:r w:rsidRPr="00831F90">
              <w:rPr>
                <w:color w:val="000000"/>
              </w:rPr>
              <w:t>потешки</w:t>
            </w:r>
            <w:proofErr w:type="spellEnd"/>
            <w:r w:rsidRPr="00831F90">
              <w:rPr>
                <w:color w:val="000000"/>
              </w:rPr>
              <w:t xml:space="preserve">, считалки, </w:t>
            </w:r>
            <w:r w:rsidRPr="00831F90">
              <w:br/>
            </w:r>
            <w:r w:rsidRPr="00831F90">
              <w:rPr>
                <w:color w:val="000000"/>
              </w:rPr>
              <w:t xml:space="preserve">небылицы, скороговорки, </w:t>
            </w:r>
            <w:r w:rsidRPr="00831F90">
              <w:br/>
            </w:r>
            <w:r w:rsidRPr="00831F90">
              <w:rPr>
                <w:color w:val="000000"/>
              </w:rPr>
              <w:t xml:space="preserve">загадки). </w:t>
            </w:r>
            <w:r w:rsidRPr="008C1A00">
              <w:rPr>
                <w:color w:val="000000"/>
              </w:rPr>
              <w:t xml:space="preserve">Интерпретация </w:t>
            </w:r>
            <w:r w:rsidRPr="008C1A00">
              <w:br/>
            </w:r>
            <w:r w:rsidRPr="008C1A00">
              <w:rPr>
                <w:color w:val="000000"/>
              </w:rPr>
              <w:t>текстов, обсуждение смысла.</w:t>
            </w:r>
          </w:p>
          <w:p w:rsidR="00C41B13" w:rsidRPr="008C1A00" w:rsidRDefault="00C41B13" w:rsidP="00C41B13">
            <w:pPr>
              <w:autoSpaceDE w:val="0"/>
              <w:autoSpaceDN w:val="0"/>
              <w:spacing w:before="70" w:after="0" w:line="262" w:lineRule="auto"/>
              <w:ind w:left="72" w:right="576"/>
            </w:pPr>
            <w:proofErr w:type="spellStart"/>
            <w:r w:rsidRPr="008C1A00">
              <w:rPr>
                <w:color w:val="000000"/>
              </w:rPr>
              <w:t>Высказвание</w:t>
            </w:r>
            <w:proofErr w:type="spellEnd"/>
            <w:r w:rsidRPr="008C1A00">
              <w:rPr>
                <w:color w:val="000000"/>
              </w:rPr>
              <w:t xml:space="preserve"> своей точки зрения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</w:tbl>
    <w:p w:rsidR="00C41B13" w:rsidRDefault="00C41B13" w:rsidP="00C41B13">
      <w:pPr>
        <w:autoSpaceDE w:val="0"/>
        <w:autoSpaceDN w:val="0"/>
        <w:spacing w:after="0" w:line="14" w:lineRule="exact"/>
      </w:pPr>
    </w:p>
    <w:p w:rsidR="00C41B13" w:rsidRDefault="00C41B13" w:rsidP="00C41B13">
      <w:pPr>
        <w:sectPr w:rsidR="00C41B13">
          <w:pgSz w:w="11900" w:h="16840"/>
          <w:pgMar w:top="284" w:right="650" w:bottom="7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1508"/>
        <w:gridCol w:w="1134"/>
        <w:gridCol w:w="1984"/>
        <w:gridCol w:w="1276"/>
      </w:tblGrid>
      <w:tr w:rsidR="00C41B13" w:rsidRPr="008C1A00" w:rsidTr="00C41B13">
        <w:trPr>
          <w:trHeight w:val="11706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Расширение знаний о малых жанрах </w:t>
            </w:r>
            <w:r w:rsidRPr="00831F90">
              <w:br/>
            </w:r>
            <w:r w:rsidRPr="00831F90">
              <w:rPr>
                <w:color w:val="000000"/>
              </w:rPr>
              <w:t xml:space="preserve">фольклора (пословицы, </w:t>
            </w:r>
            <w:r w:rsidRPr="00831F90">
              <w:br/>
            </w:r>
            <w:proofErr w:type="spellStart"/>
            <w:r w:rsidRPr="00831F90">
              <w:rPr>
                <w:color w:val="000000"/>
              </w:rPr>
              <w:t>потешки</w:t>
            </w:r>
            <w:proofErr w:type="spellEnd"/>
            <w:r w:rsidRPr="00831F90">
              <w:rPr>
                <w:color w:val="000000"/>
              </w:rPr>
              <w:t xml:space="preserve">, считалки, </w:t>
            </w:r>
            <w:r w:rsidRPr="00831F90">
              <w:br/>
            </w:r>
            <w:r w:rsidRPr="00831F90">
              <w:rPr>
                <w:color w:val="000000"/>
              </w:rPr>
              <w:t xml:space="preserve">небылицы, скороговорки, </w:t>
            </w:r>
            <w:r w:rsidRPr="00831F90">
              <w:br/>
            </w:r>
            <w:r w:rsidRPr="00831F90">
              <w:rPr>
                <w:color w:val="000000"/>
              </w:rPr>
              <w:t xml:space="preserve">загадки). Интерпретация </w:t>
            </w:r>
            <w:r w:rsidRPr="00831F90">
              <w:br/>
            </w:r>
            <w:r w:rsidRPr="00831F90">
              <w:rPr>
                <w:color w:val="000000"/>
              </w:rPr>
              <w:t>текстов, обсуждение смысла.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62" w:lineRule="auto"/>
              <w:ind w:left="72" w:right="576"/>
            </w:pPr>
            <w:proofErr w:type="spellStart"/>
            <w:r w:rsidRPr="00831F90">
              <w:rPr>
                <w:color w:val="000000"/>
              </w:rPr>
              <w:t>Высказвание</w:t>
            </w:r>
            <w:proofErr w:type="spellEnd"/>
            <w:r w:rsidRPr="00831F90">
              <w:rPr>
                <w:color w:val="000000"/>
              </w:rPr>
              <w:t xml:space="preserve"> своей точки зрения. Ведение диалога</w:t>
            </w:r>
          </w:p>
          <w:p w:rsidR="00C41B13" w:rsidRPr="008C1A00" w:rsidRDefault="00C41B13" w:rsidP="00C41B13">
            <w:pPr>
              <w:autoSpaceDE w:val="0"/>
              <w:autoSpaceDN w:val="0"/>
              <w:spacing w:before="100" w:after="0" w:line="271" w:lineRule="auto"/>
              <w:ind w:left="72" w:right="288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Виды </w:t>
            </w:r>
            <w:r w:rsidRPr="00831F90">
              <w:br/>
            </w:r>
            <w:r w:rsidRPr="00831F90">
              <w:rPr>
                <w:color w:val="000000"/>
              </w:rPr>
              <w:t xml:space="preserve">загадок. </w:t>
            </w:r>
            <w:r w:rsidRPr="008C1A00">
              <w:rPr>
                <w:color w:val="000000"/>
              </w:rPr>
              <w:t>Структура загадки.</w:t>
            </w:r>
          </w:p>
          <w:p w:rsidR="00C41B13" w:rsidRPr="008C1A00" w:rsidRDefault="00C41B13" w:rsidP="00C41B13">
            <w:pPr>
              <w:autoSpaceDE w:val="0"/>
              <w:autoSpaceDN w:val="0"/>
              <w:spacing w:before="70" w:after="0" w:line="230" w:lineRule="auto"/>
              <w:ind w:left="72"/>
            </w:pPr>
            <w:r w:rsidRPr="008C1A00">
              <w:rPr>
                <w:color w:val="000000"/>
              </w:rPr>
              <w:t>Виды загадок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Пословицы, </w:t>
            </w:r>
            <w:proofErr w:type="spellStart"/>
            <w:r w:rsidRPr="00831F90">
              <w:rPr>
                <w:color w:val="000000"/>
              </w:rPr>
              <w:t>потешки</w:t>
            </w:r>
            <w:proofErr w:type="spellEnd"/>
            <w:r w:rsidRPr="00831F90">
              <w:rPr>
                <w:color w:val="000000"/>
              </w:rPr>
              <w:t xml:space="preserve">, считалки, </w:t>
            </w:r>
            <w:r w:rsidRPr="00831F90">
              <w:br/>
            </w:r>
            <w:r w:rsidRPr="00831F90">
              <w:rPr>
                <w:color w:val="000000"/>
              </w:rPr>
              <w:t xml:space="preserve">небылицы, скороговорки, </w:t>
            </w:r>
            <w:r w:rsidRPr="00831F90">
              <w:br/>
            </w:r>
            <w:r w:rsidRPr="00831F90">
              <w:rPr>
                <w:color w:val="000000"/>
              </w:rPr>
              <w:t xml:space="preserve">загадки. Активный словарь: образные слова, пословицы и поговорки, крылатые </w:t>
            </w:r>
            <w:r w:rsidRPr="00831F90">
              <w:br/>
            </w:r>
            <w:r w:rsidRPr="00831F90">
              <w:rPr>
                <w:color w:val="000000"/>
              </w:rPr>
              <w:t>выражения в устной речи.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71" w:lineRule="auto"/>
              <w:ind w:left="72" w:right="144"/>
            </w:pPr>
            <w:r w:rsidRPr="00831F90">
              <w:rPr>
                <w:color w:val="000000"/>
              </w:rPr>
              <w:t xml:space="preserve">Нравственные ценности в </w:t>
            </w:r>
            <w:r w:rsidRPr="00831F90">
              <w:br/>
            </w:r>
            <w:r w:rsidRPr="00831F90">
              <w:rPr>
                <w:color w:val="000000"/>
              </w:rPr>
              <w:t>фольклорных произведениях народов России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Нравственные ценности в </w:t>
            </w:r>
            <w:r w:rsidRPr="00831F90">
              <w:br/>
            </w:r>
            <w:r w:rsidRPr="00831F90">
              <w:rPr>
                <w:color w:val="000000"/>
              </w:rPr>
              <w:t xml:space="preserve">фольклорных произведениях народов России. </w:t>
            </w:r>
            <w:r w:rsidRPr="008C1A00">
              <w:rPr>
                <w:color w:val="000000"/>
              </w:rPr>
              <w:t xml:space="preserve">Любимы </w:t>
            </w:r>
            <w:r w:rsidRPr="008C1A00">
              <w:br/>
            </w:r>
            <w:r w:rsidRPr="008C1A00">
              <w:rPr>
                <w:color w:val="000000"/>
              </w:rPr>
              <w:t>произведения. Обсуждаем, характеризуем, высказываем свою точку зрения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C1A00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C1A00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C1A00" w:rsidRDefault="00C41B13" w:rsidP="00C41B1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C1A00" w:rsidRDefault="00C41B13" w:rsidP="00C41B13">
            <w:pPr>
              <w:autoSpaceDE w:val="0"/>
              <w:autoSpaceDN w:val="0"/>
              <w:spacing w:before="98" w:after="0" w:line="262" w:lineRule="auto"/>
              <w:ind w:left="72"/>
            </w:pPr>
          </w:p>
        </w:tc>
      </w:tr>
      <w:tr w:rsidR="00C41B13" w:rsidRPr="00D70437" w:rsidTr="00C41B13">
        <w:trPr>
          <w:trHeight w:val="1962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C1A00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b/>
                <w:u w:val="single"/>
              </w:rPr>
            </w:pPr>
            <w:r w:rsidRPr="008C1A00">
              <w:rPr>
                <w:b/>
                <w:color w:val="000000"/>
                <w:u w:val="single"/>
              </w:rPr>
              <w:t>Литературное чтение</w:t>
            </w:r>
          </w:p>
          <w:p w:rsidR="00C41B13" w:rsidRPr="008C1A00" w:rsidRDefault="00C41B13" w:rsidP="00C41B13">
            <w:pPr>
              <w:autoSpaceDE w:val="0"/>
              <w:autoSpaceDN w:val="0"/>
              <w:spacing w:before="98" w:after="0" w:line="271" w:lineRule="auto"/>
              <w:ind w:left="72"/>
              <w:jc w:val="center"/>
            </w:pPr>
            <w:r w:rsidRPr="008C1A00">
              <w:rPr>
                <w:b/>
                <w:color w:val="000000"/>
                <w:u w:val="single"/>
              </w:rPr>
              <w:t>Творчество А. С. Пушкина</w:t>
            </w:r>
            <w:r w:rsidRPr="00831F90">
              <w:rPr>
                <w:color w:val="000000"/>
              </w:rPr>
              <w:t xml:space="preserve"> (9 ч) </w:t>
            </w:r>
            <w:r>
              <w:rPr>
                <w:color w:val="000000"/>
              </w:rPr>
              <w:t>---</w:t>
            </w:r>
            <w:r w:rsidRPr="00831F90">
              <w:rPr>
                <w:color w:val="000000"/>
              </w:rPr>
              <w:t>А. С. Пушкин — великий русский поэт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C1A00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color w:val="000000"/>
              </w:rPr>
              <w:t>10</w:t>
            </w: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4E28F5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t>1 четверть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4E28F5" w:rsidRDefault="00C41B13" w:rsidP="00C41B13">
            <w:r>
              <w:t>9п/</w:t>
            </w:r>
            <w:proofErr w:type="gramStart"/>
            <w:r>
              <w:t>р</w:t>
            </w:r>
            <w:proofErr w:type="gramEnd"/>
            <w:r>
              <w:t>, 1к/р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D37BC4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  <w:rPr>
                <w:b/>
              </w:rPr>
            </w:pPr>
            <w:r w:rsidRPr="00D37BC4">
              <w:rPr>
                <w:b/>
              </w:rPr>
              <w:t>https://resh.edu.ru/subject/7/3</w:t>
            </w:r>
          </w:p>
        </w:tc>
      </w:tr>
    </w:tbl>
    <w:p w:rsidR="00C41B13" w:rsidRPr="00D37BC4" w:rsidRDefault="00C41B13" w:rsidP="00C41B13">
      <w:pPr>
        <w:autoSpaceDE w:val="0"/>
        <w:autoSpaceDN w:val="0"/>
        <w:spacing w:after="0" w:line="14" w:lineRule="exact"/>
      </w:pPr>
    </w:p>
    <w:p w:rsidR="00C41B13" w:rsidRPr="00D37BC4" w:rsidRDefault="00C41B13" w:rsidP="00C41B13">
      <w:pPr>
        <w:sectPr w:rsidR="00C41B13" w:rsidRPr="00D37BC4">
          <w:pgSz w:w="11900" w:h="16840"/>
          <w:pgMar w:top="284" w:right="650" w:bottom="127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D37BC4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1508"/>
        <w:gridCol w:w="1134"/>
        <w:gridCol w:w="1984"/>
        <w:gridCol w:w="1276"/>
      </w:tblGrid>
      <w:tr w:rsidR="00C41B13" w:rsidRPr="00CA3512" w:rsidTr="00C41B13">
        <w:trPr>
          <w:trHeight w:val="13030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 w:line="281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Лирические произведения А. С. Пушкина: средства </w:t>
            </w:r>
            <w:r w:rsidRPr="00831F90">
              <w:br/>
            </w:r>
            <w:r w:rsidRPr="00831F90">
              <w:rPr>
                <w:color w:val="000000"/>
              </w:rPr>
              <w:t xml:space="preserve">художественной </w:t>
            </w:r>
            <w:r w:rsidRPr="00831F90">
              <w:br/>
            </w:r>
            <w:r w:rsidRPr="00831F90">
              <w:rPr>
                <w:color w:val="000000"/>
              </w:rPr>
              <w:t>выразительности (сравнение, эпитет); рифма, ритм.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Литературные сказки А. 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88" w:lineRule="auto"/>
              <w:ind w:left="72"/>
            </w:pPr>
            <w:r w:rsidRPr="00831F90">
              <w:rPr>
                <w:color w:val="000000"/>
              </w:rPr>
              <w:t>С. Пушкина в стихах:</w:t>
            </w:r>
            <w:r w:rsidRPr="00831F90">
              <w:br/>
            </w:r>
            <w:r w:rsidRPr="00831F90">
              <w:rPr>
                <w:color w:val="000000"/>
              </w:rPr>
              <w:t xml:space="preserve">«Сказка о царе </w:t>
            </w:r>
            <w:proofErr w:type="spellStart"/>
            <w:r w:rsidRPr="00831F90">
              <w:rPr>
                <w:color w:val="000000"/>
              </w:rPr>
              <w:t>Салтане</w:t>
            </w:r>
            <w:proofErr w:type="spellEnd"/>
            <w:r w:rsidRPr="00831F90">
              <w:rPr>
                <w:color w:val="000000"/>
              </w:rPr>
              <w:t xml:space="preserve">, о </w:t>
            </w:r>
            <w:r w:rsidRPr="00831F90">
              <w:br/>
            </w:r>
            <w:r w:rsidRPr="00831F90">
              <w:rPr>
                <w:color w:val="000000"/>
              </w:rPr>
              <w:t xml:space="preserve">сыне его славном и могучем богатыре князе </w:t>
            </w:r>
            <w:proofErr w:type="spellStart"/>
            <w:r w:rsidRPr="00831F90">
              <w:rPr>
                <w:color w:val="000000"/>
              </w:rPr>
              <w:t>Гвидоне</w:t>
            </w:r>
            <w:proofErr w:type="spellEnd"/>
            <w:r w:rsidRPr="00831F90">
              <w:rPr>
                <w:color w:val="000000"/>
              </w:rPr>
              <w:t xml:space="preserve"> </w:t>
            </w:r>
            <w:r w:rsidRPr="00831F90">
              <w:br/>
            </w:r>
            <w:proofErr w:type="spellStart"/>
            <w:r w:rsidRPr="00831F90">
              <w:rPr>
                <w:color w:val="000000"/>
              </w:rPr>
              <w:t>Салтановиче</w:t>
            </w:r>
            <w:proofErr w:type="spellEnd"/>
            <w:r w:rsidRPr="00831F90">
              <w:rPr>
                <w:color w:val="000000"/>
              </w:rPr>
              <w:t xml:space="preserve"> и о прекрасной царевне Лебеди» —</w:t>
            </w:r>
            <w:r w:rsidRPr="00831F90">
              <w:br/>
            </w:r>
            <w:r w:rsidRPr="00831F90">
              <w:rPr>
                <w:color w:val="000000"/>
              </w:rPr>
              <w:t xml:space="preserve">нравственный смысл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произведения, структура </w:t>
            </w:r>
            <w:r w:rsidRPr="00831F90">
              <w:br/>
            </w:r>
            <w:r w:rsidRPr="00831F90">
              <w:rPr>
                <w:color w:val="000000"/>
              </w:rPr>
              <w:t xml:space="preserve">сказочного текста, </w:t>
            </w:r>
            <w:r w:rsidRPr="00831F90">
              <w:br/>
            </w:r>
            <w:r w:rsidRPr="00831F90">
              <w:rPr>
                <w:color w:val="000000"/>
              </w:rPr>
              <w:t>особенности сюжета, приём повтора как основа изменения сюжета.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71" w:lineRule="auto"/>
              <w:ind w:left="72" w:right="134"/>
              <w:jc w:val="both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Связь пушкинских сказок с </w:t>
            </w:r>
            <w:proofErr w:type="gramStart"/>
            <w:r w:rsidRPr="00831F90">
              <w:rPr>
                <w:color w:val="000000"/>
              </w:rPr>
              <w:t>фольклорными</w:t>
            </w:r>
            <w:proofErr w:type="gramEnd"/>
            <w:r w:rsidRPr="00831F90">
              <w:rPr>
                <w:color w:val="000000"/>
              </w:rPr>
              <w:t>.</w:t>
            </w:r>
          </w:p>
          <w:p w:rsidR="00C41B13" w:rsidRPr="00CA3512" w:rsidRDefault="00C41B13" w:rsidP="00C41B13">
            <w:pPr>
              <w:autoSpaceDE w:val="0"/>
              <w:autoSpaceDN w:val="0"/>
              <w:spacing w:before="70" w:after="0"/>
              <w:ind w:left="72" w:right="144"/>
            </w:pPr>
            <w:r w:rsidRPr="00831F90">
              <w:rPr>
                <w:color w:val="000000"/>
              </w:rPr>
              <w:t xml:space="preserve">Положительные и </w:t>
            </w:r>
            <w:r w:rsidRPr="00831F90">
              <w:br/>
            </w:r>
            <w:r w:rsidRPr="00831F90">
              <w:rPr>
                <w:color w:val="000000"/>
              </w:rPr>
              <w:t xml:space="preserve">отрицательные герои, </w:t>
            </w:r>
            <w:r w:rsidRPr="00831F90">
              <w:br/>
            </w:r>
            <w:r w:rsidRPr="00831F90">
              <w:rPr>
                <w:color w:val="000000"/>
              </w:rPr>
              <w:t xml:space="preserve">волшебные помощники, язык авторской сказки. </w:t>
            </w:r>
            <w:r w:rsidRPr="00CA3512">
              <w:rPr>
                <w:color w:val="000000"/>
              </w:rPr>
              <w:t>И. Я. </w:t>
            </w:r>
          </w:p>
          <w:p w:rsidR="00C41B13" w:rsidRPr="00CA3512" w:rsidRDefault="00C41B13" w:rsidP="00C41B13">
            <w:pPr>
              <w:autoSpaceDE w:val="0"/>
              <w:autoSpaceDN w:val="0"/>
              <w:spacing w:before="70" w:after="0" w:line="262" w:lineRule="auto"/>
              <w:ind w:left="72" w:right="576"/>
            </w:pPr>
            <w:proofErr w:type="spellStart"/>
            <w:r w:rsidRPr="00CA3512">
              <w:rPr>
                <w:color w:val="000000"/>
              </w:rPr>
              <w:t>Билибин</w:t>
            </w:r>
            <w:proofErr w:type="spellEnd"/>
            <w:r w:rsidRPr="00CA3512">
              <w:rPr>
                <w:color w:val="000000"/>
              </w:rPr>
              <w:t xml:space="preserve"> — иллюстратор сказок А. С. Пушкина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100" w:after="0" w:line="283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А. С. Пушкин — великий русский поэт. Любимые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 А. С. Пушкина: средства художественной </w:t>
            </w:r>
            <w:r w:rsidRPr="00831F90">
              <w:br/>
            </w:r>
            <w:r w:rsidRPr="00831F90">
              <w:rPr>
                <w:color w:val="000000"/>
              </w:rPr>
              <w:t>выразительности (сравнение, эпитет); рифма, ритм.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color w:val="000000"/>
              </w:rPr>
              <w:t>Литературные сказки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CA3512" w:rsidRDefault="00C41B13" w:rsidP="00C41B13">
            <w:pPr>
              <w:autoSpaceDE w:val="0"/>
              <w:autoSpaceDN w:val="0"/>
              <w:spacing w:before="100" w:after="0" w:line="262" w:lineRule="auto"/>
              <w:ind w:left="72" w:right="576"/>
            </w:pPr>
          </w:p>
        </w:tc>
      </w:tr>
    </w:tbl>
    <w:p w:rsidR="00C41B13" w:rsidRPr="00CA3512" w:rsidRDefault="00C41B13" w:rsidP="00C41B13">
      <w:pPr>
        <w:autoSpaceDE w:val="0"/>
        <w:autoSpaceDN w:val="0"/>
        <w:spacing w:after="0" w:line="14" w:lineRule="exact"/>
      </w:pPr>
    </w:p>
    <w:p w:rsidR="00C41B13" w:rsidRPr="00CA3512" w:rsidRDefault="00C41B13" w:rsidP="00C41B13">
      <w:pPr>
        <w:sectPr w:rsidR="00C41B13" w:rsidRPr="00CA3512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CA3512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1508"/>
        <w:gridCol w:w="1134"/>
        <w:gridCol w:w="1984"/>
        <w:gridCol w:w="1276"/>
      </w:tblGrid>
      <w:tr w:rsidR="00C41B13" w:rsidRPr="00CA3512" w:rsidTr="00C41B13">
        <w:trPr>
          <w:trHeight w:val="7876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 w:line="283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А. С. Пушкин — великий русский поэт. Любимые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 А. С. Пушкина: средства художественной </w:t>
            </w:r>
            <w:r w:rsidRPr="00831F90">
              <w:br/>
            </w:r>
            <w:r w:rsidRPr="00831F90">
              <w:rPr>
                <w:color w:val="000000"/>
              </w:rPr>
              <w:t>выразительности (сравнение, эпитет); рифма, ритм.</w:t>
            </w:r>
          </w:p>
          <w:p w:rsidR="00C41B13" w:rsidRPr="002471A3" w:rsidRDefault="00C41B13" w:rsidP="00C41B13">
            <w:pPr>
              <w:autoSpaceDE w:val="0"/>
              <w:autoSpaceDN w:val="0"/>
              <w:spacing w:before="70" w:after="0" w:line="230" w:lineRule="auto"/>
              <w:ind w:left="72"/>
            </w:pPr>
            <w:r w:rsidRPr="002471A3">
              <w:rPr>
                <w:color w:val="000000"/>
              </w:rPr>
              <w:t>Литературные сказки</w:t>
            </w:r>
          </w:p>
          <w:p w:rsidR="00C41B13" w:rsidRPr="00CA3512" w:rsidRDefault="00C41B13" w:rsidP="00C41B13">
            <w:pPr>
              <w:autoSpaceDE w:val="0"/>
              <w:autoSpaceDN w:val="0"/>
              <w:spacing w:before="98" w:after="0" w:line="278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А. С. Пушкин — великий русский поэт. </w:t>
            </w:r>
            <w:r w:rsidRPr="00CA3512">
              <w:rPr>
                <w:color w:val="000000"/>
              </w:rPr>
              <w:t xml:space="preserve">Работа с </w:t>
            </w:r>
            <w:r w:rsidRPr="00CA3512">
              <w:br/>
            </w:r>
            <w:r w:rsidRPr="00CA3512">
              <w:rPr>
                <w:color w:val="000000"/>
              </w:rPr>
              <w:t>текстом, интерпретация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Произведения А. С. 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/>
              <w:ind w:left="72" w:right="144"/>
            </w:pPr>
            <w:r w:rsidRPr="00831F90">
              <w:rPr>
                <w:color w:val="000000"/>
              </w:rPr>
              <w:t xml:space="preserve">Пушкина: средства </w:t>
            </w:r>
            <w:r w:rsidRPr="00831F90">
              <w:br/>
            </w:r>
            <w:r w:rsidRPr="00831F90">
              <w:rPr>
                <w:color w:val="000000"/>
              </w:rPr>
              <w:t xml:space="preserve">художественной </w:t>
            </w:r>
            <w:r w:rsidRPr="00831F90">
              <w:br/>
            </w:r>
            <w:r w:rsidRPr="00831F90">
              <w:rPr>
                <w:color w:val="000000"/>
              </w:rPr>
              <w:t>выразительности (сравнение, эпитет); рифма, ритм.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Произведения А. С. </w:t>
            </w:r>
          </w:p>
          <w:p w:rsidR="00C41B13" w:rsidRPr="00CA3512" w:rsidRDefault="00C41B13" w:rsidP="00C41B13">
            <w:pPr>
              <w:autoSpaceDE w:val="0"/>
              <w:autoSpaceDN w:val="0"/>
              <w:spacing w:before="70" w:after="0" w:line="283" w:lineRule="auto"/>
              <w:ind w:left="72" w:right="144"/>
            </w:pPr>
            <w:r w:rsidRPr="00831F90">
              <w:rPr>
                <w:color w:val="000000"/>
              </w:rPr>
              <w:t xml:space="preserve">Пушкина: средства </w:t>
            </w:r>
            <w:r w:rsidRPr="00831F90">
              <w:br/>
            </w:r>
            <w:r w:rsidRPr="00831F90">
              <w:rPr>
                <w:color w:val="000000"/>
              </w:rPr>
              <w:t xml:space="preserve">художественной </w:t>
            </w:r>
            <w:r w:rsidRPr="00831F90">
              <w:br/>
            </w:r>
            <w:r w:rsidRPr="00831F90">
              <w:rPr>
                <w:color w:val="000000"/>
              </w:rPr>
              <w:t xml:space="preserve">выразительности (сравнение, эпитет); рифма, ритм. </w:t>
            </w:r>
            <w:r w:rsidRPr="00CA3512">
              <w:rPr>
                <w:color w:val="000000"/>
              </w:rPr>
              <w:t xml:space="preserve">Работа </w:t>
            </w:r>
            <w:proofErr w:type="gramStart"/>
            <w:r w:rsidRPr="00CA3512">
              <w:rPr>
                <w:color w:val="000000"/>
              </w:rPr>
              <w:t>с</w:t>
            </w:r>
            <w:proofErr w:type="gramEnd"/>
            <w:r w:rsidRPr="00CA3512">
              <w:rPr>
                <w:color w:val="000000"/>
              </w:rPr>
              <w:t xml:space="preserve"> </w:t>
            </w:r>
            <w:proofErr w:type="gramStart"/>
            <w:r w:rsidRPr="00CA3512">
              <w:rPr>
                <w:color w:val="000000"/>
              </w:rPr>
              <w:t>иллюстративным</w:t>
            </w:r>
            <w:proofErr w:type="gramEnd"/>
            <w:r w:rsidRPr="00CA3512">
              <w:rPr>
                <w:color w:val="000000"/>
              </w:rPr>
              <w:t xml:space="preserve"> </w:t>
            </w:r>
            <w:r w:rsidRPr="00CA3512">
              <w:br/>
            </w:r>
            <w:r w:rsidRPr="00CA3512">
              <w:rPr>
                <w:color w:val="000000"/>
              </w:rPr>
              <w:t>материалам к произведениям, их анализ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br/>
            </w:r>
          </w:p>
          <w:p w:rsidR="00C41B13" w:rsidRPr="00CA3512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CA3512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CA3512" w:rsidRDefault="00C41B13" w:rsidP="00C41B1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CA3512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  <w:tr w:rsidR="00C41B13" w:rsidRPr="00D70437" w:rsidTr="00C41B13">
        <w:trPr>
          <w:trHeight w:val="6305"/>
        </w:trPr>
        <w:tc>
          <w:tcPr>
            <w:tcW w:w="387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83" w:lineRule="auto"/>
              <w:ind w:left="72" w:right="144"/>
              <w:jc w:val="center"/>
              <w:rPr>
                <w:b/>
                <w:color w:val="000000"/>
                <w:u w:val="single"/>
              </w:rPr>
            </w:pPr>
            <w:r w:rsidRPr="00CA3512">
              <w:rPr>
                <w:b/>
                <w:color w:val="000000"/>
                <w:u w:val="single"/>
              </w:rPr>
              <w:t>Творчество И. А. Крылова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3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>Басня — произведени</w:t>
            </w:r>
            <w:proofErr w:type="gramStart"/>
            <w:r w:rsidRPr="00831F90">
              <w:rPr>
                <w:color w:val="000000"/>
              </w:rPr>
              <w:t>е-</w:t>
            </w:r>
            <w:proofErr w:type="gramEnd"/>
            <w:r w:rsidRPr="00831F90">
              <w:br/>
            </w:r>
            <w:r w:rsidRPr="00831F90">
              <w:rPr>
                <w:color w:val="000000"/>
              </w:rPr>
              <w:t xml:space="preserve">поучение, которое помогает увидеть свои и чужие </w:t>
            </w:r>
            <w:r w:rsidRPr="00831F90">
              <w:br/>
            </w:r>
            <w:r w:rsidRPr="00831F90">
              <w:rPr>
                <w:color w:val="000000"/>
              </w:rPr>
              <w:t>недостатки. Иносказание в баснях. И. А. Крылов —</w:t>
            </w:r>
            <w:r w:rsidRPr="00831F90">
              <w:br/>
            </w:r>
            <w:r w:rsidRPr="00831F90">
              <w:rPr>
                <w:color w:val="000000"/>
              </w:rPr>
              <w:t>великий русский баснописец.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/>
              <w:ind w:left="72" w:right="288"/>
            </w:pPr>
            <w:r w:rsidRPr="00831F90">
              <w:rPr>
                <w:color w:val="000000"/>
              </w:rPr>
              <w:t xml:space="preserve">Басни И. А. Крылова: </w:t>
            </w:r>
            <w:r w:rsidRPr="00831F90">
              <w:br/>
            </w:r>
            <w:r w:rsidRPr="00831F90">
              <w:rPr>
                <w:color w:val="000000"/>
              </w:rPr>
              <w:t>назначение, темы и герои, особенности языка. Явная и скрытая мораль басен.</w:t>
            </w:r>
          </w:p>
          <w:p w:rsidR="00C41B13" w:rsidRDefault="00C41B13" w:rsidP="00C41B13">
            <w:pPr>
              <w:autoSpaceDE w:val="0"/>
              <w:autoSpaceDN w:val="0"/>
              <w:spacing w:before="70" w:after="0" w:line="262" w:lineRule="auto"/>
              <w:ind w:left="72" w:right="576"/>
              <w:rPr>
                <w:color w:val="000000"/>
              </w:rPr>
            </w:pPr>
            <w:r w:rsidRPr="00831F90">
              <w:rPr>
                <w:color w:val="000000"/>
              </w:rPr>
              <w:t>Использование крылатых выражений в речи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CA3512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t>2 четверть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CA3512" w:rsidRDefault="00C41B13" w:rsidP="00C41B13">
            <w:r>
              <w:t xml:space="preserve">4  </w:t>
            </w:r>
            <w:proofErr w:type="gramStart"/>
            <w:r>
              <w:t>п</w:t>
            </w:r>
            <w:proofErr w:type="gramEnd"/>
            <w:r>
              <w:t>/р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CA3512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37BC4">
              <w:t>https://resh.edu.ru/subject/7/3</w:t>
            </w:r>
          </w:p>
        </w:tc>
      </w:tr>
    </w:tbl>
    <w:p w:rsidR="00C41B13" w:rsidRPr="00CA3512" w:rsidRDefault="00C41B13" w:rsidP="00C41B13">
      <w:pPr>
        <w:autoSpaceDE w:val="0"/>
        <w:autoSpaceDN w:val="0"/>
        <w:spacing w:after="0" w:line="14" w:lineRule="exact"/>
      </w:pPr>
    </w:p>
    <w:p w:rsidR="00C41B13" w:rsidRPr="00CA3512" w:rsidRDefault="00C41B13" w:rsidP="00C41B13">
      <w:pPr>
        <w:sectPr w:rsidR="00C41B13" w:rsidRPr="00CA3512">
          <w:pgSz w:w="11900" w:h="16840"/>
          <w:pgMar w:top="284" w:right="650" w:bottom="101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CA3512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1508"/>
        <w:gridCol w:w="1134"/>
        <w:gridCol w:w="1984"/>
        <w:gridCol w:w="1276"/>
      </w:tblGrid>
      <w:tr w:rsidR="00C41B13" w:rsidTr="00C41B13">
        <w:trPr>
          <w:trHeight w:val="6172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 w:line="281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Басня — произведени</w:t>
            </w:r>
            <w:proofErr w:type="gramStart"/>
            <w:r w:rsidRPr="00831F90">
              <w:rPr>
                <w:color w:val="000000"/>
              </w:rPr>
              <w:t>е-</w:t>
            </w:r>
            <w:proofErr w:type="gramEnd"/>
            <w:r w:rsidRPr="00831F90">
              <w:br/>
            </w:r>
            <w:r w:rsidRPr="00831F90">
              <w:rPr>
                <w:color w:val="000000"/>
              </w:rPr>
              <w:t xml:space="preserve">поучение, которое помогает увидеть свои и чужие </w:t>
            </w:r>
            <w:r w:rsidRPr="00831F90">
              <w:br/>
            </w:r>
            <w:r w:rsidRPr="00831F90">
              <w:rPr>
                <w:color w:val="000000"/>
              </w:rPr>
              <w:t>недостатки.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Иносказание в баснях. </w:t>
            </w:r>
            <w:r w:rsidRPr="00831F90">
              <w:br/>
            </w:r>
            <w:r w:rsidRPr="00831F90">
              <w:rPr>
                <w:color w:val="000000"/>
              </w:rPr>
              <w:t xml:space="preserve">Использование крылатых </w:t>
            </w:r>
            <w:r w:rsidRPr="00831F90">
              <w:br/>
            </w:r>
            <w:r w:rsidRPr="00831F90">
              <w:rPr>
                <w:color w:val="000000"/>
              </w:rPr>
              <w:t>выражений в речи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100" w:after="0" w:line="271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>И. А. Крылов — великий русский баснописец. Басни И. 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81" w:lineRule="auto"/>
              <w:ind w:left="72" w:right="144"/>
            </w:pPr>
            <w:r w:rsidRPr="00831F90">
              <w:rPr>
                <w:color w:val="000000"/>
              </w:rPr>
              <w:t xml:space="preserve">А. Крылова: назначение, </w:t>
            </w:r>
            <w:r w:rsidRPr="00831F90">
              <w:br/>
            </w:r>
            <w:r w:rsidRPr="00831F90">
              <w:rPr>
                <w:color w:val="000000"/>
              </w:rPr>
              <w:t xml:space="preserve">темы и герои, особенности языка. Явная и скрытая </w:t>
            </w:r>
            <w:r w:rsidRPr="00831F90">
              <w:br/>
            </w:r>
            <w:r w:rsidRPr="00831F90">
              <w:rPr>
                <w:color w:val="000000"/>
              </w:rPr>
              <w:t xml:space="preserve">мораль басен. </w:t>
            </w:r>
            <w:r>
              <w:rPr>
                <w:color w:val="000000"/>
              </w:rPr>
              <w:t>Использование крылатых выражений в речи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100" w:after="0" w:line="262" w:lineRule="auto"/>
              <w:ind w:left="72" w:right="576"/>
            </w:pPr>
          </w:p>
        </w:tc>
      </w:tr>
      <w:tr w:rsidR="00C41B13" w:rsidRPr="00D70437" w:rsidTr="00C41B13">
        <w:trPr>
          <w:trHeight w:val="5996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1043B6" w:rsidRDefault="00C41B13" w:rsidP="00C41B13">
            <w:pPr>
              <w:autoSpaceDE w:val="0"/>
              <w:autoSpaceDN w:val="0"/>
              <w:spacing w:before="98" w:after="0" w:line="230" w:lineRule="auto"/>
            </w:pP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1" w:lineRule="auto"/>
              <w:ind w:left="72"/>
            </w:pPr>
            <w:r w:rsidRPr="001043B6">
              <w:rPr>
                <w:b/>
                <w:color w:val="000000"/>
                <w:u w:val="single"/>
              </w:rPr>
              <w:t xml:space="preserve">Картины природы в </w:t>
            </w:r>
            <w:r w:rsidRPr="001043B6">
              <w:rPr>
                <w:b/>
                <w:u w:val="single"/>
              </w:rPr>
              <w:br/>
            </w:r>
            <w:r w:rsidRPr="001043B6">
              <w:rPr>
                <w:b/>
                <w:color w:val="000000"/>
                <w:u w:val="single"/>
              </w:rPr>
              <w:t xml:space="preserve">произведениях поэтов и </w:t>
            </w:r>
            <w:r w:rsidRPr="001043B6">
              <w:rPr>
                <w:b/>
                <w:u w:val="single"/>
              </w:rPr>
              <w:br/>
            </w:r>
            <w:r w:rsidRPr="001043B6">
              <w:rPr>
                <w:b/>
                <w:color w:val="000000"/>
                <w:u w:val="single"/>
              </w:rPr>
              <w:t>писателей ХI</w:t>
            </w:r>
            <w:r>
              <w:rPr>
                <w:b/>
                <w:color w:val="000000"/>
                <w:u w:val="single"/>
              </w:rPr>
              <w:t xml:space="preserve">Х века </w:t>
            </w:r>
            <w:proofErr w:type="gramStart"/>
            <w:r w:rsidRPr="00831F90">
              <w:br/>
            </w:r>
            <w:r>
              <w:rPr>
                <w:color w:val="000000"/>
              </w:rPr>
              <w:t>-</w:t>
            </w:r>
            <w:proofErr w:type="gramEnd"/>
            <w:r w:rsidRPr="00831F90">
              <w:rPr>
                <w:color w:val="000000"/>
              </w:rPr>
              <w:t xml:space="preserve">Лирические произведения как способ передачи чувств </w:t>
            </w:r>
            <w:r w:rsidRPr="00831F90">
              <w:br/>
            </w:r>
            <w:r w:rsidRPr="00831F90">
              <w:rPr>
                <w:color w:val="000000"/>
              </w:rPr>
              <w:t>людей, автора.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Лирические произведения как способ передачи чувств </w:t>
            </w:r>
            <w:r w:rsidRPr="00831F90">
              <w:br/>
            </w:r>
            <w:r w:rsidRPr="00831F90">
              <w:rPr>
                <w:color w:val="000000"/>
              </w:rPr>
              <w:t xml:space="preserve">людей, автора. Картины </w:t>
            </w:r>
            <w:r w:rsidRPr="00831F90">
              <w:br/>
            </w:r>
            <w:r w:rsidRPr="00831F90">
              <w:rPr>
                <w:color w:val="000000"/>
              </w:rPr>
              <w:t xml:space="preserve">природы в лирических </w:t>
            </w:r>
            <w:r w:rsidRPr="00831F90">
              <w:br/>
            </w:r>
            <w:r w:rsidRPr="00831F90">
              <w:rPr>
                <w:color w:val="000000"/>
              </w:rPr>
              <w:t>произведениях поэтов Х</w:t>
            </w:r>
            <w:proofErr w:type="gramStart"/>
            <w:r>
              <w:rPr>
                <w:color w:val="000000"/>
              </w:rPr>
              <w:t>I</w:t>
            </w:r>
            <w:proofErr w:type="gramEnd"/>
            <w:r w:rsidRPr="00831F90">
              <w:rPr>
                <w:color w:val="000000"/>
              </w:rPr>
              <w:t xml:space="preserve">Х </w:t>
            </w:r>
            <w:r w:rsidRPr="00831F90">
              <w:br/>
            </w:r>
            <w:r w:rsidRPr="00831F90">
              <w:rPr>
                <w:color w:val="000000"/>
              </w:rPr>
              <w:t>века: Ф. И. Тютчева, А. А. Фета, М. Ю. Лермонтова, А. Н. </w:t>
            </w:r>
            <w:proofErr w:type="spellStart"/>
            <w:r w:rsidRPr="00831F90">
              <w:rPr>
                <w:color w:val="000000"/>
              </w:rPr>
              <w:t>Майкова</w:t>
            </w:r>
            <w:proofErr w:type="spellEnd"/>
            <w:r w:rsidRPr="00831F90">
              <w:rPr>
                <w:color w:val="000000"/>
              </w:rPr>
              <w:t>, Н. А. Некрасова.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/>
              </w:rPr>
            </w:pPr>
          </w:p>
          <w:p w:rsidR="00C41B13" w:rsidRPr="001043B6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color w:val="000000"/>
              </w:rPr>
              <w:t>8час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4E28F5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t>2 четверть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4E28F5" w:rsidRDefault="00C41B13" w:rsidP="00C41B13">
            <w:r>
              <w:t xml:space="preserve">  8  </w:t>
            </w:r>
            <w:proofErr w:type="gramStart"/>
            <w:r>
              <w:t>п</w:t>
            </w:r>
            <w:proofErr w:type="gramEnd"/>
            <w:r>
              <w:t>/р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D37BC4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37BC4">
              <w:t>https://resh.edu.ru/subject/7/3</w:t>
            </w:r>
          </w:p>
        </w:tc>
      </w:tr>
    </w:tbl>
    <w:p w:rsidR="00C41B13" w:rsidRPr="00D37BC4" w:rsidRDefault="00C41B13" w:rsidP="00C41B13">
      <w:pPr>
        <w:autoSpaceDE w:val="0"/>
        <w:autoSpaceDN w:val="0"/>
        <w:spacing w:after="0" w:line="14" w:lineRule="exact"/>
      </w:pPr>
    </w:p>
    <w:p w:rsidR="00C41B13" w:rsidRPr="00D37BC4" w:rsidRDefault="00C41B13" w:rsidP="00C41B13">
      <w:pPr>
        <w:sectPr w:rsidR="00C41B13" w:rsidRPr="00D37BC4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D37BC4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1508"/>
        <w:gridCol w:w="1134"/>
        <w:gridCol w:w="1984"/>
        <w:gridCol w:w="1276"/>
      </w:tblGrid>
      <w:tr w:rsidR="00C41B13" w:rsidRPr="00D70437" w:rsidTr="00C41B13">
        <w:trPr>
          <w:trHeight w:val="14038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/>
              <w:ind w:left="72" w:right="43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Лирические произведения.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83" w:lineRule="auto"/>
              <w:ind w:left="72" w:right="432"/>
            </w:pPr>
            <w:r w:rsidRPr="00831F90">
              <w:rPr>
                <w:color w:val="000000"/>
              </w:rPr>
              <w:t xml:space="preserve">Чувства, вызываемые </w:t>
            </w:r>
            <w:r w:rsidRPr="00831F90">
              <w:br/>
            </w:r>
            <w:r w:rsidRPr="00831F90">
              <w:rPr>
                <w:color w:val="000000"/>
              </w:rPr>
              <w:t xml:space="preserve">лирическими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произведениями. Средства выразительности в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произведениях лирики: </w:t>
            </w:r>
            <w:r w:rsidRPr="00831F90">
              <w:br/>
            </w:r>
            <w:r w:rsidRPr="00831F90">
              <w:rPr>
                <w:color w:val="000000"/>
              </w:rPr>
              <w:t xml:space="preserve">эпитеты, синонимы, </w:t>
            </w:r>
            <w:r w:rsidRPr="00831F90">
              <w:br/>
            </w:r>
            <w:r w:rsidRPr="00831F90">
              <w:rPr>
                <w:color w:val="000000"/>
              </w:rPr>
              <w:t>антонимы, сравнения.</w:t>
            </w:r>
          </w:p>
          <w:p w:rsidR="00C41B13" w:rsidRPr="001043B6" w:rsidRDefault="00C41B13" w:rsidP="00C41B13">
            <w:pPr>
              <w:autoSpaceDE w:val="0"/>
              <w:autoSpaceDN w:val="0"/>
              <w:spacing w:before="98" w:after="0" w:line="281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Лирические произведения. </w:t>
            </w:r>
            <w:r w:rsidRPr="001043B6">
              <w:rPr>
                <w:color w:val="000000"/>
              </w:rPr>
              <w:t>Звукопись, её выразительное значение.</w:t>
            </w:r>
          </w:p>
          <w:p w:rsidR="00C41B13" w:rsidRPr="001043B6" w:rsidRDefault="00C41B13" w:rsidP="00C41B13">
            <w:pPr>
              <w:autoSpaceDE w:val="0"/>
              <w:autoSpaceDN w:val="0"/>
              <w:spacing w:before="98" w:after="0" w:line="283" w:lineRule="auto"/>
              <w:ind w:left="72" w:right="288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Лирические произведения. </w:t>
            </w:r>
            <w:r w:rsidRPr="001043B6">
              <w:rPr>
                <w:color w:val="000000"/>
              </w:rPr>
              <w:t>Олицетворение как одно из средств выразительности лирического произведения.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/>
              <w:ind w:left="72" w:right="43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Лирические произведения.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71" w:lineRule="auto"/>
              <w:ind w:left="72" w:right="288"/>
            </w:pPr>
            <w:r w:rsidRPr="00831F90">
              <w:rPr>
                <w:color w:val="000000"/>
              </w:rPr>
              <w:t xml:space="preserve">Живописные полотна как </w:t>
            </w:r>
            <w:r w:rsidRPr="00831F90">
              <w:br/>
            </w:r>
            <w:r w:rsidRPr="00831F90">
              <w:rPr>
                <w:color w:val="000000"/>
              </w:rPr>
              <w:t>иллюстрация к лирическому произведению: пейзаж.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2" w:after="0" w:line="286" w:lineRule="auto"/>
              <w:ind w:left="72" w:right="144"/>
            </w:pPr>
            <w:proofErr w:type="gramStart"/>
            <w:r w:rsidRPr="00831F90">
              <w:rPr>
                <w:color w:val="000000"/>
              </w:rPr>
              <w:t xml:space="preserve">Сравнение средств создания пейзажа в тексте-описании (эпитеты, сравнения, </w:t>
            </w:r>
            <w:r w:rsidRPr="00831F90">
              <w:br/>
            </w:r>
            <w:r w:rsidRPr="00831F90">
              <w:rPr>
                <w:color w:val="000000"/>
              </w:rPr>
              <w:t xml:space="preserve">олицетворения), в </w:t>
            </w:r>
            <w:r w:rsidRPr="00831F90">
              <w:br/>
            </w:r>
            <w:r w:rsidRPr="00831F90">
              <w:rPr>
                <w:color w:val="000000"/>
              </w:rPr>
              <w:t xml:space="preserve">изобразительном искусстве (цвет, композиция), в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произведениях музыкального искусства (тон, темп, </w:t>
            </w:r>
            <w:r w:rsidRPr="00831F90">
              <w:br/>
            </w:r>
            <w:r w:rsidRPr="00831F90">
              <w:rPr>
                <w:color w:val="000000"/>
              </w:rPr>
              <w:t>мелодия)</w:t>
            </w:r>
            <w:proofErr w:type="gramEnd"/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1043B6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1043B6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1043B6" w:rsidRDefault="00C41B13" w:rsidP="00C41B1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1043B6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</w:tbl>
    <w:p w:rsidR="00C41B13" w:rsidRPr="001043B6" w:rsidRDefault="00C41B13" w:rsidP="00C41B13">
      <w:pPr>
        <w:autoSpaceDE w:val="0"/>
        <w:autoSpaceDN w:val="0"/>
        <w:spacing w:after="0" w:line="14" w:lineRule="exact"/>
      </w:pPr>
    </w:p>
    <w:p w:rsidR="00C41B13" w:rsidRPr="001043B6" w:rsidRDefault="00C41B13" w:rsidP="00C41B13">
      <w:pPr>
        <w:sectPr w:rsidR="00C41B13" w:rsidRPr="001043B6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1043B6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2352"/>
        <w:gridCol w:w="1668"/>
        <w:gridCol w:w="1164"/>
        <w:gridCol w:w="1490"/>
      </w:tblGrid>
      <w:tr w:rsidR="00C41B13" w:rsidRPr="00D70437" w:rsidTr="00C41B13">
        <w:trPr>
          <w:trHeight w:val="9804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/>
              <w:ind w:left="72" w:right="43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Лирические произведения.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71" w:lineRule="auto"/>
              <w:ind w:left="72"/>
            </w:pPr>
            <w:r w:rsidRPr="00831F90">
              <w:rPr>
                <w:color w:val="000000"/>
              </w:rPr>
              <w:t>Любимые поэты Х</w:t>
            </w:r>
            <w:proofErr w:type="gramStart"/>
            <w:r>
              <w:rPr>
                <w:color w:val="000000"/>
              </w:rPr>
              <w:t>I</w:t>
            </w:r>
            <w:proofErr w:type="gramEnd"/>
            <w:r w:rsidRPr="00831F90">
              <w:rPr>
                <w:color w:val="000000"/>
              </w:rPr>
              <w:t>Х века: Ф. И. Тютчева, А. А. Фета, М. Ю. Лермонтова, А. Н. 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 w:rsidRPr="00831F90">
              <w:rPr>
                <w:color w:val="000000"/>
              </w:rPr>
              <w:t>Майкова</w:t>
            </w:r>
            <w:proofErr w:type="spellEnd"/>
            <w:r w:rsidRPr="00831F90">
              <w:rPr>
                <w:color w:val="000000"/>
              </w:rPr>
              <w:t>, Н. А. Некрасова.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83" w:lineRule="auto"/>
              <w:ind w:left="72" w:right="432"/>
            </w:pPr>
            <w:r w:rsidRPr="00831F90">
              <w:rPr>
                <w:color w:val="000000"/>
              </w:rPr>
              <w:t xml:space="preserve">Чувства, вызываемые </w:t>
            </w:r>
            <w:r w:rsidRPr="00831F90">
              <w:br/>
            </w:r>
            <w:r w:rsidRPr="00831F90">
              <w:rPr>
                <w:color w:val="000000"/>
              </w:rPr>
              <w:t xml:space="preserve">лирическими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произведениями. Средства выразительности в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произведениях лирики: </w:t>
            </w:r>
            <w:r w:rsidRPr="00831F90">
              <w:br/>
            </w:r>
            <w:r w:rsidRPr="00831F90">
              <w:rPr>
                <w:color w:val="000000"/>
              </w:rPr>
              <w:t xml:space="preserve">эпитеты, синонимы, </w:t>
            </w:r>
            <w:r w:rsidRPr="00831F90">
              <w:br/>
            </w:r>
            <w:r w:rsidRPr="00831F90">
              <w:rPr>
                <w:color w:val="000000"/>
              </w:rPr>
              <w:t>антонимы, сравнения.</w:t>
            </w:r>
          </w:p>
          <w:p w:rsidR="00C41B13" w:rsidRPr="002471A3" w:rsidRDefault="00C41B13" w:rsidP="00C41B13">
            <w:pPr>
              <w:autoSpaceDE w:val="0"/>
              <w:autoSpaceDN w:val="0"/>
              <w:spacing w:before="70" w:after="0" w:line="262" w:lineRule="auto"/>
              <w:ind w:left="72" w:right="144"/>
            </w:pPr>
            <w:r w:rsidRPr="002471A3">
              <w:rPr>
                <w:color w:val="000000"/>
              </w:rPr>
              <w:t>Звукопись, её выразительное значение.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/>
              <w:ind w:left="72" w:right="43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Лирические произведения.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71" w:lineRule="auto"/>
              <w:ind w:left="72"/>
            </w:pPr>
            <w:r w:rsidRPr="00831F90">
              <w:rPr>
                <w:color w:val="000000"/>
              </w:rPr>
              <w:t>Любимые поэты Х</w:t>
            </w:r>
            <w:proofErr w:type="gramStart"/>
            <w:r>
              <w:rPr>
                <w:color w:val="000000"/>
              </w:rPr>
              <w:t>I</w:t>
            </w:r>
            <w:proofErr w:type="gramEnd"/>
            <w:r w:rsidRPr="00831F90">
              <w:rPr>
                <w:color w:val="000000"/>
              </w:rPr>
              <w:t>Х века: Ф. И. Тютчева, А. А. Фета, М. Ю. Лермонтова, А. Н. 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 w:rsidRPr="00831F90">
              <w:rPr>
                <w:color w:val="000000"/>
              </w:rPr>
              <w:t>Майкова</w:t>
            </w:r>
            <w:proofErr w:type="spellEnd"/>
            <w:r w:rsidRPr="00831F90">
              <w:rPr>
                <w:color w:val="000000"/>
              </w:rPr>
              <w:t>, Н. А. Некрасова.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83" w:lineRule="auto"/>
              <w:ind w:left="72" w:right="432"/>
            </w:pPr>
            <w:r w:rsidRPr="00831F90">
              <w:rPr>
                <w:color w:val="000000"/>
              </w:rPr>
              <w:t xml:space="preserve">Чувства, вызываемые </w:t>
            </w:r>
            <w:r w:rsidRPr="00831F90">
              <w:br/>
            </w:r>
            <w:r w:rsidRPr="00831F90">
              <w:rPr>
                <w:color w:val="000000"/>
              </w:rPr>
              <w:t xml:space="preserve">лирическими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произведениями. Средства выразительности в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произведениях лирики: </w:t>
            </w:r>
            <w:r w:rsidRPr="00831F90">
              <w:br/>
            </w:r>
            <w:r w:rsidRPr="00831F90">
              <w:rPr>
                <w:color w:val="000000"/>
              </w:rPr>
              <w:t xml:space="preserve">эпитеты, синонимы, </w:t>
            </w:r>
            <w:r w:rsidRPr="00831F90">
              <w:br/>
            </w:r>
            <w:r w:rsidRPr="00831F90">
              <w:rPr>
                <w:color w:val="000000"/>
              </w:rPr>
              <w:t>антонимы, сравнения.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2" w:after="0" w:line="271" w:lineRule="auto"/>
              <w:ind w:left="72" w:right="432"/>
            </w:pPr>
            <w:r w:rsidRPr="00831F90">
              <w:rPr>
                <w:color w:val="000000"/>
              </w:rPr>
              <w:t>Звукопись. Выразительное значение. Анализ ритма, рифмы</w:t>
            </w:r>
          </w:p>
          <w:p w:rsidR="00C41B13" w:rsidRPr="00F51DBE" w:rsidRDefault="00C41B13" w:rsidP="00C41B13">
            <w:pPr>
              <w:autoSpaceDE w:val="0"/>
              <w:autoSpaceDN w:val="0"/>
              <w:spacing w:before="98" w:after="0" w:line="281" w:lineRule="auto"/>
              <w:ind w:left="72" w:right="288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51DBE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51DBE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51DBE" w:rsidRDefault="00C41B13" w:rsidP="00C41B13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51DBE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  <w:tr w:rsidR="00C41B13" w:rsidRPr="00D70437" w:rsidTr="00C41B13">
        <w:trPr>
          <w:trHeight w:val="4065"/>
        </w:trPr>
        <w:tc>
          <w:tcPr>
            <w:tcW w:w="387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81" w:lineRule="auto"/>
              <w:ind w:left="72" w:right="288"/>
              <w:jc w:val="center"/>
              <w:rPr>
                <w:color w:val="000000"/>
              </w:rPr>
            </w:pPr>
            <w:r w:rsidRPr="00F51DBE">
              <w:rPr>
                <w:b/>
                <w:color w:val="000000"/>
                <w:u w:val="single"/>
              </w:rPr>
              <w:t>Творчество Л. Н.</w:t>
            </w:r>
            <w:r>
              <w:rPr>
                <w:b/>
                <w:color w:val="000000"/>
                <w:u w:val="single"/>
              </w:rPr>
              <w:t>Т</w:t>
            </w:r>
            <w:r w:rsidRPr="00F51DBE">
              <w:rPr>
                <w:b/>
                <w:color w:val="000000"/>
                <w:u w:val="single"/>
              </w:rPr>
              <w:t xml:space="preserve">олстого </w:t>
            </w:r>
          </w:p>
          <w:p w:rsidR="00C41B13" w:rsidRDefault="00C41B13" w:rsidP="00C41B13">
            <w:pPr>
              <w:autoSpaceDE w:val="0"/>
              <w:autoSpaceDN w:val="0"/>
              <w:spacing w:before="98" w:after="0" w:line="281" w:lineRule="auto"/>
              <w:ind w:left="72" w:right="288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Жанровое </w:t>
            </w:r>
            <w:r w:rsidRPr="00831F90">
              <w:br/>
            </w:r>
            <w:r w:rsidRPr="00831F90">
              <w:rPr>
                <w:color w:val="000000"/>
              </w:rPr>
              <w:t xml:space="preserve">многообразие произведений Л. Н. Толстого: сказки, </w:t>
            </w:r>
            <w:r w:rsidRPr="00831F90">
              <w:br/>
            </w:r>
            <w:r w:rsidRPr="00831F90">
              <w:rPr>
                <w:color w:val="000000"/>
              </w:rPr>
              <w:t>рассказы, басни, быль.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51DBE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t>10 час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51DBE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t>2 четверть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51DBE" w:rsidRDefault="00C41B13" w:rsidP="00C41B13">
            <w:r>
              <w:t>10п/</w:t>
            </w:r>
            <w:proofErr w:type="gramStart"/>
            <w:r>
              <w:t>р</w:t>
            </w:r>
            <w:proofErr w:type="gram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51DBE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37BC4">
              <w:t>https://resh.edu.ru/subject/7/3</w:t>
            </w:r>
          </w:p>
        </w:tc>
      </w:tr>
    </w:tbl>
    <w:p w:rsidR="00C41B13" w:rsidRPr="00F51DBE" w:rsidRDefault="00C41B13" w:rsidP="00C41B13">
      <w:pPr>
        <w:autoSpaceDE w:val="0"/>
        <w:autoSpaceDN w:val="0"/>
        <w:spacing w:after="0" w:line="14" w:lineRule="exact"/>
      </w:pPr>
    </w:p>
    <w:p w:rsidR="00C41B13" w:rsidRPr="00F51DBE" w:rsidRDefault="00C41B13" w:rsidP="00C41B13">
      <w:pPr>
        <w:sectPr w:rsidR="00C41B13" w:rsidRPr="00F51DBE">
          <w:pgSz w:w="11900" w:h="16840"/>
          <w:pgMar w:top="284" w:right="650" w:bottom="117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F51DBE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2352"/>
        <w:gridCol w:w="1668"/>
        <w:gridCol w:w="1164"/>
        <w:gridCol w:w="1490"/>
      </w:tblGrid>
      <w:tr w:rsidR="00C41B13" w:rsidRPr="00D70437" w:rsidTr="00C41B13">
        <w:trPr>
          <w:trHeight w:val="12850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51DBE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Рассказ как </w:t>
            </w:r>
            <w:r w:rsidRPr="00831F90">
              <w:br/>
            </w:r>
            <w:r w:rsidRPr="00831F90">
              <w:rPr>
                <w:color w:val="000000"/>
              </w:rPr>
              <w:t xml:space="preserve">повествование: связь </w:t>
            </w:r>
            <w:r w:rsidRPr="00831F90">
              <w:br/>
            </w:r>
            <w:r w:rsidRPr="00831F90">
              <w:rPr>
                <w:color w:val="000000"/>
              </w:rPr>
              <w:t xml:space="preserve">содержания с реальным </w:t>
            </w:r>
            <w:r w:rsidRPr="00831F90">
              <w:br/>
            </w:r>
            <w:r w:rsidRPr="00831F90">
              <w:rPr>
                <w:color w:val="000000"/>
              </w:rPr>
              <w:t xml:space="preserve">событием. </w:t>
            </w:r>
            <w:r w:rsidRPr="00F51DBE">
              <w:rPr>
                <w:color w:val="000000"/>
              </w:rPr>
              <w:t xml:space="preserve">Структурные части произведения (композиция): начало, завязка действия, </w:t>
            </w:r>
            <w:r w:rsidRPr="00F51DBE">
              <w:br/>
            </w:r>
            <w:r w:rsidRPr="00F51DBE">
              <w:rPr>
                <w:color w:val="000000"/>
              </w:rPr>
              <w:t>кульминация, развязка.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 w:right="288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Эпизод как часть </w:t>
            </w:r>
            <w:r w:rsidRPr="00831F90">
              <w:br/>
            </w:r>
            <w:r w:rsidRPr="00831F90">
              <w:rPr>
                <w:color w:val="000000"/>
              </w:rPr>
              <w:t xml:space="preserve">рассказа. Различные виды плана. Сюжет рассказа: </w:t>
            </w:r>
            <w:r w:rsidRPr="00831F90">
              <w:br/>
            </w:r>
            <w:r w:rsidRPr="00831F90">
              <w:rPr>
                <w:color w:val="000000"/>
              </w:rPr>
              <w:t>основные события, главные герои, действующие лица, различение рассказчика и автора произведения.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1" w:lineRule="auto"/>
              <w:ind w:left="72" w:right="288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Сюжет рассказа: </w:t>
            </w:r>
            <w:r w:rsidRPr="00831F90">
              <w:br/>
            </w:r>
            <w:r w:rsidRPr="00831F90">
              <w:rPr>
                <w:color w:val="000000"/>
              </w:rPr>
              <w:t>основные события, главные герои, действующие лица, различение рассказчика и автора произведения.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71" w:lineRule="auto"/>
              <w:ind w:left="72"/>
            </w:pPr>
            <w:r w:rsidRPr="00831F90">
              <w:rPr>
                <w:color w:val="000000"/>
              </w:rPr>
              <w:t>Художественные особенности текста-описания, текст</w:t>
            </w:r>
            <w:proofErr w:type="gramStart"/>
            <w:r w:rsidRPr="00831F90">
              <w:rPr>
                <w:color w:val="000000"/>
              </w:rPr>
              <w:t>а-</w:t>
            </w:r>
            <w:proofErr w:type="gramEnd"/>
            <w:r w:rsidRPr="00831F90">
              <w:br/>
            </w:r>
            <w:r w:rsidRPr="00831F90">
              <w:rPr>
                <w:color w:val="000000"/>
              </w:rPr>
              <w:t>рассуждения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Различные виды плана.</w:t>
            </w:r>
          </w:p>
          <w:p w:rsidR="00C41B13" w:rsidRPr="00F51DBE" w:rsidRDefault="00C41B13" w:rsidP="00C41B13">
            <w:pPr>
              <w:autoSpaceDE w:val="0"/>
              <w:autoSpaceDN w:val="0"/>
              <w:spacing w:before="70" w:after="0" w:line="281" w:lineRule="auto"/>
              <w:ind w:left="72" w:right="432"/>
            </w:pPr>
            <w:r w:rsidRPr="00831F90">
              <w:rPr>
                <w:color w:val="000000"/>
              </w:rPr>
              <w:t xml:space="preserve">Сюжет рассказа: основные события, главные герои, действующие лица, </w:t>
            </w:r>
            <w:r w:rsidRPr="00831F90">
              <w:br/>
            </w:r>
            <w:r w:rsidRPr="00831F90">
              <w:rPr>
                <w:color w:val="000000"/>
              </w:rPr>
              <w:t>различение рассказчика и автора произведения.</w:t>
            </w:r>
          </w:p>
          <w:p w:rsidR="00C41B13" w:rsidRPr="00F51DBE" w:rsidRDefault="00C41B13" w:rsidP="00C41B13">
            <w:pPr>
              <w:autoSpaceDE w:val="0"/>
              <w:autoSpaceDN w:val="0"/>
              <w:spacing w:before="98" w:after="0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Художественные </w:t>
            </w:r>
            <w:r w:rsidRPr="00831F90">
              <w:br/>
            </w:r>
            <w:r w:rsidRPr="00831F90">
              <w:rPr>
                <w:color w:val="000000"/>
              </w:rPr>
              <w:t>особенности текста-описания, текста-рассуждения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51DBE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51DBE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51DBE" w:rsidRDefault="00C41B13" w:rsidP="00C41B13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51DBE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</w:tbl>
    <w:p w:rsidR="00C41B13" w:rsidRPr="00F51DBE" w:rsidRDefault="00C41B13" w:rsidP="00C41B13">
      <w:pPr>
        <w:autoSpaceDE w:val="0"/>
        <w:autoSpaceDN w:val="0"/>
        <w:spacing w:after="0" w:line="14" w:lineRule="exact"/>
      </w:pPr>
    </w:p>
    <w:p w:rsidR="00C41B13" w:rsidRPr="00F51DBE" w:rsidRDefault="00C41B13" w:rsidP="00C41B13">
      <w:pPr>
        <w:sectPr w:rsidR="00C41B13" w:rsidRPr="00F51DBE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F51DBE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2352"/>
        <w:gridCol w:w="1668"/>
        <w:gridCol w:w="1164"/>
        <w:gridCol w:w="1490"/>
      </w:tblGrid>
      <w:tr w:rsidR="00C41B13" w:rsidRPr="00F51DBE" w:rsidTr="00C41B13">
        <w:trPr>
          <w:trHeight w:val="10698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Различные виды плана.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81" w:lineRule="auto"/>
              <w:ind w:left="72" w:right="432"/>
            </w:pPr>
            <w:r w:rsidRPr="00831F90">
              <w:rPr>
                <w:color w:val="000000"/>
              </w:rPr>
              <w:t xml:space="preserve">Сюжет рассказа: основные события, главные герои, действующие лица, </w:t>
            </w:r>
            <w:r w:rsidRPr="00831F90">
              <w:br/>
            </w:r>
            <w:r w:rsidRPr="00831F90">
              <w:rPr>
                <w:color w:val="000000"/>
              </w:rPr>
              <w:t>различение рассказчика и автора произведения.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71" w:lineRule="auto"/>
              <w:ind w:left="72"/>
            </w:pPr>
            <w:r w:rsidRPr="00831F90">
              <w:rPr>
                <w:color w:val="000000"/>
              </w:rPr>
              <w:t>Художественные особенности текста-описания, текст</w:t>
            </w:r>
            <w:proofErr w:type="gramStart"/>
            <w:r w:rsidRPr="00831F90">
              <w:rPr>
                <w:color w:val="000000"/>
              </w:rPr>
              <w:t>а-</w:t>
            </w:r>
            <w:proofErr w:type="gramEnd"/>
            <w:r w:rsidRPr="00831F90">
              <w:br/>
            </w:r>
            <w:r w:rsidRPr="00831F90">
              <w:rPr>
                <w:color w:val="000000"/>
              </w:rPr>
              <w:t>рассуждения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100" w:after="0" w:line="281" w:lineRule="auto"/>
              <w:ind w:left="72" w:right="288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Жанровое </w:t>
            </w:r>
            <w:r w:rsidRPr="00831F90">
              <w:br/>
            </w:r>
            <w:r w:rsidRPr="00831F90">
              <w:rPr>
                <w:color w:val="000000"/>
              </w:rPr>
              <w:t xml:space="preserve">многообразие произведений Л. Н. Толстого: сказки, </w:t>
            </w:r>
            <w:r w:rsidRPr="00831F90">
              <w:br/>
            </w:r>
            <w:r w:rsidRPr="00831F90">
              <w:rPr>
                <w:color w:val="000000"/>
              </w:rPr>
              <w:t>рассказы, басни, быль.</w:t>
            </w:r>
          </w:p>
          <w:p w:rsidR="00C41B13" w:rsidRPr="00F51DBE" w:rsidRDefault="00C41B13" w:rsidP="00C41B13">
            <w:pPr>
              <w:autoSpaceDE w:val="0"/>
              <w:autoSpaceDN w:val="0"/>
              <w:spacing w:before="70" w:after="0" w:line="230" w:lineRule="auto"/>
              <w:ind w:left="72"/>
            </w:pPr>
            <w:r w:rsidRPr="00F51DBE">
              <w:rPr>
                <w:color w:val="000000"/>
              </w:rPr>
              <w:t>Пересказ. План пересказа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1" w:lineRule="auto"/>
              <w:ind w:left="72" w:right="288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Жанровое </w:t>
            </w:r>
            <w:r w:rsidRPr="00831F90">
              <w:br/>
            </w:r>
            <w:r w:rsidRPr="00831F90">
              <w:rPr>
                <w:color w:val="000000"/>
              </w:rPr>
              <w:t xml:space="preserve">многообразие произведений Л. Н. Толстого: сказки, </w:t>
            </w:r>
            <w:r w:rsidRPr="00831F90">
              <w:br/>
            </w:r>
            <w:r w:rsidRPr="00831F90">
              <w:rPr>
                <w:color w:val="000000"/>
              </w:rPr>
              <w:t>рассказы, басни, быль.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62" w:lineRule="auto"/>
              <w:ind w:left="72" w:right="288"/>
            </w:pPr>
            <w:r w:rsidRPr="00831F90">
              <w:rPr>
                <w:color w:val="000000"/>
              </w:rPr>
              <w:t>Пересказ. Анализ пересказа. Различные виды плана.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3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Жанровое </w:t>
            </w:r>
            <w:r w:rsidRPr="00831F90">
              <w:br/>
            </w:r>
            <w:r w:rsidRPr="00831F90">
              <w:rPr>
                <w:color w:val="000000"/>
              </w:rPr>
              <w:t xml:space="preserve">многообразие произведений Л. Н. Толстого: сказки, </w:t>
            </w:r>
            <w:r w:rsidRPr="00831F90">
              <w:br/>
            </w:r>
            <w:r w:rsidRPr="00831F90">
              <w:rPr>
                <w:color w:val="000000"/>
              </w:rPr>
              <w:t xml:space="preserve">рассказы, басни, быль. </w:t>
            </w:r>
            <w:r w:rsidRPr="00F51DBE">
              <w:rPr>
                <w:color w:val="000000"/>
              </w:rPr>
              <w:t xml:space="preserve">Работа с текстом, анализ, </w:t>
            </w:r>
            <w:r w:rsidRPr="00F51DBE">
              <w:br/>
            </w:r>
            <w:proofErr w:type="spellStart"/>
            <w:r w:rsidRPr="00F51DBE">
              <w:rPr>
                <w:color w:val="000000"/>
              </w:rPr>
              <w:t>интерперетация</w:t>
            </w:r>
            <w:proofErr w:type="spellEnd"/>
            <w:r w:rsidRPr="00F51DBE">
              <w:rPr>
                <w:color w:val="000000"/>
              </w:rPr>
              <w:t>.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51DBE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51DBE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51DBE" w:rsidRDefault="00C41B13" w:rsidP="00C41B13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51DBE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  <w:tr w:rsidR="00C41B13" w:rsidTr="00C41B13">
        <w:trPr>
          <w:trHeight w:val="4650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86" w:lineRule="auto"/>
              <w:ind w:left="72" w:right="144"/>
              <w:rPr>
                <w:color w:val="000000"/>
              </w:rPr>
            </w:pPr>
            <w:r w:rsidRPr="00F51DBE">
              <w:rPr>
                <w:b/>
                <w:color w:val="000000"/>
                <w:u w:val="single"/>
              </w:rPr>
              <w:t>Литературная сказка</w:t>
            </w:r>
            <w:r w:rsidRPr="00831F90">
              <w:rPr>
                <w:color w:val="000000"/>
              </w:rPr>
              <w:t xml:space="preserve"> 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 w:right="144"/>
            </w:pPr>
            <w:r w:rsidRPr="00831F90">
              <w:br/>
            </w: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Литературная сказка русских писателей, расширение круга чтения на примере </w:t>
            </w:r>
            <w:r w:rsidRPr="00831F90">
              <w:br/>
            </w:r>
            <w:r w:rsidRPr="00831F90">
              <w:rPr>
                <w:color w:val="000000"/>
              </w:rPr>
              <w:t>произведений Д. Н. Мамина-Сибиряка, В. Ф. Одоевского, В. М. Гаршина, М. Горького, И. С. Соколов</w:t>
            </w:r>
            <w:proofErr w:type="gramStart"/>
            <w:r w:rsidRPr="00831F90">
              <w:rPr>
                <w:color w:val="000000"/>
              </w:rPr>
              <w:t>а-</w:t>
            </w:r>
            <w:proofErr w:type="gramEnd"/>
            <w:r w:rsidRPr="00831F90">
              <w:rPr>
                <w:color w:val="000000"/>
              </w:rPr>
              <w:t xml:space="preserve"> Микитова.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1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Литературная сказка русских писателей, Особенности </w:t>
            </w:r>
            <w:r w:rsidRPr="00831F90">
              <w:br/>
            </w:r>
            <w:r w:rsidRPr="00831F90">
              <w:rPr>
                <w:color w:val="000000"/>
              </w:rPr>
              <w:t xml:space="preserve">авторских сказок (сюжет, </w:t>
            </w:r>
            <w:r w:rsidRPr="00831F90">
              <w:br/>
            </w:r>
            <w:r w:rsidRPr="00831F90">
              <w:rPr>
                <w:color w:val="000000"/>
              </w:rPr>
              <w:t>язык, герои).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51DBE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color w:val="000000"/>
              </w:rPr>
              <w:t>9 час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51DBE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t>2 четверть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t xml:space="preserve">8 </w:t>
            </w:r>
            <w:proofErr w:type="gramStart"/>
            <w:r>
              <w:t>п</w:t>
            </w:r>
            <w:proofErr w:type="gramEnd"/>
            <w:r>
              <w:t>/р</w:t>
            </w:r>
          </w:p>
          <w:p w:rsidR="00C41B13" w:rsidRDefault="00C41B13" w:rsidP="00C41B13">
            <w:r>
              <w:t>1к/</w:t>
            </w:r>
            <w:proofErr w:type="gramStart"/>
            <w:r>
              <w:t>р</w:t>
            </w:r>
            <w:proofErr w:type="gramEnd"/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D37BC4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37BC4">
              <w:t>https://resh.edu.ru/subject/7/3</w:t>
            </w:r>
          </w:p>
        </w:tc>
      </w:tr>
    </w:tbl>
    <w:p w:rsidR="00C41B13" w:rsidRDefault="00C41B13" w:rsidP="00C41B13">
      <w:pPr>
        <w:autoSpaceDE w:val="0"/>
        <w:autoSpaceDN w:val="0"/>
        <w:spacing w:after="0" w:line="14" w:lineRule="exact"/>
      </w:pPr>
    </w:p>
    <w:p w:rsidR="00C41B13" w:rsidRDefault="00C41B13" w:rsidP="00C41B13">
      <w:pPr>
        <w:sectPr w:rsidR="00C41B13">
          <w:pgSz w:w="11900" w:h="16840"/>
          <w:pgMar w:top="284" w:right="650" w:bottom="43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2352"/>
        <w:gridCol w:w="1668"/>
        <w:gridCol w:w="1164"/>
        <w:gridCol w:w="1490"/>
      </w:tblGrid>
      <w:tr w:rsidR="00C41B13" w:rsidTr="00C41B13">
        <w:trPr>
          <w:trHeight w:val="15022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51DBE" w:rsidRDefault="00C41B13" w:rsidP="00C41B13">
            <w:pPr>
              <w:autoSpaceDE w:val="0"/>
              <w:autoSpaceDN w:val="0"/>
              <w:spacing w:before="98" w:after="0"/>
              <w:ind w:left="72" w:right="288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Особенности авторских </w:t>
            </w:r>
            <w:r w:rsidRPr="00831F90">
              <w:br/>
            </w:r>
            <w:r w:rsidRPr="00831F90">
              <w:rPr>
                <w:color w:val="000000"/>
              </w:rPr>
              <w:t xml:space="preserve">сказок (сюжет, язык, герои). </w:t>
            </w:r>
            <w:r w:rsidRPr="00F51DBE">
              <w:rPr>
                <w:color w:val="000000"/>
              </w:rPr>
              <w:t>Составление аннотации.</w:t>
            </w:r>
          </w:p>
          <w:p w:rsidR="00C41B13" w:rsidRPr="00F51DBE" w:rsidRDefault="00C41B13" w:rsidP="00C41B13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 w:rsidRPr="00F51DBE">
              <w:rPr>
                <w:color w:val="000000"/>
              </w:rPr>
              <w:t>Образцы</w:t>
            </w:r>
            <w:proofErr w:type="gramStart"/>
            <w:r w:rsidRPr="00F51DBE">
              <w:rPr>
                <w:color w:val="000000"/>
              </w:rPr>
              <w:t>,п</w:t>
            </w:r>
            <w:proofErr w:type="gramEnd"/>
            <w:r w:rsidRPr="00F51DBE">
              <w:rPr>
                <w:color w:val="000000"/>
              </w:rPr>
              <w:t>римеры</w:t>
            </w:r>
            <w:proofErr w:type="spellEnd"/>
            <w:r w:rsidRPr="00F51DBE">
              <w:rPr>
                <w:color w:val="000000"/>
              </w:rPr>
              <w:t>, анализ</w:t>
            </w:r>
          </w:p>
          <w:p w:rsidR="00C41B13" w:rsidRPr="00F51DBE" w:rsidRDefault="00C41B13" w:rsidP="00C41B13">
            <w:pPr>
              <w:autoSpaceDE w:val="0"/>
              <w:autoSpaceDN w:val="0"/>
              <w:spacing w:before="98" w:after="0" w:line="281" w:lineRule="auto"/>
              <w:ind w:left="72" w:right="288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Особенности авторских </w:t>
            </w:r>
            <w:r w:rsidRPr="00831F90">
              <w:br/>
            </w:r>
            <w:r w:rsidRPr="00831F90">
              <w:rPr>
                <w:color w:val="000000"/>
              </w:rPr>
              <w:t xml:space="preserve">сказок (сюжет, язык, герои). </w:t>
            </w:r>
            <w:r w:rsidRPr="00F51DBE">
              <w:rPr>
                <w:color w:val="000000"/>
              </w:rPr>
              <w:t>Составление аннотации, их цель, структура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Литературная сказка русских писателей, расширение круга чтения на примере </w:t>
            </w:r>
            <w:r w:rsidRPr="00831F90">
              <w:br/>
            </w:r>
            <w:r w:rsidRPr="00831F90">
              <w:rPr>
                <w:color w:val="000000"/>
              </w:rPr>
              <w:t>произведений Д. Н. Мамина-Сибиряка, В. Ф. Одоевского, В. М. Гаршина, М. Горького, И. С. Соколов</w:t>
            </w:r>
            <w:proofErr w:type="gramStart"/>
            <w:r w:rsidRPr="00831F90">
              <w:rPr>
                <w:color w:val="000000"/>
              </w:rPr>
              <w:t>а-</w:t>
            </w:r>
            <w:proofErr w:type="gramEnd"/>
            <w:r w:rsidRPr="00831F90">
              <w:rPr>
                <w:color w:val="000000"/>
              </w:rPr>
              <w:t xml:space="preserve"> Микитова.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62" w:lineRule="auto"/>
              <w:ind w:left="72" w:right="288"/>
            </w:pPr>
            <w:r w:rsidRPr="00831F90">
              <w:rPr>
                <w:color w:val="000000"/>
              </w:rPr>
              <w:t xml:space="preserve">Особенности авторских </w:t>
            </w:r>
            <w:r w:rsidRPr="00831F90">
              <w:br/>
            </w:r>
            <w:r w:rsidRPr="00831F90">
              <w:rPr>
                <w:color w:val="000000"/>
              </w:rPr>
              <w:t>сказок (сюжет, язык, герои).</w:t>
            </w:r>
          </w:p>
          <w:p w:rsidR="00C41B13" w:rsidRPr="00F51DBE" w:rsidRDefault="00C41B13" w:rsidP="00C41B13">
            <w:pPr>
              <w:autoSpaceDE w:val="0"/>
              <w:autoSpaceDN w:val="0"/>
              <w:spacing w:before="70" w:after="0" w:line="230" w:lineRule="auto"/>
              <w:ind w:left="72"/>
            </w:pPr>
            <w:r w:rsidRPr="00F51DBE">
              <w:rPr>
                <w:color w:val="000000"/>
              </w:rPr>
              <w:t>Составление аннотации</w:t>
            </w:r>
          </w:p>
          <w:p w:rsidR="00C41B13" w:rsidRPr="00F51DBE" w:rsidRDefault="00C41B13" w:rsidP="00C41B13">
            <w:pPr>
              <w:autoSpaceDE w:val="0"/>
              <w:autoSpaceDN w:val="0"/>
              <w:spacing w:before="98" w:after="0"/>
              <w:ind w:left="72" w:right="288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Любимые литературные </w:t>
            </w:r>
            <w:r w:rsidRPr="00831F90">
              <w:br/>
            </w:r>
            <w:r w:rsidRPr="00831F90">
              <w:rPr>
                <w:color w:val="000000"/>
              </w:rPr>
              <w:t xml:space="preserve">сказки русских писателей. </w:t>
            </w:r>
            <w:r w:rsidRPr="00F51DBE">
              <w:rPr>
                <w:color w:val="000000"/>
              </w:rPr>
              <w:t>Иллюстрирование. Пересказ</w:t>
            </w:r>
          </w:p>
          <w:p w:rsidR="00C41B13" w:rsidRPr="00F51DBE" w:rsidRDefault="00C41B13" w:rsidP="00C41B13">
            <w:pPr>
              <w:autoSpaceDE w:val="0"/>
              <w:autoSpaceDN w:val="0"/>
              <w:spacing w:before="98" w:after="0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Любимые литературные </w:t>
            </w:r>
            <w:r w:rsidRPr="00831F90">
              <w:br/>
            </w:r>
            <w:r w:rsidRPr="00831F90">
              <w:rPr>
                <w:color w:val="000000"/>
              </w:rPr>
              <w:t xml:space="preserve">сказки русских писателей. </w:t>
            </w:r>
            <w:r w:rsidRPr="00F51DBE">
              <w:rPr>
                <w:color w:val="000000"/>
              </w:rPr>
              <w:t>Иллюстрирование. Пересказ.</w:t>
            </w:r>
          </w:p>
          <w:p w:rsidR="00C41B13" w:rsidRPr="00F51DBE" w:rsidRDefault="00C41B13" w:rsidP="00C41B13">
            <w:pPr>
              <w:autoSpaceDE w:val="0"/>
              <w:autoSpaceDN w:val="0"/>
              <w:spacing w:before="72" w:after="0" w:line="230" w:lineRule="auto"/>
              <w:ind w:left="72"/>
            </w:pPr>
            <w:r w:rsidRPr="00F51DBE">
              <w:rPr>
                <w:color w:val="000000"/>
              </w:rPr>
              <w:t>Составление аннотаций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100" w:after="0" w:line="286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Литературная сказка русских писателей, расширение круга чтения на примере </w:t>
            </w:r>
            <w:r w:rsidRPr="00831F90">
              <w:br/>
            </w:r>
            <w:r w:rsidRPr="00831F90">
              <w:rPr>
                <w:color w:val="000000"/>
              </w:rPr>
              <w:t>произведений Д. Н. </w:t>
            </w:r>
            <w:proofErr w:type="gramStart"/>
            <w:r w:rsidRPr="00831F90">
              <w:rPr>
                <w:color w:val="000000"/>
              </w:rPr>
              <w:t>Мамина-Сибиряка</w:t>
            </w:r>
            <w:proofErr w:type="gramEnd"/>
            <w:r w:rsidRPr="00831F90">
              <w:rPr>
                <w:color w:val="000000"/>
              </w:rPr>
              <w:t>, В. Ф. Одоевского, В. М. Гаршина, М. Горького, И. С. Соколова-Микитова.</w:t>
            </w:r>
          </w:p>
          <w:p w:rsidR="00C41B13" w:rsidRDefault="00C41B13" w:rsidP="00C41B13">
            <w:pPr>
              <w:autoSpaceDE w:val="0"/>
              <w:autoSpaceDN w:val="0"/>
              <w:spacing w:before="70" w:after="0" w:line="271" w:lineRule="auto"/>
              <w:ind w:left="72" w:right="288"/>
            </w:pPr>
            <w:r w:rsidRPr="00831F90">
              <w:rPr>
                <w:color w:val="000000"/>
              </w:rPr>
              <w:t xml:space="preserve">Особенности авторских </w:t>
            </w:r>
            <w:r w:rsidRPr="00831F90">
              <w:br/>
            </w:r>
            <w:r w:rsidRPr="00831F90">
              <w:rPr>
                <w:color w:val="000000"/>
              </w:rPr>
              <w:t xml:space="preserve">сказок (сюжет, язык, герои). </w:t>
            </w:r>
            <w:r>
              <w:rPr>
                <w:color w:val="000000"/>
              </w:rPr>
              <w:t>Составление аннотации.</w:t>
            </w:r>
          </w:p>
          <w:p w:rsidR="00C41B13" w:rsidRDefault="00C41B13" w:rsidP="00C41B13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color w:val="000000"/>
              </w:rPr>
              <w:t>Подготовка выставки.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100" w:after="0" w:line="262" w:lineRule="auto"/>
              <w:ind w:left="72"/>
            </w:pPr>
          </w:p>
        </w:tc>
      </w:tr>
    </w:tbl>
    <w:p w:rsidR="00C41B13" w:rsidRDefault="00C41B13" w:rsidP="00C41B13">
      <w:pPr>
        <w:autoSpaceDE w:val="0"/>
        <w:autoSpaceDN w:val="0"/>
        <w:spacing w:after="0" w:line="14" w:lineRule="exact"/>
      </w:pPr>
    </w:p>
    <w:p w:rsidR="00C41B13" w:rsidRDefault="00C41B13" w:rsidP="00C41B13">
      <w:pPr>
        <w:sectPr w:rsidR="00C41B13">
          <w:pgSz w:w="11900" w:h="16840"/>
          <w:pgMar w:top="284" w:right="650" w:bottom="60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2352"/>
        <w:gridCol w:w="1668"/>
        <w:gridCol w:w="1164"/>
        <w:gridCol w:w="1490"/>
      </w:tblGrid>
      <w:tr w:rsidR="00C41B13" w:rsidTr="00C41B13">
        <w:trPr>
          <w:trHeight w:hRule="exact" w:val="4190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Литературная сказка русских писателей, расширение круга чтения на примере </w:t>
            </w:r>
            <w:r w:rsidRPr="00831F90">
              <w:br/>
            </w:r>
            <w:r w:rsidRPr="00831F90">
              <w:rPr>
                <w:color w:val="000000"/>
              </w:rPr>
              <w:t>произведений Д. Н. </w:t>
            </w:r>
            <w:proofErr w:type="gramStart"/>
            <w:r w:rsidRPr="00831F90">
              <w:rPr>
                <w:color w:val="000000"/>
              </w:rPr>
              <w:t>Мамина-Сибиряка</w:t>
            </w:r>
            <w:proofErr w:type="gramEnd"/>
            <w:r w:rsidRPr="00831F90">
              <w:rPr>
                <w:color w:val="000000"/>
              </w:rPr>
              <w:t>, В. Ф. Одоевского, В. М. Гаршина, М. Горького, И. С. Соколова-Микитова.</w:t>
            </w:r>
          </w:p>
          <w:p w:rsidR="00C41B13" w:rsidRDefault="00C41B13" w:rsidP="00C41B13">
            <w:pPr>
              <w:autoSpaceDE w:val="0"/>
              <w:autoSpaceDN w:val="0"/>
              <w:spacing w:before="70" w:after="0" w:line="271" w:lineRule="auto"/>
              <w:ind w:left="72" w:right="288"/>
            </w:pPr>
            <w:r w:rsidRPr="00831F90">
              <w:rPr>
                <w:color w:val="000000"/>
              </w:rPr>
              <w:t xml:space="preserve">Особенности авторских </w:t>
            </w:r>
            <w:r w:rsidRPr="00831F90">
              <w:br/>
            </w:r>
            <w:r w:rsidRPr="00831F90">
              <w:rPr>
                <w:color w:val="000000"/>
              </w:rPr>
              <w:t xml:space="preserve">сказок (сюжет, язык, герои). </w:t>
            </w:r>
            <w:r>
              <w:rPr>
                <w:color w:val="000000"/>
              </w:rPr>
              <w:t>Составление аннотации.</w:t>
            </w:r>
          </w:p>
          <w:p w:rsidR="00C41B13" w:rsidRDefault="00C41B13" w:rsidP="00C41B13">
            <w:pPr>
              <w:autoSpaceDE w:val="0"/>
              <w:autoSpaceDN w:val="0"/>
              <w:spacing w:before="72" w:after="0" w:line="230" w:lineRule="auto"/>
              <w:ind w:left="72"/>
            </w:pPr>
            <w:r>
              <w:rPr>
                <w:color w:val="000000"/>
              </w:rPr>
              <w:t>Подготовка выставки.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A6B01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color w:val="000000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  <w:tr w:rsidR="00C41B13" w:rsidRPr="00D70437" w:rsidTr="00C41B13">
        <w:trPr>
          <w:trHeight w:val="9512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 w:line="283" w:lineRule="auto"/>
              <w:ind w:left="72" w:right="144"/>
            </w:pPr>
            <w:r w:rsidRPr="00FA6B01">
              <w:rPr>
                <w:b/>
                <w:color w:val="000000"/>
                <w:u w:val="single"/>
              </w:rPr>
              <w:t xml:space="preserve">Картины природы в </w:t>
            </w:r>
            <w:r w:rsidRPr="00FA6B01">
              <w:rPr>
                <w:b/>
                <w:u w:val="single"/>
              </w:rPr>
              <w:br/>
            </w:r>
            <w:r w:rsidRPr="00FA6B01">
              <w:rPr>
                <w:b/>
                <w:color w:val="000000"/>
                <w:u w:val="single"/>
              </w:rPr>
              <w:t xml:space="preserve">произведениях поэтов и </w:t>
            </w:r>
            <w:r w:rsidRPr="00FA6B01">
              <w:rPr>
                <w:b/>
                <w:u w:val="single"/>
              </w:rPr>
              <w:br/>
            </w:r>
            <w:r w:rsidRPr="00FA6B01">
              <w:rPr>
                <w:b/>
                <w:color w:val="000000"/>
                <w:u w:val="single"/>
              </w:rPr>
              <w:t>писателей ХХ века</w:t>
            </w:r>
            <w:r w:rsidRPr="00831F90">
              <w:rPr>
                <w:color w:val="000000"/>
              </w:rPr>
              <w:t xml:space="preserve"> </w:t>
            </w:r>
            <w:proofErr w:type="gramStart"/>
            <w:r w:rsidRPr="00831F90">
              <w:br/>
            </w:r>
            <w:r>
              <w:rPr>
                <w:color w:val="000000"/>
              </w:rPr>
              <w:t>-</w:t>
            </w:r>
            <w:proofErr w:type="gramEnd"/>
            <w:r w:rsidRPr="00831F90">
              <w:rPr>
                <w:color w:val="000000"/>
              </w:rPr>
              <w:t xml:space="preserve">Картины природы в </w:t>
            </w:r>
            <w:r w:rsidRPr="00831F90">
              <w:br/>
            </w:r>
            <w:r w:rsidRPr="00831F90">
              <w:rPr>
                <w:color w:val="000000"/>
              </w:rPr>
              <w:t>лирических и прозаических произведениях писателей ХХ века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 w:right="288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Картины природы Чувства, вызываемые описанием </w:t>
            </w:r>
            <w:r w:rsidRPr="00831F90">
              <w:br/>
            </w:r>
            <w:r w:rsidRPr="00831F90">
              <w:rPr>
                <w:color w:val="000000"/>
              </w:rPr>
              <w:t xml:space="preserve">природы (пейзажа) в </w:t>
            </w:r>
            <w:r w:rsidRPr="00831F90">
              <w:br/>
            </w:r>
            <w:r w:rsidRPr="00831F90">
              <w:rPr>
                <w:color w:val="000000"/>
              </w:rPr>
              <w:t xml:space="preserve">художественном </w:t>
            </w:r>
            <w:r w:rsidRPr="00831F90">
              <w:br/>
            </w:r>
            <w:r w:rsidRPr="00831F90">
              <w:rPr>
                <w:color w:val="000000"/>
              </w:rPr>
              <w:t>произведении.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 w:right="144"/>
            </w:pPr>
            <w:proofErr w:type="gramStart"/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Картины природы в </w:t>
            </w:r>
            <w:r w:rsidRPr="00831F90">
              <w:br/>
            </w:r>
            <w:r w:rsidRPr="00831F90">
              <w:rPr>
                <w:color w:val="000000"/>
              </w:rPr>
              <w:t xml:space="preserve">лирических и прозаических произведениях писателей ХХ века (расширение круга </w:t>
            </w:r>
            <w:r w:rsidRPr="00831F90">
              <w:br/>
            </w:r>
            <w:r w:rsidRPr="00831F90">
              <w:rPr>
                <w:color w:val="000000"/>
              </w:rPr>
              <w:t xml:space="preserve">чтения на примере </w:t>
            </w:r>
            <w:r w:rsidRPr="00831F90">
              <w:br/>
            </w:r>
            <w:r w:rsidRPr="00831F90">
              <w:rPr>
                <w:color w:val="000000"/>
              </w:rPr>
              <w:t>произведений И. А. Бунина, К. Д. Бальмонта, С. А. </w:t>
            </w:r>
            <w:proofErr w:type="gramEnd"/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30" w:lineRule="auto"/>
              <w:ind w:left="72"/>
            </w:pPr>
            <w:r w:rsidRPr="00831F90">
              <w:rPr>
                <w:color w:val="000000"/>
              </w:rPr>
              <w:t>Есенина, А. П. Чехов, И. С. 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30" w:lineRule="auto"/>
              <w:ind w:left="72"/>
            </w:pPr>
            <w:proofErr w:type="gramStart"/>
            <w:r>
              <w:rPr>
                <w:color w:val="000000"/>
              </w:rPr>
              <w:t>Соколова-Микитова и др.).</w:t>
            </w:r>
            <w:proofErr w:type="gramEnd"/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A6B01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color w:val="000000"/>
              </w:rPr>
              <w:t>10 час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4E28F5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t>3четверть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4E28F5" w:rsidRDefault="00C41B13" w:rsidP="00C41B13">
            <w:r>
              <w:t xml:space="preserve"> 10п/</w:t>
            </w:r>
            <w:proofErr w:type="gramStart"/>
            <w:r>
              <w:t>р</w:t>
            </w:r>
            <w:proofErr w:type="gramEnd"/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D37BC4" w:rsidRDefault="00C41B13" w:rsidP="00C41B13">
            <w:pPr>
              <w:autoSpaceDE w:val="0"/>
              <w:autoSpaceDN w:val="0"/>
              <w:spacing w:before="98" w:after="0" w:line="262" w:lineRule="auto"/>
              <w:ind w:right="576"/>
            </w:pPr>
            <w:r w:rsidRPr="00D37BC4">
              <w:t>https://resh.edu.ru/subject/7/3</w:t>
            </w:r>
          </w:p>
        </w:tc>
      </w:tr>
    </w:tbl>
    <w:p w:rsidR="00C41B13" w:rsidRPr="00FA6B01" w:rsidRDefault="00C41B13" w:rsidP="00C41B13">
      <w:pPr>
        <w:autoSpaceDE w:val="0"/>
        <w:autoSpaceDN w:val="0"/>
        <w:spacing w:after="0" w:line="14" w:lineRule="exact"/>
      </w:pPr>
    </w:p>
    <w:p w:rsidR="00C41B13" w:rsidRPr="00FA6B01" w:rsidRDefault="00C41B13" w:rsidP="00C41B13">
      <w:pPr>
        <w:sectPr w:rsidR="00C41B13" w:rsidRPr="00FA6B01">
          <w:pgSz w:w="11900" w:h="16840"/>
          <w:pgMar w:top="284" w:right="650" w:bottom="126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FA6B01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2352"/>
        <w:gridCol w:w="1668"/>
        <w:gridCol w:w="1164"/>
        <w:gridCol w:w="1490"/>
      </w:tblGrid>
      <w:tr w:rsidR="00C41B13" w:rsidRPr="00FA6B01" w:rsidTr="00C41B13">
        <w:trPr>
          <w:trHeight w:val="14710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 w:line="288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</w:t>
            </w:r>
            <w:r w:rsidRPr="00831F90">
              <w:br/>
            </w:r>
            <w:r w:rsidRPr="00831F90">
              <w:rPr>
                <w:color w:val="000000"/>
              </w:rPr>
              <w:t xml:space="preserve">Чувства, вызываемые </w:t>
            </w:r>
            <w:r w:rsidRPr="00831F90">
              <w:br/>
            </w:r>
            <w:r w:rsidRPr="00831F90">
              <w:rPr>
                <w:color w:val="000000"/>
              </w:rPr>
              <w:t xml:space="preserve">описанием природы (пейзажа) в художественном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произведении. </w:t>
            </w:r>
            <w:proofErr w:type="gramStart"/>
            <w:r w:rsidRPr="00831F90">
              <w:rPr>
                <w:color w:val="000000"/>
              </w:rPr>
              <w:t xml:space="preserve">Средства </w:t>
            </w:r>
            <w:r w:rsidRPr="00831F90">
              <w:br/>
            </w:r>
            <w:r w:rsidRPr="00831F90">
              <w:rPr>
                <w:color w:val="000000"/>
              </w:rPr>
              <w:t xml:space="preserve">художественной </w:t>
            </w:r>
            <w:r w:rsidRPr="00831F90">
              <w:br/>
            </w:r>
            <w:r w:rsidRPr="00831F90">
              <w:rPr>
                <w:color w:val="000000"/>
              </w:rPr>
              <w:t xml:space="preserve">выразительности при </w:t>
            </w:r>
            <w:r w:rsidRPr="00831F90">
              <w:br/>
            </w:r>
            <w:r w:rsidRPr="00831F90">
              <w:rPr>
                <w:color w:val="000000"/>
              </w:rPr>
              <w:t xml:space="preserve">описании пейзажа </w:t>
            </w:r>
            <w:r w:rsidRPr="00831F90">
              <w:br/>
            </w:r>
            <w:r w:rsidRPr="00831F90">
              <w:rPr>
                <w:color w:val="000000"/>
              </w:rPr>
              <w:t xml:space="preserve">(расширение представления): эпитеты, олицетворения, </w:t>
            </w:r>
            <w:r w:rsidRPr="00831F90">
              <w:br/>
            </w:r>
            <w:r w:rsidRPr="00831F90">
              <w:rPr>
                <w:color w:val="000000"/>
              </w:rPr>
              <w:t xml:space="preserve">синонимы, антонимы, </w:t>
            </w:r>
            <w:r w:rsidRPr="00831F90">
              <w:br/>
            </w:r>
            <w:r w:rsidRPr="00831F90">
              <w:rPr>
                <w:color w:val="000000"/>
              </w:rPr>
              <w:t>сравнения, звукопись.</w:t>
            </w:r>
            <w:proofErr w:type="gramEnd"/>
          </w:p>
          <w:p w:rsidR="00C41B13" w:rsidRPr="00FA6B01" w:rsidRDefault="00C41B13" w:rsidP="00C41B13">
            <w:pPr>
              <w:autoSpaceDE w:val="0"/>
              <w:autoSpaceDN w:val="0"/>
              <w:spacing w:before="98" w:after="0" w:line="288" w:lineRule="auto"/>
              <w:ind w:left="72"/>
            </w:pPr>
            <w:proofErr w:type="gramStart"/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</w:t>
            </w:r>
            <w:r w:rsidRPr="00831F90">
              <w:br/>
            </w:r>
            <w:r w:rsidRPr="00831F90">
              <w:rPr>
                <w:color w:val="000000"/>
              </w:rPr>
              <w:t xml:space="preserve">Средства художественной </w:t>
            </w:r>
            <w:r w:rsidRPr="00831F90">
              <w:br/>
            </w:r>
            <w:r w:rsidRPr="00831F90">
              <w:rPr>
                <w:color w:val="000000"/>
              </w:rPr>
              <w:t xml:space="preserve">выразительности при </w:t>
            </w:r>
            <w:r w:rsidRPr="00831F90">
              <w:br/>
            </w:r>
            <w:r w:rsidRPr="00831F90">
              <w:rPr>
                <w:color w:val="000000"/>
              </w:rPr>
              <w:t xml:space="preserve">описании пейзажа </w:t>
            </w:r>
            <w:r w:rsidRPr="00831F90">
              <w:br/>
            </w:r>
            <w:r w:rsidRPr="00831F90">
              <w:rPr>
                <w:color w:val="000000"/>
              </w:rPr>
              <w:t xml:space="preserve">(расширение представления): эпитеты, олицетворения, </w:t>
            </w:r>
            <w:r w:rsidRPr="00831F90">
              <w:br/>
            </w:r>
            <w:r w:rsidRPr="00831F90">
              <w:rPr>
                <w:color w:val="000000"/>
              </w:rPr>
              <w:t xml:space="preserve">синонимы, антонимы, </w:t>
            </w:r>
            <w:r w:rsidRPr="00831F90">
              <w:br/>
            </w:r>
            <w:r w:rsidRPr="00831F90">
              <w:rPr>
                <w:color w:val="000000"/>
              </w:rPr>
              <w:t>сравнения, звукопись.</w:t>
            </w:r>
            <w:proofErr w:type="gramEnd"/>
            <w:r w:rsidRPr="00831F90">
              <w:rPr>
                <w:color w:val="000000"/>
              </w:rPr>
              <w:t xml:space="preserve"> </w:t>
            </w:r>
            <w:r w:rsidRPr="00FA6B01">
              <w:rPr>
                <w:color w:val="000000"/>
              </w:rPr>
              <w:t>Повтор как приём художественной выразительности.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3" w:lineRule="auto"/>
              <w:ind w:left="72" w:right="43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Репродукция картины как иллюстрация к </w:t>
            </w:r>
            <w:r w:rsidRPr="00831F90">
              <w:br/>
            </w:r>
            <w:r w:rsidRPr="00831F90">
              <w:rPr>
                <w:color w:val="000000"/>
              </w:rPr>
              <w:t xml:space="preserve">художественному </w:t>
            </w:r>
            <w:r w:rsidRPr="00831F90">
              <w:br/>
            </w:r>
            <w:r w:rsidRPr="00831F90">
              <w:rPr>
                <w:color w:val="000000"/>
              </w:rPr>
              <w:t>произведению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Репродукция картины как иллюстрация к </w:t>
            </w:r>
            <w:r w:rsidRPr="00831F90">
              <w:br/>
            </w:r>
            <w:r w:rsidRPr="00831F90">
              <w:rPr>
                <w:color w:val="000000"/>
              </w:rPr>
              <w:t xml:space="preserve">художественному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произведению. </w:t>
            </w:r>
            <w:r w:rsidRPr="00FA6B01">
              <w:rPr>
                <w:color w:val="000000"/>
              </w:rPr>
              <w:t xml:space="preserve">Устные </w:t>
            </w:r>
            <w:r w:rsidRPr="00FA6B01">
              <w:br/>
            </w:r>
            <w:r w:rsidRPr="00FA6B01">
              <w:rPr>
                <w:color w:val="000000"/>
              </w:rPr>
              <w:t>высказывания. План. Разные виды плана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A6B01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A6B01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A6B01" w:rsidRDefault="00C41B13" w:rsidP="00C41B13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A6B01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</w:tbl>
    <w:p w:rsidR="00C41B13" w:rsidRPr="00FA6B01" w:rsidRDefault="00C41B13" w:rsidP="00C41B13">
      <w:pPr>
        <w:autoSpaceDE w:val="0"/>
        <w:autoSpaceDN w:val="0"/>
        <w:spacing w:after="0" w:line="14" w:lineRule="exact"/>
      </w:pPr>
    </w:p>
    <w:p w:rsidR="00C41B13" w:rsidRPr="00FA6B01" w:rsidRDefault="00C41B13" w:rsidP="00C41B13">
      <w:pPr>
        <w:sectPr w:rsidR="00C41B13" w:rsidRPr="00FA6B01">
          <w:pgSz w:w="11900" w:h="16840"/>
          <w:pgMar w:top="284" w:right="650" w:bottom="7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FA6B01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2352"/>
        <w:gridCol w:w="1668"/>
        <w:gridCol w:w="1164"/>
        <w:gridCol w:w="1490"/>
      </w:tblGrid>
      <w:tr w:rsidR="00C41B13" w:rsidRPr="00D70437" w:rsidTr="00C41B13">
        <w:trPr>
          <w:trHeight w:val="12202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A6B01" w:rsidRDefault="00C41B13" w:rsidP="00C41B13">
            <w:pPr>
              <w:autoSpaceDE w:val="0"/>
              <w:autoSpaceDN w:val="0"/>
              <w:spacing w:before="98" w:after="0" w:line="286" w:lineRule="auto"/>
              <w:ind w:left="72" w:right="43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Репродукция картины как иллюстрация к </w:t>
            </w:r>
            <w:r w:rsidRPr="00831F90">
              <w:br/>
            </w:r>
            <w:r w:rsidRPr="00831F90">
              <w:rPr>
                <w:color w:val="000000"/>
              </w:rPr>
              <w:t xml:space="preserve">художественному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произведению. </w:t>
            </w:r>
            <w:r w:rsidRPr="00FA6B01">
              <w:rPr>
                <w:color w:val="000000"/>
              </w:rPr>
              <w:t xml:space="preserve">Устные </w:t>
            </w:r>
            <w:r w:rsidRPr="00FA6B01">
              <w:br/>
            </w:r>
            <w:r w:rsidRPr="00FA6B01">
              <w:rPr>
                <w:color w:val="000000"/>
              </w:rPr>
              <w:t>высказывания. Пересказ.</w:t>
            </w:r>
          </w:p>
          <w:p w:rsidR="00C41B13" w:rsidRPr="00FA6B01" w:rsidRDefault="00C41B13" w:rsidP="00C41B13">
            <w:pPr>
              <w:autoSpaceDE w:val="0"/>
              <w:autoSpaceDN w:val="0"/>
              <w:spacing w:before="70" w:after="0" w:line="230" w:lineRule="auto"/>
              <w:ind w:left="72"/>
            </w:pPr>
            <w:r w:rsidRPr="00FA6B01">
              <w:rPr>
                <w:color w:val="000000"/>
              </w:rPr>
              <w:t>Виды пересказа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100" w:after="0" w:line="286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Картины природы в </w:t>
            </w:r>
            <w:r w:rsidRPr="00831F90">
              <w:br/>
            </w:r>
            <w:r w:rsidRPr="00831F90">
              <w:rPr>
                <w:color w:val="000000"/>
              </w:rPr>
              <w:t xml:space="preserve">лирических и прозаических произведениях писателей ХХ века Повтор как приём </w:t>
            </w:r>
            <w:r w:rsidRPr="00831F90">
              <w:br/>
            </w:r>
            <w:r w:rsidRPr="00831F90">
              <w:rPr>
                <w:color w:val="000000"/>
              </w:rPr>
              <w:t xml:space="preserve">художественной </w:t>
            </w:r>
            <w:r w:rsidRPr="00831F90">
              <w:br/>
            </w:r>
            <w:r w:rsidRPr="00831F90">
              <w:rPr>
                <w:color w:val="000000"/>
              </w:rPr>
              <w:t>выразительности.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/>
              <w:ind w:left="72" w:right="432"/>
            </w:pPr>
            <w:r w:rsidRPr="00831F90">
              <w:rPr>
                <w:color w:val="000000"/>
              </w:rPr>
              <w:t xml:space="preserve">Репродукция картины как иллюстрация к </w:t>
            </w:r>
            <w:r w:rsidRPr="00831F90">
              <w:br/>
            </w:r>
            <w:r w:rsidRPr="00831F90">
              <w:rPr>
                <w:color w:val="000000"/>
              </w:rPr>
              <w:t xml:space="preserve">художественному </w:t>
            </w:r>
            <w:r w:rsidRPr="00831F90">
              <w:br/>
            </w:r>
            <w:r w:rsidRPr="00831F90">
              <w:rPr>
                <w:color w:val="000000"/>
              </w:rPr>
              <w:t>произведению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Картины природы в </w:t>
            </w:r>
            <w:r w:rsidRPr="00831F90">
              <w:br/>
            </w:r>
            <w:r w:rsidRPr="00831F90">
              <w:rPr>
                <w:color w:val="000000"/>
              </w:rPr>
              <w:t xml:space="preserve">лирических и прозаических произведениях писателей ХХ века Повтор как приём </w:t>
            </w:r>
            <w:r w:rsidRPr="00831F90">
              <w:br/>
            </w:r>
            <w:r w:rsidRPr="00831F90">
              <w:rPr>
                <w:color w:val="000000"/>
              </w:rPr>
              <w:t xml:space="preserve">художественной </w:t>
            </w:r>
            <w:r w:rsidRPr="00831F90">
              <w:br/>
            </w:r>
            <w:r w:rsidRPr="00831F90">
              <w:rPr>
                <w:color w:val="000000"/>
              </w:rPr>
              <w:t>выразительности.</w:t>
            </w:r>
          </w:p>
          <w:p w:rsidR="00C41B13" w:rsidRPr="00FA6B01" w:rsidRDefault="00C41B13" w:rsidP="00C41B13">
            <w:pPr>
              <w:autoSpaceDE w:val="0"/>
              <w:autoSpaceDN w:val="0"/>
              <w:spacing w:before="72" w:after="0"/>
              <w:ind w:left="72" w:right="432"/>
            </w:pPr>
            <w:r w:rsidRPr="00831F90">
              <w:rPr>
                <w:color w:val="000000"/>
              </w:rPr>
              <w:t xml:space="preserve">Репродукция картины как иллюстрация к </w:t>
            </w:r>
            <w:r w:rsidRPr="00831F90">
              <w:br/>
            </w:r>
            <w:r w:rsidRPr="00831F90">
              <w:rPr>
                <w:color w:val="000000"/>
              </w:rPr>
              <w:t xml:space="preserve">художественному </w:t>
            </w:r>
            <w:r w:rsidRPr="00831F90">
              <w:br/>
            </w:r>
            <w:r w:rsidRPr="00831F90">
              <w:rPr>
                <w:color w:val="000000"/>
              </w:rPr>
              <w:t>произведению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A6B01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A6B01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</w:tbl>
    <w:p w:rsidR="00C41B13" w:rsidRPr="002471A3" w:rsidRDefault="00C41B13" w:rsidP="00C41B13">
      <w:pPr>
        <w:autoSpaceDE w:val="0"/>
        <w:autoSpaceDN w:val="0"/>
        <w:spacing w:after="0" w:line="14" w:lineRule="exact"/>
      </w:pPr>
    </w:p>
    <w:p w:rsidR="00C41B13" w:rsidRPr="002471A3" w:rsidRDefault="00C41B13" w:rsidP="00C41B13">
      <w:pPr>
        <w:sectPr w:rsidR="00C41B13" w:rsidRPr="002471A3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2471A3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2352"/>
        <w:gridCol w:w="1668"/>
        <w:gridCol w:w="1164"/>
        <w:gridCol w:w="1490"/>
      </w:tblGrid>
      <w:tr w:rsidR="00C41B13" w:rsidRPr="00D70437" w:rsidTr="00C41B13">
        <w:trPr>
          <w:trHeight w:val="15046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  <w:jc w:val="center"/>
              <w:rPr>
                <w:color w:val="000000"/>
              </w:rPr>
            </w:pPr>
            <w:r w:rsidRPr="00FA6B01">
              <w:rPr>
                <w:b/>
                <w:color w:val="000000"/>
                <w:u w:val="single"/>
              </w:rPr>
              <w:t xml:space="preserve">Произведения о </w:t>
            </w:r>
            <w:r w:rsidRPr="00FA6B01">
              <w:rPr>
                <w:b/>
                <w:u w:val="single"/>
              </w:rPr>
              <w:br/>
            </w:r>
            <w:r w:rsidRPr="00FA6B01">
              <w:rPr>
                <w:b/>
                <w:color w:val="000000"/>
                <w:u w:val="single"/>
              </w:rPr>
              <w:t xml:space="preserve">взаимоотношениях человека и животных 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proofErr w:type="gramStart"/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Человек и </w:t>
            </w:r>
            <w:r w:rsidRPr="00831F90">
              <w:br/>
            </w:r>
            <w:r w:rsidRPr="00831F90">
              <w:rPr>
                <w:color w:val="000000"/>
              </w:rPr>
              <w:t xml:space="preserve">его отношения с животными: верность, преданность, забота и любовь (расширение круга чтения на примере </w:t>
            </w:r>
            <w:r w:rsidRPr="00831F90">
              <w:br/>
            </w:r>
            <w:r w:rsidRPr="00831F90">
              <w:rPr>
                <w:color w:val="000000"/>
              </w:rPr>
              <w:t>произведений Д. Н. Мамина-Сибиряка, К. Г. </w:t>
            </w:r>
            <w:proofErr w:type="gramEnd"/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30" w:lineRule="auto"/>
              <w:ind w:left="72"/>
            </w:pPr>
            <w:r w:rsidRPr="00831F90">
              <w:rPr>
                <w:color w:val="000000"/>
              </w:rPr>
              <w:t>Паустовского, М. М. 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2" w:after="0" w:line="271" w:lineRule="auto"/>
              <w:ind w:left="72" w:right="144"/>
            </w:pPr>
            <w:proofErr w:type="gramStart"/>
            <w:r w:rsidRPr="00831F90">
              <w:rPr>
                <w:color w:val="000000"/>
              </w:rPr>
              <w:t>Пришвина, С. В. Образцова, В. Л. Дурова, Б. С. Житкова и др.).</w:t>
            </w:r>
            <w:proofErr w:type="gramEnd"/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proofErr w:type="gramStart"/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Особенности рассказа: тема, герои, </w:t>
            </w:r>
            <w:r w:rsidRPr="00831F90">
              <w:br/>
            </w:r>
            <w:r w:rsidRPr="00831F90">
              <w:rPr>
                <w:color w:val="000000"/>
              </w:rPr>
              <w:t xml:space="preserve">реальность событий, </w:t>
            </w:r>
            <w:r w:rsidRPr="00831F90">
              <w:br/>
            </w:r>
            <w:r w:rsidRPr="00831F90">
              <w:rPr>
                <w:color w:val="000000"/>
              </w:rPr>
              <w:t xml:space="preserve">композиция, объекты </w:t>
            </w:r>
            <w:r w:rsidRPr="00831F90">
              <w:br/>
            </w:r>
            <w:r w:rsidRPr="00831F90">
              <w:rPr>
                <w:color w:val="000000"/>
              </w:rPr>
              <w:t xml:space="preserve">описания (портрет героя, </w:t>
            </w:r>
            <w:r w:rsidRPr="00831F90">
              <w:br/>
            </w:r>
            <w:r w:rsidRPr="00831F90">
              <w:rPr>
                <w:color w:val="000000"/>
              </w:rPr>
              <w:t>описание интерьера)</w:t>
            </w:r>
            <w:proofErr w:type="gramEnd"/>
          </w:p>
          <w:p w:rsidR="00C41B13" w:rsidRPr="00FA6B01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proofErr w:type="gramStart"/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Особенности рассказа: тема, герои, </w:t>
            </w:r>
            <w:r w:rsidRPr="00831F90">
              <w:br/>
            </w:r>
            <w:r w:rsidRPr="00831F90">
              <w:rPr>
                <w:color w:val="000000"/>
              </w:rPr>
              <w:t xml:space="preserve">реальность событий, </w:t>
            </w:r>
            <w:r w:rsidRPr="00831F90">
              <w:br/>
            </w:r>
            <w:r w:rsidRPr="00831F90">
              <w:rPr>
                <w:color w:val="000000"/>
              </w:rPr>
              <w:t xml:space="preserve">композиция, объекты </w:t>
            </w:r>
            <w:r w:rsidRPr="00831F90">
              <w:br/>
            </w:r>
            <w:r w:rsidRPr="00831F90">
              <w:rPr>
                <w:color w:val="000000"/>
              </w:rPr>
              <w:t xml:space="preserve">описания (портрет героя, </w:t>
            </w:r>
            <w:r w:rsidRPr="00831F90">
              <w:br/>
            </w:r>
            <w:r w:rsidRPr="00831F90">
              <w:rPr>
                <w:color w:val="000000"/>
              </w:rPr>
              <w:t xml:space="preserve">описание интерьера) Тема </w:t>
            </w:r>
            <w:r w:rsidRPr="00831F90">
              <w:br/>
            </w:r>
            <w:r w:rsidRPr="00831F90">
              <w:rPr>
                <w:color w:val="000000"/>
              </w:rPr>
              <w:t>Идея Заголовок.</w:t>
            </w:r>
            <w:proofErr w:type="gramEnd"/>
            <w:r w:rsidRPr="00831F90">
              <w:rPr>
                <w:color w:val="000000"/>
              </w:rPr>
              <w:t xml:space="preserve"> </w:t>
            </w:r>
            <w:r w:rsidRPr="00FA6B01">
              <w:rPr>
                <w:color w:val="000000"/>
              </w:rPr>
              <w:t>Содержание произведения Эпизод.</w:t>
            </w:r>
          </w:p>
          <w:p w:rsidR="00C41B13" w:rsidRPr="00FA6B01" w:rsidRDefault="00C41B13" w:rsidP="00C41B13">
            <w:pPr>
              <w:autoSpaceDE w:val="0"/>
              <w:autoSpaceDN w:val="0"/>
              <w:spacing w:before="72" w:after="0" w:line="230" w:lineRule="auto"/>
              <w:ind w:left="72"/>
            </w:pPr>
            <w:r w:rsidRPr="00FA6B01">
              <w:rPr>
                <w:color w:val="000000"/>
              </w:rPr>
              <w:t>Смысловые части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proofErr w:type="gramStart"/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Особенности рассказа: тема, герои, </w:t>
            </w:r>
            <w:r w:rsidRPr="00831F90">
              <w:br/>
            </w:r>
            <w:r w:rsidRPr="00831F90">
              <w:rPr>
                <w:color w:val="000000"/>
              </w:rPr>
              <w:t xml:space="preserve">реальность событий, </w:t>
            </w:r>
            <w:r w:rsidRPr="00831F90">
              <w:br/>
            </w:r>
            <w:r w:rsidRPr="00831F90">
              <w:rPr>
                <w:color w:val="000000"/>
              </w:rPr>
              <w:t xml:space="preserve">композиция, объекты </w:t>
            </w:r>
            <w:r w:rsidRPr="00831F90">
              <w:br/>
            </w:r>
            <w:r w:rsidRPr="00831F90">
              <w:rPr>
                <w:color w:val="000000"/>
              </w:rPr>
              <w:t xml:space="preserve">описания (портрет героя, </w:t>
            </w:r>
            <w:r w:rsidRPr="00831F90">
              <w:br/>
            </w:r>
            <w:r w:rsidRPr="00831F90">
              <w:rPr>
                <w:color w:val="000000"/>
              </w:rPr>
              <w:t>описание интерьера) Тема.</w:t>
            </w:r>
            <w:proofErr w:type="gramEnd"/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62" w:lineRule="auto"/>
              <w:ind w:left="72" w:right="144"/>
            </w:pPr>
            <w:r w:rsidRPr="00831F90">
              <w:rPr>
                <w:color w:val="000000"/>
              </w:rPr>
              <w:t>Идея Заголовок. Содержание произведения Эпизод.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color w:val="000000"/>
              </w:rPr>
              <w:t>Смысловые части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A6B01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color w:val="000000"/>
              </w:rPr>
              <w:t>16</w:t>
            </w: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4E28F5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t>3 четверть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101CD5" w:rsidRDefault="00C41B13" w:rsidP="00C41B13">
            <w:r>
              <w:t xml:space="preserve">16 </w:t>
            </w:r>
            <w:proofErr w:type="gramStart"/>
            <w:r>
              <w:t>п</w:t>
            </w:r>
            <w:proofErr w:type="gramEnd"/>
            <w:r>
              <w:t>/р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A6B01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37BC4">
              <w:t>https://resh.edu.ru/subject/7/3</w:t>
            </w:r>
          </w:p>
        </w:tc>
      </w:tr>
    </w:tbl>
    <w:p w:rsidR="00C41B13" w:rsidRPr="00FA6B01" w:rsidRDefault="00C41B13" w:rsidP="00C41B13">
      <w:pPr>
        <w:autoSpaceDE w:val="0"/>
        <w:autoSpaceDN w:val="0"/>
        <w:spacing w:after="0" w:line="14" w:lineRule="exact"/>
      </w:pPr>
    </w:p>
    <w:p w:rsidR="00C41B13" w:rsidRPr="00FA6B01" w:rsidRDefault="00C41B13" w:rsidP="00C41B13">
      <w:pPr>
        <w:sectPr w:rsidR="00C41B13" w:rsidRPr="00FA6B01">
          <w:pgSz w:w="11900" w:h="16840"/>
          <w:pgMar w:top="284" w:right="650" w:bottom="5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FA6B01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2352"/>
        <w:gridCol w:w="1668"/>
        <w:gridCol w:w="1164"/>
        <w:gridCol w:w="1490"/>
      </w:tblGrid>
      <w:tr w:rsidR="00C41B13" w:rsidTr="00C41B13">
        <w:trPr>
          <w:trHeight w:val="11530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proofErr w:type="gramStart"/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Особенности рассказа: тема, герои, </w:t>
            </w:r>
            <w:r w:rsidRPr="00831F90">
              <w:br/>
            </w:r>
            <w:r w:rsidRPr="00831F90">
              <w:rPr>
                <w:color w:val="000000"/>
              </w:rPr>
              <w:t xml:space="preserve">реальность событий, </w:t>
            </w:r>
            <w:r w:rsidRPr="00831F90">
              <w:br/>
            </w:r>
            <w:r w:rsidRPr="00831F90">
              <w:rPr>
                <w:color w:val="000000"/>
              </w:rPr>
              <w:t xml:space="preserve">композиция, объекты </w:t>
            </w:r>
            <w:r w:rsidRPr="00831F90">
              <w:br/>
            </w:r>
            <w:r w:rsidRPr="00831F90">
              <w:rPr>
                <w:color w:val="000000"/>
              </w:rPr>
              <w:t xml:space="preserve">описания (портрет героя, </w:t>
            </w:r>
            <w:r w:rsidRPr="00831F90">
              <w:br/>
            </w:r>
            <w:r w:rsidRPr="00831F90">
              <w:rPr>
                <w:color w:val="000000"/>
              </w:rPr>
              <w:t>описание интерьера) Тема.</w:t>
            </w:r>
            <w:proofErr w:type="gramEnd"/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62" w:lineRule="auto"/>
              <w:ind w:left="72" w:right="144"/>
            </w:pPr>
            <w:r w:rsidRPr="00831F90">
              <w:rPr>
                <w:color w:val="000000"/>
              </w:rPr>
              <w:t>Идея Заголовок. Содержание произведения Эпизод.</w:t>
            </w:r>
          </w:p>
          <w:p w:rsidR="00C41B13" w:rsidRPr="008969E9" w:rsidRDefault="00C41B13" w:rsidP="00C41B13">
            <w:pPr>
              <w:autoSpaceDE w:val="0"/>
              <w:autoSpaceDN w:val="0"/>
              <w:spacing w:before="72" w:after="0" w:line="230" w:lineRule="auto"/>
              <w:ind w:left="72"/>
            </w:pPr>
            <w:r w:rsidRPr="008969E9">
              <w:rPr>
                <w:color w:val="000000"/>
              </w:rPr>
              <w:t>Смысловые части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proofErr w:type="gramStart"/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Особенности рассказа: тема, герои, </w:t>
            </w:r>
            <w:r w:rsidRPr="00831F90">
              <w:br/>
            </w:r>
            <w:r w:rsidRPr="00831F90">
              <w:rPr>
                <w:color w:val="000000"/>
              </w:rPr>
              <w:t xml:space="preserve">реальность событий, </w:t>
            </w:r>
            <w:r w:rsidRPr="00831F90">
              <w:br/>
            </w:r>
            <w:r w:rsidRPr="00831F90">
              <w:rPr>
                <w:color w:val="000000"/>
              </w:rPr>
              <w:t xml:space="preserve">композиция, объекты </w:t>
            </w:r>
            <w:r w:rsidRPr="00831F90">
              <w:br/>
            </w:r>
            <w:r w:rsidRPr="00831F90">
              <w:rPr>
                <w:color w:val="000000"/>
              </w:rPr>
              <w:t xml:space="preserve">описания (портрет героя, </w:t>
            </w:r>
            <w:r w:rsidRPr="00831F90">
              <w:br/>
            </w:r>
            <w:r w:rsidRPr="00831F90">
              <w:rPr>
                <w:color w:val="000000"/>
              </w:rPr>
              <w:t>описание интерьера) Тема.</w:t>
            </w:r>
            <w:proofErr w:type="gramEnd"/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62" w:lineRule="auto"/>
              <w:ind w:left="72" w:right="144"/>
            </w:pPr>
            <w:r w:rsidRPr="00831F90">
              <w:rPr>
                <w:color w:val="000000"/>
              </w:rPr>
              <w:t>Идея Заголовок. Содержание произведения Эпизод.</w:t>
            </w:r>
          </w:p>
          <w:p w:rsidR="00C41B13" w:rsidRPr="00FA6B01" w:rsidRDefault="00C41B13" w:rsidP="00C41B13">
            <w:pPr>
              <w:autoSpaceDE w:val="0"/>
              <w:autoSpaceDN w:val="0"/>
              <w:spacing w:before="70" w:after="0" w:line="230" w:lineRule="auto"/>
              <w:ind w:left="72"/>
            </w:pPr>
            <w:r w:rsidRPr="00FA6B01">
              <w:rPr>
                <w:color w:val="000000"/>
              </w:rPr>
              <w:t>Смысловые части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proofErr w:type="gramStart"/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Особенности рассказа: тема, герои, </w:t>
            </w:r>
            <w:r w:rsidRPr="00831F90">
              <w:br/>
            </w:r>
            <w:r w:rsidRPr="00831F90">
              <w:rPr>
                <w:color w:val="000000"/>
              </w:rPr>
              <w:t xml:space="preserve">реальность событий, </w:t>
            </w:r>
            <w:r w:rsidRPr="00831F90">
              <w:br/>
            </w:r>
            <w:r w:rsidRPr="00831F90">
              <w:rPr>
                <w:color w:val="000000"/>
              </w:rPr>
              <w:t xml:space="preserve">композиция, объекты </w:t>
            </w:r>
            <w:r w:rsidRPr="00831F90">
              <w:br/>
            </w:r>
            <w:r w:rsidRPr="00831F90">
              <w:rPr>
                <w:color w:val="000000"/>
              </w:rPr>
              <w:t xml:space="preserve">описания (портрет героя, </w:t>
            </w:r>
            <w:r w:rsidRPr="00831F90">
              <w:br/>
            </w:r>
            <w:r w:rsidRPr="00831F90">
              <w:rPr>
                <w:color w:val="000000"/>
              </w:rPr>
              <w:t>описание интерьера) Тема.</w:t>
            </w:r>
            <w:proofErr w:type="gramEnd"/>
          </w:p>
          <w:p w:rsidR="00C41B13" w:rsidRPr="00831F90" w:rsidRDefault="00C41B13" w:rsidP="00C41B13">
            <w:pPr>
              <w:autoSpaceDE w:val="0"/>
              <w:autoSpaceDN w:val="0"/>
              <w:spacing w:before="72" w:after="0" w:line="262" w:lineRule="auto"/>
              <w:ind w:left="72" w:right="144"/>
            </w:pPr>
            <w:r w:rsidRPr="00831F90">
              <w:rPr>
                <w:color w:val="000000"/>
              </w:rPr>
              <w:t>Идея Заголовок. Содержание произведения Эпизод.</w:t>
            </w:r>
          </w:p>
          <w:p w:rsidR="00C41B13" w:rsidRDefault="00C41B13" w:rsidP="00C41B13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color w:val="000000"/>
              </w:rPr>
              <w:t>Смысловые части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</w:tbl>
    <w:p w:rsidR="00C41B13" w:rsidRDefault="00C41B13" w:rsidP="00C41B13">
      <w:pPr>
        <w:autoSpaceDE w:val="0"/>
        <w:autoSpaceDN w:val="0"/>
        <w:spacing w:after="0" w:line="14" w:lineRule="exact"/>
      </w:pPr>
    </w:p>
    <w:p w:rsidR="00C41B13" w:rsidRDefault="00C41B13" w:rsidP="00C41B13">
      <w:pPr>
        <w:sectPr w:rsidR="00C41B13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2352"/>
        <w:gridCol w:w="1668"/>
        <w:gridCol w:w="1164"/>
        <w:gridCol w:w="1490"/>
      </w:tblGrid>
      <w:tr w:rsidR="00C41B13" w:rsidTr="00C41B13">
        <w:trPr>
          <w:trHeight w:val="12538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proofErr w:type="gramStart"/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Особенности рассказа: тема, герои, </w:t>
            </w:r>
            <w:r w:rsidRPr="00831F90">
              <w:br/>
            </w:r>
            <w:r w:rsidRPr="00831F90">
              <w:rPr>
                <w:color w:val="000000"/>
              </w:rPr>
              <w:t xml:space="preserve">реальность событий, </w:t>
            </w:r>
            <w:r w:rsidRPr="00831F90">
              <w:br/>
            </w:r>
            <w:r w:rsidRPr="00831F90">
              <w:rPr>
                <w:color w:val="000000"/>
              </w:rPr>
              <w:t xml:space="preserve">композиция, объекты </w:t>
            </w:r>
            <w:r w:rsidRPr="00831F90">
              <w:br/>
            </w:r>
            <w:r w:rsidRPr="00831F90">
              <w:rPr>
                <w:color w:val="000000"/>
              </w:rPr>
              <w:t xml:space="preserve">описания (портрет героя, </w:t>
            </w:r>
            <w:r w:rsidRPr="00831F90">
              <w:br/>
            </w:r>
            <w:r w:rsidRPr="00831F90">
              <w:rPr>
                <w:color w:val="000000"/>
              </w:rPr>
              <w:t>описание интерьера) Тема.</w:t>
            </w:r>
            <w:proofErr w:type="gramEnd"/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62" w:lineRule="auto"/>
              <w:ind w:left="72" w:right="144"/>
            </w:pPr>
            <w:r w:rsidRPr="00831F90">
              <w:rPr>
                <w:color w:val="000000"/>
              </w:rPr>
              <w:t>Идея Заголовок. Содержание произведения Эпизод.</w:t>
            </w:r>
          </w:p>
          <w:p w:rsidR="00C41B13" w:rsidRPr="008969E9" w:rsidRDefault="00C41B13" w:rsidP="00C41B13">
            <w:pPr>
              <w:autoSpaceDE w:val="0"/>
              <w:autoSpaceDN w:val="0"/>
              <w:spacing w:before="72" w:after="0" w:line="262" w:lineRule="auto"/>
              <w:ind w:left="72"/>
            </w:pPr>
            <w:r w:rsidRPr="008969E9">
              <w:rPr>
                <w:color w:val="000000"/>
              </w:rPr>
              <w:t>Смысловые части. Подготовка плана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proofErr w:type="gramStart"/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Особенности рассказа: тема, герои, </w:t>
            </w:r>
            <w:r w:rsidRPr="00831F90">
              <w:br/>
            </w:r>
            <w:r w:rsidRPr="00831F90">
              <w:rPr>
                <w:color w:val="000000"/>
              </w:rPr>
              <w:t xml:space="preserve">реальность событий, </w:t>
            </w:r>
            <w:r w:rsidRPr="00831F90">
              <w:br/>
            </w:r>
            <w:r w:rsidRPr="00831F90">
              <w:rPr>
                <w:color w:val="000000"/>
              </w:rPr>
              <w:t xml:space="preserve">композиция, объекты </w:t>
            </w:r>
            <w:r w:rsidRPr="00831F90">
              <w:br/>
            </w:r>
            <w:r w:rsidRPr="00831F90">
              <w:rPr>
                <w:color w:val="000000"/>
              </w:rPr>
              <w:t xml:space="preserve">описания (портрет героя, </w:t>
            </w:r>
            <w:r w:rsidRPr="00831F90">
              <w:br/>
            </w:r>
            <w:r w:rsidRPr="00831F90">
              <w:rPr>
                <w:color w:val="000000"/>
              </w:rPr>
              <w:t>описание интерьера) Тема.</w:t>
            </w:r>
            <w:proofErr w:type="gramEnd"/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62" w:lineRule="auto"/>
              <w:ind w:left="72" w:right="144"/>
            </w:pPr>
            <w:r w:rsidRPr="00831F90">
              <w:rPr>
                <w:color w:val="000000"/>
              </w:rPr>
              <w:t>Идея Заголовок. Содержание произведения Эпизод.</w:t>
            </w:r>
          </w:p>
          <w:p w:rsidR="00C41B13" w:rsidRPr="00FA6B01" w:rsidRDefault="00C41B13" w:rsidP="00C41B13">
            <w:pPr>
              <w:autoSpaceDE w:val="0"/>
              <w:autoSpaceDN w:val="0"/>
              <w:spacing w:before="70" w:after="0" w:line="262" w:lineRule="auto"/>
              <w:ind w:left="72"/>
            </w:pPr>
            <w:r w:rsidRPr="00FA6B01">
              <w:rPr>
                <w:color w:val="000000"/>
              </w:rPr>
              <w:t>Смысловые части. Подготовка плана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proofErr w:type="gramStart"/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Особенности рассказа: тема, герои, </w:t>
            </w:r>
            <w:r w:rsidRPr="00831F90">
              <w:br/>
            </w:r>
            <w:r w:rsidRPr="00831F90">
              <w:rPr>
                <w:color w:val="000000"/>
              </w:rPr>
              <w:t xml:space="preserve">реальность событий, </w:t>
            </w:r>
            <w:r w:rsidRPr="00831F90">
              <w:br/>
            </w:r>
            <w:r w:rsidRPr="00831F90">
              <w:rPr>
                <w:color w:val="000000"/>
              </w:rPr>
              <w:t xml:space="preserve">композиция, объекты </w:t>
            </w:r>
            <w:r w:rsidRPr="00831F90">
              <w:br/>
            </w:r>
            <w:r w:rsidRPr="00831F90">
              <w:rPr>
                <w:color w:val="000000"/>
              </w:rPr>
              <w:t xml:space="preserve">описания (портрет героя, </w:t>
            </w:r>
            <w:r w:rsidRPr="00831F90">
              <w:br/>
            </w:r>
            <w:r w:rsidRPr="00831F90">
              <w:rPr>
                <w:color w:val="000000"/>
              </w:rPr>
              <w:t>описание интерьера) Тема.</w:t>
            </w:r>
            <w:proofErr w:type="gramEnd"/>
          </w:p>
          <w:p w:rsidR="00C41B13" w:rsidRPr="00831F90" w:rsidRDefault="00C41B13" w:rsidP="00C41B13">
            <w:pPr>
              <w:autoSpaceDE w:val="0"/>
              <w:autoSpaceDN w:val="0"/>
              <w:spacing w:before="72" w:after="0" w:line="262" w:lineRule="auto"/>
              <w:ind w:left="72" w:right="144"/>
            </w:pPr>
            <w:r w:rsidRPr="00831F90">
              <w:rPr>
                <w:color w:val="000000"/>
              </w:rPr>
              <w:t>Идея Заголовок. Содержание произведения Эпизод.</w:t>
            </w:r>
          </w:p>
          <w:p w:rsidR="00C41B13" w:rsidRDefault="00C41B13" w:rsidP="00C41B13">
            <w:pPr>
              <w:autoSpaceDE w:val="0"/>
              <w:autoSpaceDN w:val="0"/>
              <w:spacing w:before="70" w:after="0" w:line="262" w:lineRule="auto"/>
              <w:ind w:left="72"/>
            </w:pPr>
            <w:r>
              <w:rPr>
                <w:color w:val="000000"/>
              </w:rPr>
              <w:t>Смысловые части. Подготовка плана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</w:tbl>
    <w:p w:rsidR="00C41B13" w:rsidRDefault="00C41B13" w:rsidP="00C41B13">
      <w:pPr>
        <w:autoSpaceDE w:val="0"/>
        <w:autoSpaceDN w:val="0"/>
        <w:spacing w:after="0" w:line="14" w:lineRule="exact"/>
      </w:pPr>
    </w:p>
    <w:p w:rsidR="00C41B13" w:rsidRDefault="00C41B13" w:rsidP="00C41B13">
      <w:pPr>
        <w:sectPr w:rsidR="00C41B13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2352"/>
        <w:gridCol w:w="1668"/>
        <w:gridCol w:w="1164"/>
        <w:gridCol w:w="1490"/>
      </w:tblGrid>
      <w:tr w:rsidR="00C41B13" w:rsidRPr="00D70437" w:rsidTr="00C41B13">
        <w:trPr>
          <w:trHeight w:val="14218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proofErr w:type="gramStart"/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Особенности рассказа: тема, герои, </w:t>
            </w:r>
            <w:r w:rsidRPr="00831F90">
              <w:br/>
            </w:r>
            <w:r w:rsidRPr="00831F90">
              <w:rPr>
                <w:color w:val="000000"/>
              </w:rPr>
              <w:t xml:space="preserve">реальность событий, </w:t>
            </w:r>
            <w:r w:rsidRPr="00831F90">
              <w:br/>
            </w:r>
            <w:r w:rsidRPr="00831F90">
              <w:rPr>
                <w:color w:val="000000"/>
              </w:rPr>
              <w:t xml:space="preserve">композиция, объекты </w:t>
            </w:r>
            <w:r w:rsidRPr="00831F90">
              <w:br/>
            </w:r>
            <w:r w:rsidRPr="00831F90">
              <w:rPr>
                <w:color w:val="000000"/>
              </w:rPr>
              <w:t xml:space="preserve">описания (портрет героя, </w:t>
            </w:r>
            <w:r w:rsidRPr="00831F90">
              <w:br/>
            </w:r>
            <w:r w:rsidRPr="00831F90">
              <w:rPr>
                <w:color w:val="000000"/>
              </w:rPr>
              <w:t>описание интерьера) Тема.</w:t>
            </w:r>
            <w:proofErr w:type="gramEnd"/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62" w:lineRule="auto"/>
              <w:ind w:left="72" w:right="144"/>
            </w:pPr>
            <w:r w:rsidRPr="00831F90">
              <w:rPr>
                <w:color w:val="000000"/>
              </w:rPr>
              <w:t>Идея Заголовок. Содержание произведения Эпизод.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2" w:after="0" w:line="262" w:lineRule="auto"/>
              <w:ind w:left="72"/>
            </w:pPr>
            <w:r w:rsidRPr="00831F90">
              <w:rPr>
                <w:color w:val="000000"/>
              </w:rPr>
              <w:t>Смысловые части. Подготовка плана. Пересказ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proofErr w:type="gramStart"/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Особенности рассказа: тема, герои, </w:t>
            </w:r>
            <w:r w:rsidRPr="00831F90">
              <w:br/>
            </w:r>
            <w:r w:rsidRPr="00831F90">
              <w:rPr>
                <w:color w:val="000000"/>
              </w:rPr>
              <w:t xml:space="preserve">реальность событий, </w:t>
            </w:r>
            <w:r w:rsidRPr="00831F90">
              <w:br/>
            </w:r>
            <w:r w:rsidRPr="00831F90">
              <w:rPr>
                <w:color w:val="000000"/>
              </w:rPr>
              <w:t xml:space="preserve">композиция, объекты </w:t>
            </w:r>
            <w:r w:rsidRPr="00831F90">
              <w:br/>
            </w:r>
            <w:r w:rsidRPr="00831F90">
              <w:rPr>
                <w:color w:val="000000"/>
              </w:rPr>
              <w:t xml:space="preserve">описания (портрет героя, </w:t>
            </w:r>
            <w:r w:rsidRPr="00831F90">
              <w:br/>
            </w:r>
            <w:r w:rsidRPr="00831F90">
              <w:rPr>
                <w:color w:val="000000"/>
              </w:rPr>
              <w:t>описание интерьера) Тема.</w:t>
            </w:r>
            <w:proofErr w:type="gramEnd"/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62" w:lineRule="auto"/>
              <w:ind w:left="72" w:right="144"/>
            </w:pPr>
            <w:r w:rsidRPr="00831F90">
              <w:rPr>
                <w:color w:val="000000"/>
              </w:rPr>
              <w:t>Идея Заголовок. Содержание произведения Эпизод.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62" w:lineRule="auto"/>
              <w:jc w:val="center"/>
            </w:pPr>
            <w:r w:rsidRPr="00831F90">
              <w:rPr>
                <w:color w:val="000000"/>
              </w:rPr>
              <w:t>Смысловые части. Подготовка плана. Разные виды пересказа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proofErr w:type="gramStart"/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Человек и </w:t>
            </w:r>
            <w:r w:rsidRPr="00831F90">
              <w:br/>
            </w:r>
            <w:r w:rsidRPr="00831F90">
              <w:rPr>
                <w:color w:val="000000"/>
              </w:rPr>
              <w:t xml:space="preserve">его отношения с животными: верность, преданность, забота и любовь (расширение круга чтения на примере </w:t>
            </w:r>
            <w:r w:rsidRPr="00831F90">
              <w:br/>
            </w:r>
            <w:r w:rsidRPr="00831F90">
              <w:rPr>
                <w:color w:val="000000"/>
              </w:rPr>
              <w:t>произведений Д. Н. Мамина-Сибиряка, К. Г. </w:t>
            </w:r>
            <w:proofErr w:type="gramEnd"/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30" w:lineRule="auto"/>
              <w:ind w:left="72"/>
            </w:pPr>
            <w:r w:rsidRPr="00831F90">
              <w:rPr>
                <w:color w:val="000000"/>
              </w:rPr>
              <w:t>Паустовского, М. М. 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83" w:lineRule="auto"/>
              <w:ind w:left="72" w:right="144"/>
            </w:pPr>
            <w:proofErr w:type="gramStart"/>
            <w:r w:rsidRPr="00831F90">
              <w:rPr>
                <w:color w:val="000000"/>
              </w:rPr>
              <w:t>Пришвина, С. В. Образцова, В. Л. Дурова, Б. С. Житкова и др.).</w:t>
            </w:r>
            <w:proofErr w:type="gramEnd"/>
            <w:r w:rsidRPr="00831F90">
              <w:rPr>
                <w:color w:val="000000"/>
              </w:rPr>
              <w:t xml:space="preserve"> </w:t>
            </w:r>
            <w:proofErr w:type="gramStart"/>
            <w:r w:rsidRPr="00831F90">
              <w:rPr>
                <w:color w:val="000000"/>
              </w:rPr>
              <w:t xml:space="preserve">Особенности рассказа: тема, герои, реальность </w:t>
            </w:r>
            <w:r w:rsidRPr="00831F90">
              <w:br/>
            </w:r>
            <w:r w:rsidRPr="00831F90">
              <w:rPr>
                <w:color w:val="000000"/>
              </w:rPr>
              <w:t xml:space="preserve">событий, композиция, </w:t>
            </w:r>
            <w:r w:rsidRPr="00831F90">
              <w:br/>
            </w:r>
            <w:r w:rsidRPr="00831F90">
              <w:rPr>
                <w:color w:val="000000"/>
              </w:rPr>
              <w:t>объекты описания (портрет героя, описание интерьера)</w:t>
            </w:r>
            <w:proofErr w:type="gramEnd"/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</w:tbl>
    <w:p w:rsidR="00C41B13" w:rsidRPr="002471A3" w:rsidRDefault="00C41B13" w:rsidP="00C41B13">
      <w:pPr>
        <w:autoSpaceDE w:val="0"/>
        <w:autoSpaceDN w:val="0"/>
        <w:spacing w:after="0" w:line="14" w:lineRule="exact"/>
      </w:pPr>
    </w:p>
    <w:p w:rsidR="00C41B13" w:rsidRPr="002471A3" w:rsidRDefault="00C41B13" w:rsidP="00C41B13">
      <w:pPr>
        <w:sectPr w:rsidR="00C41B13" w:rsidRPr="002471A3">
          <w:pgSz w:w="11900" w:h="16840"/>
          <w:pgMar w:top="284" w:right="650" w:bottom="100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2471A3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2352"/>
        <w:gridCol w:w="1668"/>
        <w:gridCol w:w="1164"/>
        <w:gridCol w:w="1490"/>
      </w:tblGrid>
      <w:tr w:rsidR="00C41B13" w:rsidRPr="00D70437" w:rsidTr="00C41B13">
        <w:trPr>
          <w:trHeight w:val="11710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proofErr w:type="gramStart"/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Человек и </w:t>
            </w:r>
            <w:r w:rsidRPr="00831F90">
              <w:br/>
            </w:r>
            <w:r w:rsidRPr="00831F90">
              <w:rPr>
                <w:color w:val="000000"/>
              </w:rPr>
              <w:t xml:space="preserve">его отношения с животными: верность, преданность, забота и любовь (расширение круга чтения на примере </w:t>
            </w:r>
            <w:r w:rsidRPr="00831F90">
              <w:br/>
            </w:r>
            <w:r w:rsidRPr="00831F90">
              <w:rPr>
                <w:color w:val="000000"/>
              </w:rPr>
              <w:t>произведений Д. Н. Мамина-Сибиряка, К. Г. </w:t>
            </w:r>
            <w:proofErr w:type="gramEnd"/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30" w:lineRule="auto"/>
              <w:ind w:left="72"/>
            </w:pPr>
            <w:r w:rsidRPr="00831F90">
              <w:rPr>
                <w:color w:val="000000"/>
              </w:rPr>
              <w:t>Паустовского, М. М. 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2" w:after="0" w:line="283" w:lineRule="auto"/>
              <w:ind w:left="72" w:right="144"/>
            </w:pPr>
            <w:proofErr w:type="gramStart"/>
            <w:r w:rsidRPr="00831F90">
              <w:rPr>
                <w:color w:val="000000"/>
              </w:rPr>
              <w:t>Пришвина, С. В. Образцова, В. Л. Дурова, Б. С. Житкова и др.).</w:t>
            </w:r>
            <w:proofErr w:type="gramEnd"/>
            <w:r w:rsidRPr="00831F90">
              <w:rPr>
                <w:color w:val="000000"/>
              </w:rPr>
              <w:t xml:space="preserve"> </w:t>
            </w:r>
            <w:proofErr w:type="gramStart"/>
            <w:r w:rsidRPr="00831F90">
              <w:rPr>
                <w:color w:val="000000"/>
              </w:rPr>
              <w:t xml:space="preserve">Особенности рассказа: тема, герои, реальность </w:t>
            </w:r>
            <w:r w:rsidRPr="00831F90">
              <w:br/>
            </w:r>
            <w:r w:rsidRPr="00831F90">
              <w:rPr>
                <w:color w:val="000000"/>
              </w:rPr>
              <w:t xml:space="preserve">событий, композиция, </w:t>
            </w:r>
            <w:r w:rsidRPr="00831F90">
              <w:br/>
            </w:r>
            <w:r w:rsidRPr="00831F90">
              <w:rPr>
                <w:color w:val="000000"/>
              </w:rPr>
              <w:t>объекты описания (портрет героя, описание интерьера)</w:t>
            </w:r>
            <w:proofErr w:type="gramEnd"/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proofErr w:type="gramStart"/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Человек и </w:t>
            </w:r>
            <w:r w:rsidRPr="00831F90">
              <w:br/>
            </w:r>
            <w:r w:rsidRPr="00831F90">
              <w:rPr>
                <w:color w:val="000000"/>
              </w:rPr>
              <w:t xml:space="preserve">его отношения с животными: верность, преданность, забота и любовь (расширение круга чтения на примере </w:t>
            </w:r>
            <w:r w:rsidRPr="00831F90">
              <w:br/>
            </w:r>
            <w:r w:rsidRPr="00831F90">
              <w:rPr>
                <w:color w:val="000000"/>
              </w:rPr>
              <w:t>произведений Д. Н. Мамина-Сибиряка, К. Г. </w:t>
            </w:r>
            <w:proofErr w:type="gramEnd"/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30" w:lineRule="auto"/>
              <w:ind w:left="72"/>
            </w:pPr>
            <w:r w:rsidRPr="00831F90">
              <w:rPr>
                <w:color w:val="000000"/>
              </w:rPr>
              <w:t>Паустовского, М. М. 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83" w:lineRule="auto"/>
              <w:ind w:left="72" w:right="144"/>
            </w:pPr>
            <w:proofErr w:type="gramStart"/>
            <w:r w:rsidRPr="00831F90">
              <w:rPr>
                <w:color w:val="000000"/>
              </w:rPr>
              <w:t>Пришвина, С. В. Образцова, В. Л. Дурова, Б. С. Житкова и др.).</w:t>
            </w:r>
            <w:proofErr w:type="gramEnd"/>
            <w:r w:rsidRPr="00831F90">
              <w:rPr>
                <w:color w:val="000000"/>
              </w:rPr>
              <w:t xml:space="preserve"> </w:t>
            </w:r>
            <w:proofErr w:type="gramStart"/>
            <w:r w:rsidRPr="00831F90">
              <w:rPr>
                <w:color w:val="000000"/>
              </w:rPr>
              <w:t xml:space="preserve">Особенности рассказа: тема, герои, реальность </w:t>
            </w:r>
            <w:r w:rsidRPr="00831F90">
              <w:br/>
            </w:r>
            <w:r w:rsidRPr="00831F90">
              <w:rPr>
                <w:color w:val="000000"/>
              </w:rPr>
              <w:t xml:space="preserve">событий, композиция, </w:t>
            </w:r>
            <w:r w:rsidRPr="00831F90">
              <w:br/>
            </w:r>
            <w:r w:rsidRPr="00831F90">
              <w:rPr>
                <w:color w:val="000000"/>
              </w:rPr>
              <w:t>объекты описания (портрет героя, описание интерьера)</w:t>
            </w:r>
            <w:proofErr w:type="gramEnd"/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</w:tbl>
    <w:p w:rsidR="00C41B13" w:rsidRPr="002471A3" w:rsidRDefault="00C41B13" w:rsidP="00C41B13">
      <w:pPr>
        <w:autoSpaceDE w:val="0"/>
        <w:autoSpaceDN w:val="0"/>
        <w:spacing w:after="0" w:line="14" w:lineRule="exact"/>
      </w:pPr>
    </w:p>
    <w:p w:rsidR="00C41B13" w:rsidRPr="002471A3" w:rsidRDefault="00C41B13" w:rsidP="00C41B13">
      <w:pPr>
        <w:sectPr w:rsidR="00C41B13" w:rsidRPr="002471A3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2471A3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2352"/>
        <w:gridCol w:w="1668"/>
        <w:gridCol w:w="1164"/>
        <w:gridCol w:w="1490"/>
      </w:tblGrid>
      <w:tr w:rsidR="00C41B13" w:rsidRPr="00D70437" w:rsidTr="00C41B13">
        <w:trPr>
          <w:trHeight w:hRule="exact" w:val="5870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</w:pPr>
            <w:proofErr w:type="gramStart"/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Человек и </w:t>
            </w:r>
            <w:r w:rsidRPr="00831F90">
              <w:br/>
            </w:r>
            <w:r w:rsidRPr="00831F90">
              <w:rPr>
                <w:color w:val="000000"/>
              </w:rPr>
              <w:t xml:space="preserve">его отношения с животными: верность, преданность, забота и любовь (расширение круга чтения на примере </w:t>
            </w:r>
            <w:r w:rsidRPr="00831F90">
              <w:br/>
            </w:r>
            <w:r w:rsidRPr="00831F90">
              <w:rPr>
                <w:color w:val="000000"/>
              </w:rPr>
              <w:t>произведений Д. Н. Мамина-Сибиряка, К. Г. </w:t>
            </w:r>
            <w:proofErr w:type="gramEnd"/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30" w:lineRule="auto"/>
              <w:ind w:left="72"/>
            </w:pPr>
            <w:r w:rsidRPr="00831F90">
              <w:rPr>
                <w:color w:val="000000"/>
              </w:rPr>
              <w:t>Паустовского, М. М. 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2" w:after="0" w:line="283" w:lineRule="auto"/>
              <w:ind w:left="72" w:right="144"/>
            </w:pPr>
            <w:proofErr w:type="gramStart"/>
            <w:r w:rsidRPr="00831F90">
              <w:rPr>
                <w:color w:val="000000"/>
              </w:rPr>
              <w:t>Пришвина, С. В. Образцова, В. Л. Дурова, Б. С. Житкова и др.).</w:t>
            </w:r>
            <w:proofErr w:type="gramEnd"/>
            <w:r w:rsidRPr="00831F90">
              <w:rPr>
                <w:color w:val="000000"/>
              </w:rPr>
              <w:t xml:space="preserve"> </w:t>
            </w:r>
            <w:proofErr w:type="gramStart"/>
            <w:r w:rsidRPr="00831F90">
              <w:rPr>
                <w:color w:val="000000"/>
              </w:rPr>
              <w:t xml:space="preserve">Особенности рассказа: тема, герои, реальность </w:t>
            </w:r>
            <w:r w:rsidRPr="00831F90">
              <w:br/>
            </w:r>
            <w:r w:rsidRPr="00831F90">
              <w:rPr>
                <w:color w:val="000000"/>
              </w:rPr>
              <w:t xml:space="preserve">событий, композиция, </w:t>
            </w:r>
            <w:r w:rsidRPr="00831F90">
              <w:br/>
            </w:r>
            <w:r w:rsidRPr="00831F90">
              <w:rPr>
                <w:color w:val="000000"/>
              </w:rPr>
              <w:t>объекты описания (портрет героя, описание интерьера)</w:t>
            </w:r>
            <w:proofErr w:type="gramEnd"/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64231B" w:rsidRDefault="00C41B13" w:rsidP="00C41B1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  <w:tr w:rsidR="00C41B13" w:rsidRPr="00D70437" w:rsidTr="00C41B13">
        <w:trPr>
          <w:trHeight w:val="7652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81" w:lineRule="auto"/>
              <w:ind w:left="72" w:right="144"/>
              <w:rPr>
                <w:color w:val="000000"/>
              </w:rPr>
            </w:pPr>
            <w:r w:rsidRPr="0064231B">
              <w:rPr>
                <w:b/>
                <w:color w:val="000000"/>
                <w:u w:val="single"/>
              </w:rPr>
              <w:t>Произведения о детях</w:t>
            </w:r>
            <w:r w:rsidRPr="00831F90">
              <w:rPr>
                <w:color w:val="000000"/>
              </w:rPr>
              <w:t xml:space="preserve"> </w:t>
            </w:r>
          </w:p>
          <w:p w:rsidR="00C41B13" w:rsidRPr="0064231B" w:rsidRDefault="00C41B13" w:rsidP="00C41B13">
            <w:pPr>
              <w:autoSpaceDE w:val="0"/>
              <w:autoSpaceDN w:val="0"/>
              <w:spacing w:before="98" w:after="0" w:line="281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Дети — герои произведений: раскрытие тем «Разные </w:t>
            </w:r>
            <w:r w:rsidRPr="00831F90">
              <w:br/>
            </w:r>
            <w:r w:rsidRPr="00831F90">
              <w:rPr>
                <w:color w:val="000000"/>
              </w:rPr>
              <w:t xml:space="preserve">детские судьбы», «Дети на войне». </w:t>
            </w:r>
            <w:r w:rsidRPr="0064231B">
              <w:rPr>
                <w:color w:val="000000"/>
              </w:rPr>
              <w:t>Отличие автора от героя и рассказчика.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Отличие автора от героя и рассказчика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3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Отличие автора от героя и рассказчика. Герой </w:t>
            </w:r>
            <w:r w:rsidRPr="00831F90">
              <w:br/>
            </w:r>
            <w:r w:rsidRPr="00831F90">
              <w:rPr>
                <w:color w:val="000000"/>
              </w:rPr>
              <w:t xml:space="preserve">художественного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произведения: время и место проживания, особенности </w:t>
            </w:r>
            <w:r w:rsidRPr="00831F90">
              <w:br/>
            </w:r>
            <w:r w:rsidRPr="00831F90">
              <w:rPr>
                <w:color w:val="000000"/>
              </w:rPr>
              <w:t>внешнего вида и характера.</w:t>
            </w:r>
          </w:p>
          <w:p w:rsidR="00C41B13" w:rsidRPr="0064231B" w:rsidRDefault="00C41B13" w:rsidP="00C41B13">
            <w:pPr>
              <w:autoSpaceDE w:val="0"/>
              <w:autoSpaceDN w:val="0"/>
              <w:spacing w:before="98" w:after="0" w:line="281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Историческая обстановка как фон создания произведения: судьбы крестьянских детей, дети на войне.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64231B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t>18час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101CD5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t>3 четверть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101CD5" w:rsidRDefault="00C41B13" w:rsidP="00C41B13">
            <w:r>
              <w:t xml:space="preserve"> 17 </w:t>
            </w:r>
            <w:proofErr w:type="gramStart"/>
            <w:r>
              <w:t>п</w:t>
            </w:r>
            <w:proofErr w:type="gramEnd"/>
            <w:r>
              <w:t>/р, 1к/р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64231B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37BC4">
              <w:t>https://resh.edu.ru/subject/7/3</w:t>
            </w:r>
          </w:p>
        </w:tc>
      </w:tr>
    </w:tbl>
    <w:p w:rsidR="00C41B13" w:rsidRPr="0064231B" w:rsidRDefault="00C41B13" w:rsidP="00C41B13">
      <w:pPr>
        <w:autoSpaceDE w:val="0"/>
        <w:autoSpaceDN w:val="0"/>
        <w:spacing w:after="0" w:line="14" w:lineRule="exact"/>
      </w:pPr>
    </w:p>
    <w:p w:rsidR="00C41B13" w:rsidRPr="0064231B" w:rsidRDefault="00C41B13" w:rsidP="00C41B13">
      <w:pPr>
        <w:sectPr w:rsidR="00C41B13" w:rsidRPr="0064231B">
          <w:pgSz w:w="11900" w:h="16840"/>
          <w:pgMar w:top="284" w:right="650" w:bottom="135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64231B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2352"/>
        <w:gridCol w:w="1668"/>
        <w:gridCol w:w="1164"/>
        <w:gridCol w:w="1490"/>
      </w:tblGrid>
      <w:tr w:rsidR="00C41B13" w:rsidRPr="00D70437" w:rsidTr="00C41B13">
        <w:trPr>
          <w:trHeight w:val="14046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64231B" w:rsidRDefault="00C41B13" w:rsidP="00C41B13">
            <w:pPr>
              <w:autoSpaceDE w:val="0"/>
              <w:autoSpaceDN w:val="0"/>
              <w:spacing w:before="98" w:after="0" w:line="281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Историческая обстановка как фон создания произведения: судьбы крестьянских детей, дети на войне. </w:t>
            </w:r>
            <w:r w:rsidRPr="0064231B">
              <w:rPr>
                <w:color w:val="000000"/>
              </w:rPr>
              <w:t xml:space="preserve">Анализ и </w:t>
            </w:r>
            <w:r w:rsidRPr="0064231B">
              <w:br/>
            </w:r>
            <w:r w:rsidRPr="0064231B">
              <w:rPr>
                <w:color w:val="000000"/>
              </w:rPr>
              <w:t>интерпретация текста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3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Историческая обстановка как фон создания произведения: судьбы крестьянских детей, дети на войне. Основные </w:t>
            </w:r>
            <w:r w:rsidRPr="00831F90">
              <w:br/>
            </w:r>
            <w:r w:rsidRPr="00831F90">
              <w:rPr>
                <w:color w:val="000000"/>
              </w:rPr>
              <w:t>события сюжета, отношение к ним героев произведения.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71" w:lineRule="auto"/>
              <w:ind w:left="72" w:right="432"/>
            </w:pPr>
            <w:r w:rsidRPr="00831F90">
              <w:rPr>
                <w:color w:val="000000"/>
              </w:rPr>
              <w:t xml:space="preserve">Оценка нравственных </w:t>
            </w:r>
            <w:r w:rsidRPr="00831F90">
              <w:br/>
            </w:r>
            <w:r w:rsidRPr="00831F90">
              <w:rPr>
                <w:color w:val="000000"/>
              </w:rPr>
              <w:t>качеств, проявляющихся в военное время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Герой художественного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произведения: время и место проживания, особенности </w:t>
            </w:r>
            <w:r w:rsidRPr="00831F90">
              <w:br/>
            </w:r>
            <w:r w:rsidRPr="00831F90">
              <w:rPr>
                <w:color w:val="000000"/>
              </w:rPr>
              <w:t xml:space="preserve">внешнего вида и характера. Основные события сюжета, отношение к ним героев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произведения. Оценка </w:t>
            </w:r>
            <w:r w:rsidRPr="00831F90">
              <w:br/>
            </w:r>
            <w:r w:rsidRPr="00831F90">
              <w:rPr>
                <w:color w:val="000000"/>
              </w:rPr>
              <w:t xml:space="preserve">нравственных качеств, </w:t>
            </w:r>
            <w:r w:rsidRPr="00831F90">
              <w:br/>
            </w:r>
            <w:r w:rsidRPr="00831F90">
              <w:rPr>
                <w:color w:val="000000"/>
              </w:rPr>
              <w:t>проявляющихся в военное время</w:t>
            </w:r>
          </w:p>
          <w:p w:rsidR="00C41B13" w:rsidRPr="0064231B" w:rsidRDefault="00C41B13" w:rsidP="00C41B13">
            <w:pPr>
              <w:autoSpaceDE w:val="0"/>
              <w:autoSpaceDN w:val="0"/>
              <w:spacing w:before="98" w:after="0" w:line="283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Дети — герои произведений: раскрытие тем «Разные </w:t>
            </w:r>
            <w:r w:rsidRPr="00831F90">
              <w:br/>
            </w:r>
            <w:r w:rsidRPr="00831F90">
              <w:rPr>
                <w:color w:val="000000"/>
              </w:rPr>
              <w:t xml:space="preserve">детские судьбы», «Дети на войне». </w:t>
            </w:r>
            <w:r w:rsidRPr="0064231B">
              <w:rPr>
                <w:color w:val="000000"/>
              </w:rPr>
              <w:t>Анализ структуры текста. Заголовок. Главная мысль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Дети — герои произведений.</w:t>
            </w:r>
          </w:p>
          <w:p w:rsidR="00C41B13" w:rsidRPr="002471A3" w:rsidRDefault="00C41B13" w:rsidP="00C41B13">
            <w:pPr>
              <w:autoSpaceDE w:val="0"/>
              <w:autoSpaceDN w:val="0"/>
              <w:spacing w:before="70" w:after="0" w:line="262" w:lineRule="auto"/>
              <w:ind w:left="72" w:right="864"/>
            </w:pPr>
            <w:r w:rsidRPr="002471A3">
              <w:rPr>
                <w:color w:val="000000"/>
              </w:rPr>
              <w:t>Оценка нравственных качеств.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64231B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</w:tbl>
    <w:p w:rsidR="00C41B13" w:rsidRPr="0064231B" w:rsidRDefault="00C41B13" w:rsidP="00C41B13">
      <w:pPr>
        <w:autoSpaceDE w:val="0"/>
        <w:autoSpaceDN w:val="0"/>
        <w:spacing w:after="0" w:line="14" w:lineRule="exact"/>
      </w:pPr>
    </w:p>
    <w:p w:rsidR="00C41B13" w:rsidRPr="0064231B" w:rsidRDefault="00C41B13" w:rsidP="00C41B13">
      <w:pPr>
        <w:sectPr w:rsidR="00C41B13" w:rsidRPr="0064231B">
          <w:pgSz w:w="11900" w:h="16840"/>
          <w:pgMar w:top="284" w:right="650" w:bottom="135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64231B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2352"/>
        <w:gridCol w:w="1668"/>
        <w:gridCol w:w="1164"/>
        <w:gridCol w:w="1490"/>
      </w:tblGrid>
      <w:tr w:rsidR="00C41B13" w:rsidRPr="00D70437" w:rsidTr="00C41B13">
        <w:trPr>
          <w:trHeight w:val="12538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Дети — герои произведений. Основные события сюжета, отношение к ним героев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произведения. Оценка </w:t>
            </w:r>
            <w:r w:rsidRPr="00831F90">
              <w:br/>
            </w:r>
            <w:r w:rsidRPr="00831F90">
              <w:rPr>
                <w:color w:val="000000"/>
              </w:rPr>
              <w:t xml:space="preserve">нравственных качеств, </w:t>
            </w:r>
            <w:r w:rsidRPr="00831F90">
              <w:br/>
            </w:r>
            <w:r w:rsidRPr="00831F90">
              <w:rPr>
                <w:color w:val="000000"/>
              </w:rPr>
              <w:t>проявляющихся в военное время. Вопросы по тексту.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Дети — герои произведений. Основные события сюжета, отношение к ним героев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произведения. Оценка </w:t>
            </w:r>
            <w:r w:rsidRPr="00831F90">
              <w:br/>
            </w:r>
            <w:r w:rsidRPr="00831F90">
              <w:rPr>
                <w:color w:val="000000"/>
              </w:rPr>
              <w:t xml:space="preserve">нравственных качеств, </w:t>
            </w:r>
            <w:r w:rsidRPr="00831F90">
              <w:br/>
            </w:r>
            <w:r w:rsidRPr="00831F90">
              <w:rPr>
                <w:color w:val="000000"/>
              </w:rPr>
              <w:t>проявляющихся в военное время. Информация в тексте, смысловые части, заголовок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8" w:lineRule="auto"/>
              <w:ind w:left="576" w:hanging="576"/>
              <w:jc w:val="both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Дети — герои произведений: раскрытие тем «Разные </w:t>
            </w:r>
            <w:r w:rsidRPr="00831F90">
              <w:br/>
            </w:r>
            <w:r w:rsidRPr="00831F90">
              <w:rPr>
                <w:color w:val="000000"/>
              </w:rPr>
              <w:t xml:space="preserve">детские судьбы», «Дети на войне». Отличие автора от </w:t>
            </w:r>
            <w:r w:rsidRPr="00831F90">
              <w:br/>
            </w:r>
            <w:r w:rsidRPr="00831F90">
              <w:rPr>
                <w:color w:val="000000"/>
              </w:rPr>
              <w:t xml:space="preserve">героя и рассказчика. Герой художественного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произведения: время и место проживания, особенности </w:t>
            </w:r>
            <w:r w:rsidRPr="00831F90">
              <w:br/>
            </w:r>
            <w:r w:rsidRPr="00831F90">
              <w:rPr>
                <w:color w:val="000000"/>
              </w:rPr>
              <w:t xml:space="preserve">внешнего вида и характера. Историческая обстановка как фон создания произведения: судьбы крестьянских детей, дети на войне. Основные </w:t>
            </w:r>
            <w:r w:rsidRPr="00831F90">
              <w:br/>
            </w:r>
            <w:r w:rsidRPr="00831F90">
              <w:rPr>
                <w:color w:val="000000"/>
              </w:rPr>
              <w:t>события сюжета, отношение к ним героев произведения.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71" w:lineRule="auto"/>
              <w:ind w:left="72" w:right="432"/>
              <w:jc w:val="both"/>
            </w:pPr>
            <w:r w:rsidRPr="00831F90">
              <w:rPr>
                <w:color w:val="000000"/>
              </w:rPr>
              <w:t xml:space="preserve">Оценка нравственных </w:t>
            </w:r>
            <w:r w:rsidRPr="00831F90">
              <w:br/>
            </w:r>
            <w:r w:rsidRPr="00831F90">
              <w:rPr>
                <w:color w:val="000000"/>
              </w:rPr>
              <w:t>качеств, проявляющихся в военное время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</w:tbl>
    <w:p w:rsidR="00C41B13" w:rsidRPr="002471A3" w:rsidRDefault="00C41B13" w:rsidP="00C41B13">
      <w:pPr>
        <w:autoSpaceDE w:val="0"/>
        <w:autoSpaceDN w:val="0"/>
        <w:spacing w:after="0" w:line="14" w:lineRule="exact"/>
      </w:pPr>
    </w:p>
    <w:p w:rsidR="00C41B13" w:rsidRPr="002471A3" w:rsidRDefault="00C41B13" w:rsidP="00C41B13">
      <w:pPr>
        <w:sectPr w:rsidR="00C41B13" w:rsidRPr="002471A3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2471A3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2352"/>
        <w:gridCol w:w="1668"/>
        <w:gridCol w:w="1164"/>
        <w:gridCol w:w="1490"/>
      </w:tblGrid>
      <w:tr w:rsidR="00C41B13" w:rsidRPr="00101CD5" w:rsidTr="00C41B13">
        <w:trPr>
          <w:trHeight w:val="14890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 w:line="288" w:lineRule="auto"/>
              <w:ind w:left="576" w:hanging="576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Дети — герои произведений: раскрытие тем «Разные </w:t>
            </w:r>
            <w:r w:rsidRPr="00831F90">
              <w:br/>
            </w:r>
            <w:r w:rsidRPr="00831F90">
              <w:rPr>
                <w:color w:val="000000"/>
              </w:rPr>
              <w:t xml:space="preserve">детские судьбы», «Дети на войне». Отличие автора от </w:t>
            </w:r>
            <w:r w:rsidRPr="00831F90">
              <w:br/>
            </w:r>
            <w:r w:rsidRPr="00831F90">
              <w:rPr>
                <w:color w:val="000000"/>
              </w:rPr>
              <w:t xml:space="preserve">героя и рассказчика. Герой художественного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произведения: время и место проживания, особенности </w:t>
            </w:r>
            <w:r w:rsidRPr="00831F90">
              <w:br/>
            </w:r>
            <w:r w:rsidRPr="00831F90">
              <w:rPr>
                <w:color w:val="000000"/>
              </w:rPr>
              <w:t xml:space="preserve">внешнего вида и характера. Историческая обстановка как фон создания произведения: судьбы крестьянских детей, дети на войне. Основные </w:t>
            </w:r>
            <w:r w:rsidRPr="00831F90">
              <w:br/>
            </w:r>
            <w:r w:rsidRPr="00831F90">
              <w:rPr>
                <w:color w:val="000000"/>
              </w:rPr>
              <w:t>события сюжета, отношение к ним героев произведения.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71" w:lineRule="auto"/>
              <w:ind w:left="72" w:right="432"/>
            </w:pPr>
            <w:r w:rsidRPr="00831F90">
              <w:rPr>
                <w:color w:val="000000"/>
              </w:rPr>
              <w:t xml:space="preserve">Оценка нравственных </w:t>
            </w:r>
            <w:r w:rsidRPr="00831F90">
              <w:br/>
            </w:r>
            <w:r w:rsidRPr="00831F90">
              <w:rPr>
                <w:color w:val="000000"/>
              </w:rPr>
              <w:t>качеств, проявляющихся в военное время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8" w:lineRule="auto"/>
              <w:ind w:left="576" w:hanging="576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Дети — герои произведений: раскрытие тем «Разные </w:t>
            </w:r>
            <w:r w:rsidRPr="00831F90">
              <w:br/>
            </w:r>
            <w:r w:rsidRPr="00831F90">
              <w:rPr>
                <w:color w:val="000000"/>
              </w:rPr>
              <w:t xml:space="preserve">детские судьбы», «Дети на войне». Отличие автора от </w:t>
            </w:r>
            <w:r w:rsidRPr="00831F90">
              <w:br/>
            </w:r>
            <w:r w:rsidRPr="00831F90">
              <w:rPr>
                <w:color w:val="000000"/>
              </w:rPr>
              <w:t xml:space="preserve">героя и рассказчика. Герой художественного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произведения: время и место проживания, особенности </w:t>
            </w:r>
            <w:r w:rsidRPr="00831F90">
              <w:br/>
            </w:r>
            <w:r w:rsidRPr="00831F90">
              <w:rPr>
                <w:color w:val="000000"/>
              </w:rPr>
              <w:t xml:space="preserve">внешнего вида и характера. Историческая обстановка как фон создания произведения: судьбы крестьянских детей, дети на войне. Основные </w:t>
            </w:r>
            <w:r w:rsidRPr="00831F90">
              <w:br/>
            </w:r>
            <w:r w:rsidRPr="00831F90">
              <w:rPr>
                <w:color w:val="000000"/>
              </w:rPr>
              <w:t>события сюжета, отношение к ним героев произведения.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71" w:lineRule="auto"/>
              <w:ind w:left="72" w:right="432"/>
            </w:pPr>
            <w:r w:rsidRPr="00831F90">
              <w:rPr>
                <w:color w:val="000000"/>
              </w:rPr>
              <w:t xml:space="preserve">Оценка нравственных </w:t>
            </w:r>
            <w:r w:rsidRPr="00831F90">
              <w:br/>
            </w:r>
            <w:r w:rsidRPr="00831F90">
              <w:rPr>
                <w:color w:val="000000"/>
              </w:rPr>
              <w:t>качеств, проявляющихся в военное время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Определение главной мысли произведения Определение последовательности событий в произведении. </w:t>
            </w:r>
            <w:r w:rsidRPr="0064231B">
              <w:rPr>
                <w:color w:val="000000"/>
              </w:rPr>
              <w:t>План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64231B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64231B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64231B" w:rsidRDefault="00C41B13" w:rsidP="00C41B13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64231B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</w:tbl>
    <w:p w:rsidR="00C41B13" w:rsidRPr="0064231B" w:rsidRDefault="00C41B13" w:rsidP="00C41B13">
      <w:pPr>
        <w:autoSpaceDE w:val="0"/>
        <w:autoSpaceDN w:val="0"/>
        <w:spacing w:after="0" w:line="14" w:lineRule="exact"/>
      </w:pPr>
    </w:p>
    <w:p w:rsidR="00C41B13" w:rsidRPr="0064231B" w:rsidRDefault="00C41B13" w:rsidP="00C41B13">
      <w:pPr>
        <w:sectPr w:rsidR="00C41B13" w:rsidRPr="0064231B">
          <w:pgSz w:w="11900" w:h="16840"/>
          <w:pgMar w:top="284" w:right="650" w:bottom="6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64231B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2352"/>
        <w:gridCol w:w="1668"/>
        <w:gridCol w:w="1164"/>
        <w:gridCol w:w="1490"/>
      </w:tblGrid>
      <w:tr w:rsidR="00C41B13" w:rsidRPr="00D70437" w:rsidTr="00C41B13">
        <w:trPr>
          <w:trHeight w:val="5836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64231B" w:rsidRDefault="00C41B13" w:rsidP="00C41B13">
            <w:pPr>
              <w:autoSpaceDE w:val="0"/>
              <w:autoSpaceDN w:val="0"/>
              <w:spacing w:before="98" w:after="0" w:line="281" w:lineRule="auto"/>
              <w:ind w:left="156" w:right="144" w:hanging="156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Определение главной мысли произведения Определение последовательности событий в произведении. </w:t>
            </w:r>
            <w:r w:rsidRPr="0064231B">
              <w:rPr>
                <w:color w:val="000000"/>
              </w:rPr>
              <w:t>План.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1" w:lineRule="auto"/>
              <w:ind w:left="156" w:hanging="156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Определение главной мысли произведения Отличие автора произведения от героя и </w:t>
            </w:r>
            <w:r w:rsidRPr="00831F90">
              <w:br/>
            </w:r>
            <w:r w:rsidRPr="00831F90">
              <w:rPr>
                <w:color w:val="000000"/>
              </w:rPr>
              <w:t>рассказчика Портрет героя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/>
              <w:ind w:left="156" w:right="144" w:hanging="156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Определение главной мысли произведения Оценка </w:t>
            </w:r>
            <w:r w:rsidRPr="00831F90">
              <w:br/>
            </w:r>
            <w:r w:rsidRPr="00831F90">
              <w:rPr>
                <w:color w:val="000000"/>
              </w:rPr>
              <w:t>поступков героев.</w:t>
            </w:r>
          </w:p>
          <w:p w:rsidR="00C41B13" w:rsidRPr="0064231B" w:rsidRDefault="00C41B13" w:rsidP="00C41B13">
            <w:pPr>
              <w:autoSpaceDE w:val="0"/>
              <w:autoSpaceDN w:val="0"/>
              <w:spacing w:before="70" w:after="0" w:line="262" w:lineRule="auto"/>
              <w:ind w:right="288"/>
              <w:jc w:val="center"/>
            </w:pPr>
            <w:r w:rsidRPr="00831F90">
              <w:rPr>
                <w:color w:val="000000"/>
              </w:rPr>
              <w:t>Характеристика отношения автора к героям, поступкам.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  <w:tr w:rsidR="00C41B13" w:rsidRPr="00D70437" w:rsidTr="00C41B13">
        <w:trPr>
          <w:trHeight w:val="8632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81" w:lineRule="auto"/>
              <w:ind w:left="576" w:right="720" w:hanging="576"/>
              <w:jc w:val="center"/>
              <w:rPr>
                <w:color w:val="000000"/>
              </w:rPr>
            </w:pPr>
            <w:r w:rsidRPr="0064231B">
              <w:rPr>
                <w:b/>
                <w:color w:val="000000"/>
                <w:u w:val="single"/>
              </w:rPr>
              <w:t xml:space="preserve">Юмористические </w:t>
            </w:r>
            <w:r w:rsidRPr="0064231B">
              <w:rPr>
                <w:b/>
                <w:u w:val="single"/>
              </w:rPr>
              <w:br/>
            </w:r>
            <w:r w:rsidRPr="0064231B">
              <w:rPr>
                <w:b/>
                <w:color w:val="000000"/>
                <w:u w:val="single"/>
              </w:rPr>
              <w:t>произведения</w:t>
            </w:r>
            <w:r w:rsidRPr="00831F90">
              <w:rPr>
                <w:color w:val="000000"/>
              </w:rPr>
              <w:t xml:space="preserve"> 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1" w:lineRule="auto"/>
              <w:ind w:left="576" w:right="720" w:hanging="576"/>
            </w:pPr>
            <w:r>
              <w:rPr>
                <w:color w:val="000000"/>
              </w:rPr>
              <w:t>--</w:t>
            </w:r>
            <w:r w:rsidRPr="00831F90">
              <w:rPr>
                <w:color w:val="000000"/>
              </w:rPr>
              <w:t xml:space="preserve">Комичность как основа сюжета. Герой </w:t>
            </w:r>
            <w:r w:rsidRPr="00831F90">
              <w:br/>
            </w:r>
            <w:r w:rsidRPr="00831F90">
              <w:rPr>
                <w:color w:val="000000"/>
              </w:rPr>
              <w:t xml:space="preserve">юмористического </w:t>
            </w:r>
            <w:r w:rsidRPr="00831F90">
              <w:br/>
            </w:r>
            <w:r w:rsidRPr="00831F90">
              <w:rPr>
                <w:color w:val="000000"/>
              </w:rPr>
              <w:t>произведения.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3" w:lineRule="auto"/>
              <w:ind w:left="576" w:right="144" w:hanging="576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</w:t>
            </w:r>
            <w:r w:rsidRPr="00831F90">
              <w:br/>
            </w:r>
            <w:r w:rsidRPr="00831F90">
              <w:rPr>
                <w:color w:val="000000"/>
              </w:rPr>
              <w:t xml:space="preserve">Комичность как основа </w:t>
            </w:r>
            <w:r w:rsidRPr="00831F90">
              <w:br/>
            </w:r>
            <w:r w:rsidRPr="00831F90">
              <w:rPr>
                <w:color w:val="000000"/>
              </w:rPr>
              <w:t xml:space="preserve">сюжета. Средства </w:t>
            </w:r>
            <w:r w:rsidRPr="00831F90">
              <w:br/>
            </w:r>
            <w:r w:rsidRPr="00831F90">
              <w:rPr>
                <w:color w:val="000000"/>
              </w:rPr>
              <w:t xml:space="preserve">выразительности текста </w:t>
            </w:r>
            <w:r w:rsidRPr="00831F90">
              <w:br/>
            </w:r>
            <w:r w:rsidRPr="00831F90">
              <w:rPr>
                <w:color w:val="000000"/>
              </w:rPr>
              <w:t xml:space="preserve">юмористического </w:t>
            </w:r>
            <w:r w:rsidRPr="00831F90">
              <w:br/>
            </w:r>
            <w:r w:rsidRPr="00831F90">
              <w:rPr>
                <w:color w:val="000000"/>
              </w:rPr>
              <w:t>содержания: преувеличение.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Комичность как основа </w:t>
            </w:r>
            <w:r w:rsidRPr="00831F90">
              <w:br/>
            </w:r>
            <w:r w:rsidRPr="00831F90">
              <w:rPr>
                <w:color w:val="000000"/>
              </w:rPr>
              <w:t xml:space="preserve">сюжета. Герой </w:t>
            </w:r>
            <w:r w:rsidRPr="00831F90">
              <w:br/>
            </w:r>
            <w:r w:rsidRPr="00831F90">
              <w:rPr>
                <w:color w:val="000000"/>
              </w:rPr>
              <w:t xml:space="preserve">юмористического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произведения. Средства </w:t>
            </w:r>
            <w:r w:rsidRPr="00831F90">
              <w:br/>
            </w:r>
            <w:r w:rsidRPr="00831F90">
              <w:rPr>
                <w:color w:val="000000"/>
              </w:rPr>
              <w:t xml:space="preserve">выразительности текста </w:t>
            </w:r>
            <w:r w:rsidRPr="00831F90">
              <w:br/>
            </w:r>
            <w:r w:rsidRPr="00831F90">
              <w:rPr>
                <w:color w:val="000000"/>
              </w:rPr>
              <w:t xml:space="preserve">юмористического </w:t>
            </w:r>
            <w:r w:rsidRPr="00831F90">
              <w:br/>
            </w:r>
            <w:r w:rsidRPr="00831F90">
              <w:rPr>
                <w:color w:val="000000"/>
              </w:rPr>
              <w:t>содержания: преувеличение.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71" w:lineRule="auto"/>
              <w:ind w:left="72" w:right="288"/>
            </w:pPr>
            <w:r w:rsidRPr="00831F90">
              <w:rPr>
                <w:color w:val="000000"/>
              </w:rPr>
              <w:t>Авторы юмористических рассказов: М. М. Зощенко, Н. Н. Носов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64231B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color w:val="000000"/>
              </w:rPr>
              <w:t>6 час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101CD5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t>4 четверть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101CD5" w:rsidRDefault="00C41B13" w:rsidP="00C41B13">
            <w:r>
              <w:t xml:space="preserve">6 </w:t>
            </w:r>
            <w:proofErr w:type="gramStart"/>
            <w:r>
              <w:t>п</w:t>
            </w:r>
            <w:proofErr w:type="gramEnd"/>
            <w:r>
              <w:t>/р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D37BC4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37BC4">
              <w:t>https://resh.edu.ru/subject/7/3</w:t>
            </w:r>
          </w:p>
        </w:tc>
      </w:tr>
    </w:tbl>
    <w:p w:rsidR="00C41B13" w:rsidRPr="00D37BC4" w:rsidRDefault="00C41B13" w:rsidP="00C41B13">
      <w:pPr>
        <w:autoSpaceDE w:val="0"/>
        <w:autoSpaceDN w:val="0"/>
        <w:spacing w:after="0" w:line="14" w:lineRule="exact"/>
      </w:pPr>
    </w:p>
    <w:p w:rsidR="00C41B13" w:rsidRPr="00D37BC4" w:rsidRDefault="00C41B13" w:rsidP="00C41B13">
      <w:pPr>
        <w:sectPr w:rsidR="00C41B13" w:rsidRPr="00D37BC4">
          <w:pgSz w:w="11900" w:h="16840"/>
          <w:pgMar w:top="284" w:right="650" w:bottom="7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D37BC4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2352"/>
        <w:gridCol w:w="1668"/>
        <w:gridCol w:w="1164"/>
        <w:gridCol w:w="1490"/>
      </w:tblGrid>
      <w:tr w:rsidR="00C41B13" w:rsidRPr="0064231B" w:rsidTr="00C41B13">
        <w:trPr>
          <w:trHeight w:val="5234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/>
              <w:ind w:left="576" w:right="144" w:hanging="576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Авторы юмористических рассказов: М. М. Зощенко, Н. Н. Носов</w:t>
            </w:r>
          </w:p>
          <w:p w:rsidR="00C41B13" w:rsidRPr="0064231B" w:rsidRDefault="00C41B13" w:rsidP="00C41B13">
            <w:pPr>
              <w:autoSpaceDE w:val="0"/>
              <w:autoSpaceDN w:val="0"/>
              <w:spacing w:before="98" w:after="0" w:line="281" w:lineRule="auto"/>
              <w:ind w:left="576" w:right="576" w:hanging="576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</w:t>
            </w:r>
            <w:r w:rsidRPr="00831F90">
              <w:br/>
            </w:r>
            <w:r w:rsidRPr="00831F90">
              <w:rPr>
                <w:color w:val="000000"/>
              </w:rPr>
              <w:t xml:space="preserve">Комичность как основа сюжета. Пересказ. </w:t>
            </w:r>
            <w:r w:rsidRPr="0064231B">
              <w:rPr>
                <w:color w:val="000000"/>
              </w:rPr>
              <w:t>Виды пересказа</w:t>
            </w:r>
          </w:p>
          <w:p w:rsidR="00C41B13" w:rsidRPr="0064231B" w:rsidRDefault="00C41B13" w:rsidP="00C41B13">
            <w:pPr>
              <w:autoSpaceDE w:val="0"/>
              <w:autoSpaceDN w:val="0"/>
              <w:spacing w:before="100" w:after="0" w:line="281" w:lineRule="auto"/>
              <w:ind w:left="576" w:right="576" w:hanging="576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Комичность как основа сюжета. Пересказ. </w:t>
            </w:r>
            <w:r w:rsidRPr="0064231B">
              <w:rPr>
                <w:color w:val="000000"/>
              </w:rPr>
              <w:t>Виды пересказа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Круг чтения: литературные сказки Ш. Перро, Х.-К.</w:t>
            </w:r>
          </w:p>
          <w:p w:rsidR="00C41B13" w:rsidRDefault="00C41B13" w:rsidP="00C41B13">
            <w:pPr>
              <w:autoSpaceDE w:val="0"/>
              <w:autoSpaceDN w:val="0"/>
              <w:spacing w:before="70" w:after="0" w:line="262" w:lineRule="auto"/>
              <w:ind w:left="72" w:right="288"/>
              <w:rPr>
                <w:color w:val="000000"/>
              </w:rPr>
            </w:pPr>
            <w:r w:rsidRPr="00831F90">
              <w:rPr>
                <w:color w:val="000000"/>
              </w:rPr>
              <w:t xml:space="preserve">Андерсена, Ц. </w:t>
            </w:r>
            <w:proofErr w:type="spellStart"/>
            <w:r w:rsidRPr="00831F90">
              <w:rPr>
                <w:color w:val="000000"/>
              </w:rPr>
              <w:t>Топелиуса</w:t>
            </w:r>
            <w:proofErr w:type="spellEnd"/>
            <w:r w:rsidRPr="00831F90">
              <w:rPr>
                <w:color w:val="000000"/>
              </w:rPr>
              <w:t xml:space="preserve">, Р. Киплинга, </w:t>
            </w:r>
            <w:proofErr w:type="gramStart"/>
            <w:r w:rsidRPr="00831F90">
              <w:rPr>
                <w:color w:val="000000"/>
              </w:rPr>
              <w:t>Дж</w:t>
            </w:r>
            <w:proofErr w:type="gramEnd"/>
            <w:r w:rsidRPr="00831F90">
              <w:rPr>
                <w:color w:val="000000"/>
              </w:rPr>
              <w:t xml:space="preserve">. </w:t>
            </w:r>
            <w:proofErr w:type="spellStart"/>
            <w:r w:rsidRPr="0064231B">
              <w:rPr>
                <w:color w:val="000000"/>
              </w:rPr>
              <w:t>Родари</w:t>
            </w:r>
            <w:proofErr w:type="spellEnd"/>
            <w:r w:rsidRPr="0064231B">
              <w:rPr>
                <w:color w:val="000000"/>
              </w:rPr>
              <w:t>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62" w:lineRule="auto"/>
              <w:ind w:left="72" w:right="288"/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64231B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64231B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  <w:tr w:rsidR="00C41B13" w:rsidRPr="00D70437" w:rsidTr="00C41B13">
        <w:trPr>
          <w:trHeight w:val="7526"/>
        </w:trPr>
        <w:tc>
          <w:tcPr>
            <w:tcW w:w="38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71" w:lineRule="auto"/>
              <w:ind w:left="72" w:right="144"/>
              <w:jc w:val="center"/>
              <w:rPr>
                <w:color w:val="000000"/>
              </w:rPr>
            </w:pPr>
            <w:r w:rsidRPr="00D36C7D">
              <w:rPr>
                <w:b/>
                <w:color w:val="000000"/>
                <w:u w:val="single"/>
              </w:rPr>
              <w:t>Зарубежная литература</w:t>
            </w:r>
            <w:r w:rsidRPr="00831F90">
              <w:rPr>
                <w:color w:val="000000"/>
              </w:rPr>
              <w:t xml:space="preserve"> 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71" w:lineRule="auto"/>
              <w:ind w:left="72" w:right="144"/>
              <w:jc w:val="center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>Круг Рассказы о животных зарубежных писателей.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/>
              <w:ind w:left="72" w:right="144"/>
            </w:pPr>
            <w:r w:rsidRPr="00831F90">
              <w:rPr>
                <w:color w:val="000000"/>
              </w:rPr>
              <w:t xml:space="preserve">Известные переводчики </w:t>
            </w:r>
            <w:r w:rsidRPr="00831F90">
              <w:br/>
            </w:r>
            <w:r w:rsidRPr="00831F90">
              <w:rPr>
                <w:color w:val="000000"/>
              </w:rPr>
              <w:t>зарубежной литературы: С. Я. Маршак, К. И. Чуковский, Б. В. </w:t>
            </w:r>
            <w:proofErr w:type="spellStart"/>
            <w:r w:rsidRPr="00831F90">
              <w:rPr>
                <w:color w:val="000000"/>
              </w:rPr>
              <w:t>Заходер</w:t>
            </w:r>
            <w:proofErr w:type="spellEnd"/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71" w:lineRule="auto"/>
              <w:ind w:left="156" w:right="144" w:hanging="156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Круг чтения: литературные сказки Ш. Перро, Х.-К.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2" w:after="0" w:line="262" w:lineRule="auto"/>
              <w:ind w:left="72" w:right="288"/>
            </w:pPr>
            <w:r w:rsidRPr="00831F90">
              <w:rPr>
                <w:color w:val="000000"/>
              </w:rPr>
              <w:t xml:space="preserve">Андерсена, Ц. </w:t>
            </w:r>
            <w:proofErr w:type="spellStart"/>
            <w:r w:rsidRPr="00831F90">
              <w:rPr>
                <w:color w:val="000000"/>
              </w:rPr>
              <w:t>Топелиуса</w:t>
            </w:r>
            <w:proofErr w:type="spellEnd"/>
            <w:r w:rsidRPr="00831F90">
              <w:rPr>
                <w:color w:val="000000"/>
              </w:rPr>
              <w:t xml:space="preserve">, Р. Киплинга, </w:t>
            </w:r>
            <w:proofErr w:type="gramStart"/>
            <w:r w:rsidRPr="00831F90">
              <w:rPr>
                <w:color w:val="000000"/>
              </w:rPr>
              <w:t>Дж</w:t>
            </w:r>
            <w:proofErr w:type="gramEnd"/>
            <w:r w:rsidRPr="00831F90">
              <w:rPr>
                <w:color w:val="000000"/>
              </w:rPr>
              <w:t xml:space="preserve">. </w:t>
            </w:r>
            <w:proofErr w:type="spellStart"/>
            <w:r w:rsidRPr="00831F90">
              <w:rPr>
                <w:color w:val="000000"/>
              </w:rPr>
              <w:t>Родари</w:t>
            </w:r>
            <w:proofErr w:type="spellEnd"/>
            <w:r w:rsidRPr="00831F90">
              <w:rPr>
                <w:color w:val="000000"/>
              </w:rPr>
              <w:t>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62" w:lineRule="auto"/>
              <w:ind w:left="72" w:right="1008"/>
            </w:pPr>
            <w:r w:rsidRPr="00831F90">
              <w:rPr>
                <w:color w:val="000000"/>
              </w:rPr>
              <w:t>Литературный герой, персонаж, характер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Круг чтения: литературные </w:t>
            </w:r>
            <w:proofErr w:type="gramStart"/>
            <w:r w:rsidRPr="00831F90">
              <w:rPr>
                <w:color w:val="000000"/>
              </w:rPr>
              <w:t>сказки</w:t>
            </w:r>
            <w:proofErr w:type="gramEnd"/>
            <w:r w:rsidRPr="00831F90">
              <w:rPr>
                <w:color w:val="000000"/>
              </w:rPr>
              <w:t xml:space="preserve"> Любимые сказки.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30" w:lineRule="auto"/>
              <w:ind w:left="72"/>
            </w:pPr>
            <w:r w:rsidRPr="00831F90">
              <w:rPr>
                <w:color w:val="000000"/>
              </w:rPr>
              <w:t>иллюстрации. Описание.</w:t>
            </w:r>
          </w:p>
          <w:p w:rsidR="00C41B13" w:rsidRDefault="00C41B13" w:rsidP="00C41B13">
            <w:pPr>
              <w:autoSpaceDE w:val="0"/>
              <w:autoSpaceDN w:val="0"/>
              <w:spacing w:before="70" w:after="0" w:line="262" w:lineRule="auto"/>
              <w:ind w:left="72" w:right="288"/>
              <w:rPr>
                <w:color w:val="000000"/>
              </w:rPr>
            </w:pPr>
            <w:r w:rsidRPr="00831F90">
              <w:rPr>
                <w:color w:val="000000"/>
              </w:rPr>
              <w:t xml:space="preserve">Особенности авторских </w:t>
            </w:r>
            <w:r w:rsidRPr="00831F90">
              <w:br/>
            </w:r>
            <w:r w:rsidRPr="00831F90">
              <w:rPr>
                <w:color w:val="000000"/>
              </w:rPr>
              <w:t>сказок (сюжет, язык, герои).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D36C7D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t>10 час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D36C7D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t>4 четверть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D36C7D" w:rsidRDefault="00C41B13" w:rsidP="00C41B13">
            <w:r>
              <w:t xml:space="preserve">10 </w:t>
            </w:r>
            <w:proofErr w:type="gramStart"/>
            <w:r>
              <w:t>п</w:t>
            </w:r>
            <w:proofErr w:type="gramEnd"/>
            <w:r>
              <w:t>/р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64231B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37BC4">
              <w:t>https://resh.edu.ru/subject/7/3</w:t>
            </w:r>
          </w:p>
        </w:tc>
      </w:tr>
      <w:tr w:rsidR="00C41B13" w:rsidRPr="00D70437" w:rsidTr="00C41B13">
        <w:trPr>
          <w:trHeight w:val="10675"/>
        </w:trPr>
        <w:tc>
          <w:tcPr>
            <w:tcW w:w="387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/>
              <w:ind w:left="576" w:right="144" w:hanging="576"/>
              <w:rPr>
                <w:color w:val="00000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D36C7D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D36C7D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D36C7D" w:rsidRDefault="00C41B13" w:rsidP="00C41B13"/>
        </w:tc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64231B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</w:tbl>
    <w:p w:rsidR="00C41B13" w:rsidRPr="00D36C7D" w:rsidRDefault="00C41B13" w:rsidP="00C41B13">
      <w:pPr>
        <w:autoSpaceDE w:val="0"/>
        <w:autoSpaceDN w:val="0"/>
        <w:spacing w:after="0" w:line="14" w:lineRule="exact"/>
      </w:pPr>
    </w:p>
    <w:p w:rsidR="00C41B13" w:rsidRPr="00D36C7D" w:rsidRDefault="00C41B13" w:rsidP="00C41B13">
      <w:pPr>
        <w:sectPr w:rsidR="00C41B13" w:rsidRPr="00D36C7D">
          <w:pgSz w:w="11900" w:h="16840"/>
          <w:pgMar w:top="284" w:right="650" w:bottom="10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D36C7D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/>
      </w:tblPr>
      <w:tblGrid>
        <w:gridCol w:w="3879"/>
        <w:gridCol w:w="2352"/>
        <w:gridCol w:w="1668"/>
        <w:gridCol w:w="1164"/>
        <w:gridCol w:w="1490"/>
      </w:tblGrid>
      <w:tr w:rsidR="00C41B13" w:rsidTr="00C41B13">
        <w:trPr>
          <w:trHeight w:val="7046"/>
        </w:trPr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 w:line="271" w:lineRule="auto"/>
              <w:ind w:left="576" w:right="144" w:hanging="576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Круг чтения: литературные сказки Ш. Перро, Х.-К.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62" w:lineRule="auto"/>
              <w:ind w:left="72" w:right="288"/>
            </w:pPr>
            <w:r w:rsidRPr="00831F90">
              <w:rPr>
                <w:color w:val="000000"/>
              </w:rPr>
              <w:t xml:space="preserve">Андерсена, Ц. </w:t>
            </w:r>
            <w:proofErr w:type="spellStart"/>
            <w:r w:rsidRPr="00831F90">
              <w:rPr>
                <w:color w:val="000000"/>
              </w:rPr>
              <w:t>Топелиуса</w:t>
            </w:r>
            <w:proofErr w:type="spellEnd"/>
            <w:r w:rsidRPr="00831F90">
              <w:rPr>
                <w:color w:val="000000"/>
              </w:rPr>
              <w:t xml:space="preserve">, Р. Киплинга, </w:t>
            </w:r>
            <w:proofErr w:type="gramStart"/>
            <w:r w:rsidRPr="00831F90">
              <w:rPr>
                <w:color w:val="000000"/>
              </w:rPr>
              <w:t>Дж</w:t>
            </w:r>
            <w:proofErr w:type="gramEnd"/>
            <w:r w:rsidRPr="00831F90">
              <w:rPr>
                <w:color w:val="000000"/>
              </w:rPr>
              <w:t xml:space="preserve">. </w:t>
            </w:r>
            <w:proofErr w:type="spellStart"/>
            <w:r w:rsidRPr="00831F90">
              <w:rPr>
                <w:color w:val="000000"/>
              </w:rPr>
              <w:t>Родари</w:t>
            </w:r>
            <w:proofErr w:type="spellEnd"/>
            <w:r w:rsidRPr="00831F90">
              <w:rPr>
                <w:color w:val="000000"/>
              </w:rPr>
              <w:t>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62" w:lineRule="auto"/>
              <w:ind w:left="72" w:right="288"/>
            </w:pPr>
            <w:r w:rsidRPr="00831F90">
              <w:rPr>
                <w:color w:val="000000"/>
              </w:rPr>
              <w:t xml:space="preserve">Особенности авторских </w:t>
            </w:r>
            <w:r w:rsidRPr="00831F90">
              <w:br/>
            </w:r>
            <w:r w:rsidRPr="00831F90">
              <w:rPr>
                <w:color w:val="000000"/>
              </w:rPr>
              <w:t>сказок (сюжет, язык, герои).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62" w:lineRule="auto"/>
              <w:ind w:left="72" w:right="720"/>
            </w:pPr>
            <w:r w:rsidRPr="00831F90">
              <w:rPr>
                <w:color w:val="000000"/>
              </w:rPr>
              <w:t>Рассказы о животных зарубежных писателей.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78" w:lineRule="auto"/>
              <w:ind w:left="72" w:right="144"/>
            </w:pPr>
            <w:r w:rsidRPr="00831F90">
              <w:rPr>
                <w:color w:val="000000"/>
              </w:rPr>
              <w:t xml:space="preserve">Известные переводчики </w:t>
            </w:r>
            <w:r w:rsidRPr="00831F90">
              <w:br/>
            </w:r>
            <w:r w:rsidRPr="00831F90">
              <w:rPr>
                <w:color w:val="000000"/>
              </w:rPr>
              <w:t>зарубежной литературы: С. Я. Маршак, К. И. Чуковский, Б. В. </w:t>
            </w:r>
            <w:proofErr w:type="spellStart"/>
            <w:r w:rsidRPr="00831F90">
              <w:rPr>
                <w:color w:val="000000"/>
              </w:rPr>
              <w:t>Заходер</w:t>
            </w:r>
            <w:proofErr w:type="spellEnd"/>
          </w:p>
          <w:p w:rsidR="00C41B13" w:rsidRPr="00D36C7D" w:rsidRDefault="00C41B13" w:rsidP="00C41B13">
            <w:pPr>
              <w:autoSpaceDE w:val="0"/>
              <w:autoSpaceDN w:val="0"/>
              <w:spacing w:before="98" w:after="0" w:line="271" w:lineRule="auto"/>
              <w:ind w:left="156" w:right="144" w:hanging="156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Композиция. Сравнение. </w:t>
            </w:r>
            <w:r w:rsidRPr="00831F90">
              <w:br/>
            </w:r>
            <w:r w:rsidRPr="00D36C7D">
              <w:rPr>
                <w:color w:val="000000"/>
              </w:rPr>
              <w:t>Эпитет. Олицетворение.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Литературный герой, </w:t>
            </w:r>
            <w:r w:rsidRPr="00831F90">
              <w:br/>
            </w:r>
            <w:r w:rsidRPr="00831F90">
              <w:rPr>
                <w:color w:val="000000"/>
              </w:rPr>
              <w:t>персонаж, характер</w:t>
            </w:r>
          </w:p>
          <w:p w:rsidR="00C41B13" w:rsidRPr="00D36C7D" w:rsidRDefault="00C41B13" w:rsidP="00C41B1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Тема. Идея. </w:t>
            </w:r>
            <w:r w:rsidRPr="00D36C7D">
              <w:rPr>
                <w:color w:val="000000"/>
              </w:rPr>
              <w:t>Заголовок</w:t>
            </w:r>
          </w:p>
          <w:p w:rsidR="00C41B13" w:rsidRPr="00D36C7D" w:rsidRDefault="00C41B13" w:rsidP="00C41B1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Тема. Идея. </w:t>
            </w:r>
            <w:r w:rsidRPr="00D36C7D">
              <w:rPr>
                <w:color w:val="000000"/>
              </w:rPr>
              <w:t>Заголовок</w:t>
            </w:r>
          </w:p>
          <w:p w:rsidR="00C41B13" w:rsidRPr="00D36C7D" w:rsidRDefault="00C41B13" w:rsidP="00C41B1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Тема. Идея. </w:t>
            </w:r>
            <w:r w:rsidRPr="00D36C7D">
              <w:rPr>
                <w:color w:val="000000"/>
              </w:rPr>
              <w:t>Заголовок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 w:rsidRPr="00D36C7D">
              <w:rPr>
                <w:color w:val="000000"/>
              </w:rPr>
              <w:t xml:space="preserve"> 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  <w:tr w:rsidR="00C41B13" w:rsidRPr="00D70437" w:rsidTr="00C41B13">
        <w:trPr>
          <w:trHeight w:val="7939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86" w:lineRule="auto"/>
              <w:ind w:left="156" w:hanging="156"/>
              <w:jc w:val="center"/>
              <w:rPr>
                <w:b/>
                <w:color w:val="000000"/>
                <w:u w:val="single"/>
              </w:rPr>
            </w:pPr>
            <w:r w:rsidRPr="00D36C7D">
              <w:rPr>
                <w:b/>
                <w:color w:val="000000"/>
                <w:u w:val="single"/>
              </w:rPr>
              <w:t xml:space="preserve">Библиографическая культура (работа с детской книгой и </w:t>
            </w:r>
            <w:r w:rsidRPr="00D36C7D">
              <w:rPr>
                <w:b/>
                <w:u w:val="single"/>
              </w:rPr>
              <w:br/>
            </w:r>
            <w:r w:rsidRPr="00D36C7D">
              <w:rPr>
                <w:b/>
                <w:color w:val="000000"/>
                <w:u w:val="single"/>
              </w:rPr>
              <w:t>справочной литературой)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156" w:hanging="156"/>
              <w:jc w:val="center"/>
            </w:pPr>
            <w:r w:rsidRPr="00831F9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--</w:t>
            </w:r>
            <w:r w:rsidRPr="00831F90">
              <w:rPr>
                <w:color w:val="000000"/>
              </w:rPr>
              <w:t xml:space="preserve">Ценность чтения </w:t>
            </w:r>
            <w:r w:rsidRPr="00831F90">
              <w:br/>
            </w:r>
            <w:r w:rsidRPr="00831F90">
              <w:rPr>
                <w:color w:val="000000"/>
              </w:rPr>
              <w:t xml:space="preserve">художественной литературы и фольклора, осознание </w:t>
            </w:r>
            <w:r w:rsidRPr="00831F90">
              <w:br/>
            </w:r>
            <w:r w:rsidRPr="00831F90">
              <w:rPr>
                <w:color w:val="000000"/>
              </w:rPr>
              <w:t xml:space="preserve">важности читательской </w:t>
            </w:r>
            <w:r w:rsidRPr="00831F90">
              <w:br/>
            </w:r>
            <w:r w:rsidRPr="00831F90">
              <w:rPr>
                <w:color w:val="000000"/>
              </w:rPr>
              <w:t>деятельности.</w:t>
            </w:r>
          </w:p>
          <w:p w:rsidR="00C41B13" w:rsidRDefault="00C41B13" w:rsidP="00C41B13">
            <w:pPr>
              <w:autoSpaceDE w:val="0"/>
              <w:autoSpaceDN w:val="0"/>
              <w:spacing w:before="98" w:after="0" w:line="286" w:lineRule="auto"/>
              <w:ind w:left="7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Ценность чтения </w:t>
            </w:r>
            <w:r w:rsidRPr="00831F90">
              <w:br/>
            </w:r>
            <w:r w:rsidRPr="00831F90">
              <w:rPr>
                <w:color w:val="000000"/>
              </w:rPr>
              <w:t xml:space="preserve">художественной литературы и фольклора, осознание </w:t>
            </w:r>
            <w:r w:rsidRPr="00831F90">
              <w:br/>
            </w:r>
            <w:r w:rsidRPr="00831F90">
              <w:rPr>
                <w:color w:val="000000"/>
              </w:rPr>
              <w:t xml:space="preserve">важности читательской </w:t>
            </w:r>
            <w:r w:rsidRPr="00831F90">
              <w:br/>
            </w:r>
            <w:r w:rsidRPr="00831F90">
              <w:rPr>
                <w:color w:val="000000"/>
              </w:rPr>
              <w:t>деятельности.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D36C7D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t>4 час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D36C7D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t>4 четверть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D36C7D" w:rsidRDefault="00C41B13" w:rsidP="00C41B13">
            <w:r>
              <w:t xml:space="preserve">3 </w:t>
            </w:r>
            <w:proofErr w:type="gramStart"/>
            <w:r>
              <w:t>п</w:t>
            </w:r>
            <w:proofErr w:type="gramEnd"/>
            <w:r>
              <w:t>/р, 1к/р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D36C7D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0D557A">
              <w:rPr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</w:tbl>
    <w:p w:rsidR="00C41B13" w:rsidRPr="00D36C7D" w:rsidRDefault="00C41B13" w:rsidP="00C41B13">
      <w:pPr>
        <w:autoSpaceDE w:val="0"/>
        <w:autoSpaceDN w:val="0"/>
        <w:spacing w:after="0" w:line="14" w:lineRule="exact"/>
      </w:pPr>
    </w:p>
    <w:p w:rsidR="00C41B13" w:rsidRPr="00D36C7D" w:rsidRDefault="00C41B13" w:rsidP="00C41B13">
      <w:pPr>
        <w:sectPr w:rsidR="00C41B13" w:rsidRPr="00D36C7D">
          <w:pgSz w:w="11900" w:h="16840"/>
          <w:pgMar w:top="284" w:right="650" w:bottom="6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D36C7D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2352"/>
        <w:gridCol w:w="1668"/>
        <w:gridCol w:w="1164"/>
        <w:gridCol w:w="1490"/>
      </w:tblGrid>
      <w:tr w:rsidR="00C41B13" w:rsidTr="00C41B13">
        <w:trPr>
          <w:trHeight w:val="5176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156" w:hanging="156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Ценность чтения </w:t>
            </w:r>
            <w:r w:rsidRPr="00831F90">
              <w:br/>
            </w:r>
            <w:r w:rsidRPr="00831F90">
              <w:rPr>
                <w:color w:val="000000"/>
              </w:rPr>
              <w:t xml:space="preserve">художественной литературы и фольклора, осознание </w:t>
            </w:r>
            <w:r w:rsidRPr="00831F90">
              <w:br/>
            </w:r>
            <w:r w:rsidRPr="00831F90">
              <w:rPr>
                <w:color w:val="000000"/>
              </w:rPr>
              <w:t xml:space="preserve">важности читательской </w:t>
            </w:r>
            <w:r w:rsidRPr="00831F90">
              <w:br/>
            </w:r>
            <w:r w:rsidRPr="00831F90">
              <w:rPr>
                <w:color w:val="000000"/>
              </w:rPr>
              <w:t>деятельности.</w:t>
            </w:r>
          </w:p>
          <w:p w:rsidR="00C41B13" w:rsidRDefault="00C41B13" w:rsidP="00C41B13">
            <w:pPr>
              <w:autoSpaceDE w:val="0"/>
              <w:autoSpaceDN w:val="0"/>
              <w:spacing w:before="98" w:after="0" w:line="288" w:lineRule="auto"/>
              <w:ind w:left="576" w:hanging="576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Ценность чтения </w:t>
            </w:r>
            <w:r w:rsidRPr="00831F90">
              <w:br/>
            </w:r>
            <w:r w:rsidRPr="00831F90">
              <w:rPr>
                <w:color w:val="000000"/>
              </w:rPr>
              <w:t xml:space="preserve">художественной литературы и фольклора, осознание </w:t>
            </w:r>
            <w:r w:rsidRPr="00831F90">
              <w:br/>
            </w:r>
            <w:r w:rsidRPr="00831F90">
              <w:rPr>
                <w:color w:val="000000"/>
              </w:rPr>
              <w:t xml:space="preserve">важности читательской </w:t>
            </w:r>
            <w:r w:rsidRPr="00831F90">
              <w:br/>
            </w:r>
            <w:r w:rsidRPr="00831F90">
              <w:rPr>
                <w:color w:val="000000"/>
              </w:rPr>
              <w:t xml:space="preserve">деятельности. Использование с учётом учебных задач </w:t>
            </w:r>
            <w:r w:rsidRPr="00831F90">
              <w:br/>
            </w:r>
            <w:r w:rsidRPr="00831F90">
              <w:rPr>
                <w:color w:val="000000"/>
              </w:rPr>
              <w:t xml:space="preserve">аппарата издания (обложка, оглавление, аннотация, </w:t>
            </w:r>
            <w:r w:rsidRPr="00831F90">
              <w:br/>
            </w:r>
            <w:r w:rsidRPr="00831F90">
              <w:rPr>
                <w:color w:val="000000"/>
              </w:rPr>
              <w:t>предисловие, иллюстрации). Правила юного читателя.</w:t>
            </w:r>
          </w:p>
          <w:p w:rsidR="00C41B13" w:rsidRDefault="00C41B13" w:rsidP="00C41B13">
            <w:pPr>
              <w:autoSpaceDE w:val="0"/>
              <w:autoSpaceDN w:val="0"/>
              <w:spacing w:before="98" w:after="0" w:line="288" w:lineRule="auto"/>
              <w:ind w:left="576" w:hanging="576"/>
              <w:rPr>
                <w:color w:val="000000"/>
              </w:rPr>
            </w:pP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8" w:lineRule="auto"/>
              <w:ind w:left="576" w:hanging="576"/>
            </w:pPr>
            <w:r>
              <w:rPr>
                <w:color w:val="000000"/>
              </w:rPr>
              <w:t>Резервные часы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81" w:lineRule="auto"/>
              <w:ind w:left="72" w:right="144"/>
            </w:pPr>
            <w:r w:rsidRPr="00831F90">
              <w:rPr>
                <w:color w:val="000000"/>
              </w:rPr>
              <w:t xml:space="preserve">Книга как особый вид </w:t>
            </w:r>
            <w:r w:rsidRPr="00831F90">
              <w:br/>
            </w:r>
            <w:r w:rsidRPr="00831F90">
              <w:rPr>
                <w:color w:val="000000"/>
              </w:rPr>
              <w:t xml:space="preserve">искусства. Общее </w:t>
            </w:r>
            <w:r w:rsidRPr="00831F90">
              <w:br/>
            </w:r>
            <w:r w:rsidRPr="00831F90">
              <w:rPr>
                <w:color w:val="000000"/>
              </w:rPr>
              <w:t xml:space="preserve">представление о первых </w:t>
            </w:r>
            <w:r w:rsidRPr="00831F90">
              <w:br/>
            </w:r>
            <w:r w:rsidRPr="00831F90">
              <w:rPr>
                <w:color w:val="000000"/>
              </w:rPr>
              <w:t>книгах на Руси, знакомство с рукописными книгами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576" w:hanging="576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Образ Родины в стихотворных и </w:t>
            </w:r>
            <w:r w:rsidRPr="00831F90">
              <w:br/>
            </w:r>
            <w:r w:rsidRPr="00831F90">
              <w:rPr>
                <w:color w:val="000000"/>
              </w:rPr>
              <w:t>прозаических произведениях писателей и поэтов Х</w:t>
            </w:r>
            <w:proofErr w:type="gramStart"/>
            <w:r>
              <w:rPr>
                <w:color w:val="000000"/>
              </w:rPr>
              <w:t>I</w:t>
            </w:r>
            <w:proofErr w:type="gramEnd"/>
            <w:r w:rsidRPr="00831F90">
              <w:rPr>
                <w:color w:val="000000"/>
              </w:rPr>
              <w:t xml:space="preserve">Х и ХХ веков. Осознание </w:t>
            </w:r>
            <w:r w:rsidRPr="00831F90">
              <w:br/>
            </w:r>
            <w:r w:rsidRPr="00831F90">
              <w:rPr>
                <w:color w:val="000000"/>
              </w:rPr>
              <w:t xml:space="preserve">нравственно-этических </w:t>
            </w:r>
            <w:r w:rsidRPr="00831F90">
              <w:br/>
            </w:r>
            <w:r w:rsidRPr="00831F90">
              <w:rPr>
                <w:color w:val="000000"/>
              </w:rPr>
              <w:t xml:space="preserve">понятий: любовь к родной </w:t>
            </w:r>
            <w:r w:rsidRPr="00831F90">
              <w:br/>
            </w:r>
            <w:r w:rsidRPr="00831F90">
              <w:rPr>
                <w:color w:val="000000"/>
              </w:rPr>
              <w:t xml:space="preserve">стороне, малой родине, </w:t>
            </w:r>
            <w:r w:rsidRPr="00831F90">
              <w:br/>
            </w:r>
            <w:r w:rsidRPr="00831F90">
              <w:rPr>
                <w:color w:val="000000"/>
              </w:rPr>
              <w:t xml:space="preserve">гордость за красоту и величие своей Отчизны. </w:t>
            </w:r>
            <w:r>
              <w:rPr>
                <w:color w:val="000000"/>
              </w:rPr>
              <w:t>Резервный час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62" w:lineRule="auto"/>
              <w:ind w:left="72"/>
            </w:pPr>
          </w:p>
        </w:tc>
      </w:tr>
      <w:tr w:rsidR="00C41B13" w:rsidRPr="00D70437" w:rsidTr="00C41B13">
        <w:trPr>
          <w:trHeight w:val="7693"/>
        </w:trPr>
        <w:tc>
          <w:tcPr>
            <w:tcW w:w="3878" w:type="dxa"/>
            <w:tcBorders>
              <w:top w:val="single" w:sz="2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88" w:lineRule="auto"/>
              <w:ind w:left="576" w:hanging="576"/>
              <w:rPr>
                <w:b/>
                <w:u w:val="single"/>
              </w:rPr>
            </w:pPr>
            <w:r w:rsidRPr="002471A3">
              <w:rPr>
                <w:b/>
                <w:color w:val="000000"/>
                <w:u w:val="single"/>
              </w:rPr>
              <w:lastRenderedPageBreak/>
              <w:t>Резервные часы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81" w:lineRule="auto"/>
              <w:ind w:left="72" w:right="144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Книга как особый вид </w:t>
            </w:r>
            <w:r w:rsidRPr="00831F90">
              <w:br/>
            </w:r>
            <w:r w:rsidRPr="00831F90">
              <w:rPr>
                <w:color w:val="000000"/>
              </w:rPr>
              <w:t xml:space="preserve">искусства. Общее </w:t>
            </w:r>
            <w:r w:rsidRPr="00831F90">
              <w:br/>
            </w:r>
            <w:r w:rsidRPr="00831F90">
              <w:rPr>
                <w:color w:val="000000"/>
              </w:rPr>
              <w:t xml:space="preserve">представление о первых </w:t>
            </w:r>
            <w:r w:rsidRPr="00831F90">
              <w:br/>
            </w:r>
            <w:r w:rsidRPr="00831F90">
              <w:rPr>
                <w:color w:val="000000"/>
              </w:rPr>
              <w:t>книгах на Руси, знакомство с рукописными книгами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576" w:hanging="576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Образ Родины в стихотворных и </w:t>
            </w:r>
            <w:r w:rsidRPr="00831F90">
              <w:br/>
            </w:r>
            <w:r w:rsidRPr="00831F90">
              <w:rPr>
                <w:color w:val="000000"/>
              </w:rPr>
              <w:t>прозаических произведениях писателей и поэтов Х</w:t>
            </w:r>
            <w:proofErr w:type="gramStart"/>
            <w:r>
              <w:rPr>
                <w:color w:val="000000"/>
              </w:rPr>
              <w:t>I</w:t>
            </w:r>
            <w:proofErr w:type="gramEnd"/>
            <w:r w:rsidRPr="00831F90">
              <w:rPr>
                <w:color w:val="000000"/>
              </w:rPr>
              <w:t xml:space="preserve">Х и ХХ веков. Осознание </w:t>
            </w:r>
            <w:r w:rsidRPr="00831F90">
              <w:br/>
            </w:r>
            <w:r w:rsidRPr="00831F90">
              <w:rPr>
                <w:color w:val="000000"/>
              </w:rPr>
              <w:t xml:space="preserve">нравственно-этических </w:t>
            </w:r>
            <w:r w:rsidRPr="00831F90">
              <w:br/>
            </w:r>
            <w:r w:rsidRPr="00831F90">
              <w:rPr>
                <w:color w:val="000000"/>
              </w:rPr>
              <w:t xml:space="preserve">понятий: любовь к родной </w:t>
            </w:r>
            <w:r w:rsidRPr="00831F90">
              <w:br/>
            </w:r>
            <w:r w:rsidRPr="00831F90">
              <w:rPr>
                <w:color w:val="000000"/>
              </w:rPr>
              <w:t xml:space="preserve">стороне, малой родине, </w:t>
            </w:r>
            <w:r w:rsidRPr="00831F90">
              <w:br/>
            </w:r>
            <w:r w:rsidRPr="00831F90">
              <w:rPr>
                <w:color w:val="000000"/>
              </w:rPr>
              <w:t xml:space="preserve">гордость за красоту и величие своей Отчизны. </w:t>
            </w:r>
          </w:p>
        </w:tc>
        <w:tc>
          <w:tcPr>
            <w:tcW w:w="2352" w:type="dxa"/>
            <w:tcBorders>
              <w:top w:val="single" w:sz="2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471A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t>8час</w:t>
            </w:r>
          </w:p>
        </w:tc>
        <w:tc>
          <w:tcPr>
            <w:tcW w:w="1668" w:type="dxa"/>
            <w:tcBorders>
              <w:top w:val="single" w:sz="2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101CD5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/>
              </w:rPr>
            </w:pPr>
            <w:r>
              <w:rPr>
                <w:color w:val="000000"/>
              </w:rPr>
              <w:t>4 четверть</w:t>
            </w:r>
          </w:p>
        </w:tc>
        <w:tc>
          <w:tcPr>
            <w:tcW w:w="1164" w:type="dxa"/>
            <w:tcBorders>
              <w:top w:val="single" w:sz="2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101CD5" w:rsidRDefault="00C41B13" w:rsidP="00C41B13">
            <w:r>
              <w:t xml:space="preserve">9 </w:t>
            </w:r>
            <w:proofErr w:type="gramStart"/>
            <w:r>
              <w:t>п</w:t>
            </w:r>
            <w:proofErr w:type="gramEnd"/>
            <w:r>
              <w:t>/р, 1 к/р</w:t>
            </w:r>
          </w:p>
        </w:tc>
        <w:tc>
          <w:tcPr>
            <w:tcW w:w="1490" w:type="dxa"/>
            <w:tcBorders>
              <w:top w:val="single" w:sz="2" w:space="0" w:color="auto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D37BC4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  <w:rPr>
                <w:color w:val="000000"/>
              </w:rPr>
            </w:pPr>
            <w:r w:rsidRPr="000D557A">
              <w:rPr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</w:tbl>
    <w:p w:rsidR="00C41B13" w:rsidRPr="00D37BC4" w:rsidRDefault="00C41B13" w:rsidP="00C41B13">
      <w:pPr>
        <w:autoSpaceDE w:val="0"/>
        <w:autoSpaceDN w:val="0"/>
        <w:spacing w:after="0" w:line="14" w:lineRule="exact"/>
      </w:pPr>
    </w:p>
    <w:p w:rsidR="00C41B13" w:rsidRPr="00D37BC4" w:rsidRDefault="00C41B13" w:rsidP="00C41B13">
      <w:pPr>
        <w:sectPr w:rsidR="00C41B13" w:rsidRPr="00D37BC4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D37BC4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/>
      </w:tblPr>
      <w:tblGrid>
        <w:gridCol w:w="3878"/>
        <w:gridCol w:w="2352"/>
        <w:gridCol w:w="1668"/>
        <w:gridCol w:w="1164"/>
        <w:gridCol w:w="1490"/>
      </w:tblGrid>
      <w:tr w:rsidR="00C41B13" w:rsidRPr="00D70437" w:rsidTr="00C41B13">
        <w:trPr>
          <w:trHeight w:val="14710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969E9" w:rsidRDefault="00C41B13" w:rsidP="00C41B13">
            <w:pPr>
              <w:autoSpaceDE w:val="0"/>
              <w:autoSpaceDN w:val="0"/>
              <w:spacing w:before="98" w:after="0" w:line="286" w:lineRule="auto"/>
              <w:ind w:left="576" w:hanging="576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Образ Родины в стихотворных и </w:t>
            </w:r>
            <w:r w:rsidRPr="00831F90">
              <w:br/>
            </w:r>
            <w:r w:rsidRPr="00831F90">
              <w:rPr>
                <w:color w:val="000000"/>
              </w:rPr>
              <w:t>прозаических произведениях писателей и поэтов Х</w:t>
            </w:r>
            <w:proofErr w:type="gramStart"/>
            <w:r>
              <w:rPr>
                <w:color w:val="000000"/>
              </w:rPr>
              <w:t>I</w:t>
            </w:r>
            <w:proofErr w:type="gramEnd"/>
            <w:r w:rsidRPr="00831F90">
              <w:rPr>
                <w:color w:val="000000"/>
              </w:rPr>
              <w:t xml:space="preserve">Х и ХХ веков. Осознание </w:t>
            </w:r>
            <w:r w:rsidRPr="00831F90">
              <w:br/>
            </w:r>
            <w:r w:rsidRPr="00831F90">
              <w:rPr>
                <w:color w:val="000000"/>
              </w:rPr>
              <w:t xml:space="preserve">нравственно-этических </w:t>
            </w:r>
            <w:r w:rsidRPr="00831F90">
              <w:br/>
            </w:r>
            <w:r w:rsidRPr="00831F90">
              <w:rPr>
                <w:color w:val="000000"/>
              </w:rPr>
              <w:t xml:space="preserve">понятий: любовь к родной </w:t>
            </w:r>
            <w:r w:rsidRPr="00831F90">
              <w:br/>
            </w:r>
            <w:r w:rsidRPr="00831F90">
              <w:rPr>
                <w:color w:val="000000"/>
              </w:rPr>
              <w:t xml:space="preserve">стороне, малой родине, </w:t>
            </w:r>
            <w:r w:rsidRPr="00831F90">
              <w:br/>
            </w:r>
            <w:r w:rsidRPr="00831F90">
              <w:rPr>
                <w:color w:val="000000"/>
              </w:rPr>
              <w:t xml:space="preserve">гордость за красоту и величие своей Отчизны. </w:t>
            </w:r>
            <w:r w:rsidRPr="008969E9">
              <w:rPr>
                <w:color w:val="000000"/>
              </w:rPr>
              <w:t>Резервный час</w:t>
            </w:r>
          </w:p>
          <w:p w:rsidR="00C41B13" w:rsidRPr="002471A3" w:rsidRDefault="00C41B13" w:rsidP="00C41B13">
            <w:pPr>
              <w:autoSpaceDE w:val="0"/>
              <w:autoSpaceDN w:val="0"/>
              <w:spacing w:before="98" w:after="0" w:line="286" w:lineRule="auto"/>
              <w:ind w:left="576" w:hanging="576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Образ Родины в стихотворных и </w:t>
            </w:r>
            <w:r w:rsidRPr="00831F90">
              <w:br/>
            </w:r>
            <w:r w:rsidRPr="00831F90">
              <w:rPr>
                <w:color w:val="000000"/>
              </w:rPr>
              <w:t>прозаических произведениях писателей и поэтов Х</w:t>
            </w:r>
            <w:proofErr w:type="gramStart"/>
            <w:r>
              <w:rPr>
                <w:color w:val="000000"/>
              </w:rPr>
              <w:t>I</w:t>
            </w:r>
            <w:proofErr w:type="gramEnd"/>
            <w:r w:rsidRPr="00831F90">
              <w:rPr>
                <w:color w:val="000000"/>
              </w:rPr>
              <w:t xml:space="preserve">Х и ХХ веков. Осознание </w:t>
            </w:r>
            <w:r w:rsidRPr="00831F90">
              <w:br/>
            </w:r>
            <w:r w:rsidRPr="00831F90">
              <w:rPr>
                <w:color w:val="000000"/>
              </w:rPr>
              <w:t xml:space="preserve">нравственно-этических </w:t>
            </w:r>
            <w:r w:rsidRPr="00831F90">
              <w:br/>
            </w:r>
            <w:r w:rsidRPr="00831F90">
              <w:rPr>
                <w:color w:val="000000"/>
              </w:rPr>
              <w:t xml:space="preserve">понятий: любовь к родной </w:t>
            </w:r>
            <w:r w:rsidRPr="00831F90">
              <w:br/>
            </w:r>
            <w:r w:rsidRPr="00831F90">
              <w:rPr>
                <w:color w:val="000000"/>
              </w:rPr>
              <w:t xml:space="preserve">стороне, малой родине, </w:t>
            </w:r>
            <w:r w:rsidRPr="00831F90">
              <w:br/>
            </w:r>
            <w:r w:rsidRPr="00831F90">
              <w:rPr>
                <w:color w:val="000000"/>
              </w:rPr>
              <w:t xml:space="preserve">гордость за красоту и величие своей Отчизны. </w:t>
            </w:r>
            <w:r w:rsidRPr="002471A3">
              <w:rPr>
                <w:color w:val="000000"/>
              </w:rPr>
              <w:t>Резервный час</w:t>
            </w:r>
          </w:p>
          <w:p w:rsidR="00C41B13" w:rsidRPr="002471A3" w:rsidRDefault="00C41B13" w:rsidP="00C41B13">
            <w:pPr>
              <w:autoSpaceDE w:val="0"/>
              <w:autoSpaceDN w:val="0"/>
              <w:spacing w:before="98" w:after="0" w:line="286" w:lineRule="auto"/>
              <w:ind w:left="576" w:hanging="576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 Образ Родины в стихотворных и </w:t>
            </w:r>
            <w:r w:rsidRPr="00831F90">
              <w:br/>
            </w:r>
            <w:r w:rsidRPr="00831F90">
              <w:rPr>
                <w:color w:val="000000"/>
              </w:rPr>
              <w:t>прозаических произведениях писателей и поэтов Х</w:t>
            </w:r>
            <w:proofErr w:type="gramStart"/>
            <w:r>
              <w:rPr>
                <w:color w:val="000000"/>
              </w:rPr>
              <w:t>I</w:t>
            </w:r>
            <w:proofErr w:type="gramEnd"/>
            <w:r w:rsidRPr="00831F90">
              <w:rPr>
                <w:color w:val="000000"/>
              </w:rPr>
              <w:t xml:space="preserve">Х и ХХ веков. Осознание </w:t>
            </w:r>
            <w:r w:rsidRPr="00831F90">
              <w:br/>
            </w:r>
            <w:r w:rsidRPr="00831F90">
              <w:rPr>
                <w:color w:val="000000"/>
              </w:rPr>
              <w:t xml:space="preserve">нравственно-этических </w:t>
            </w:r>
            <w:r w:rsidRPr="00831F90">
              <w:br/>
            </w:r>
            <w:r w:rsidRPr="00831F90">
              <w:rPr>
                <w:color w:val="000000"/>
              </w:rPr>
              <w:t xml:space="preserve">понятий: любовь к родной </w:t>
            </w:r>
            <w:r w:rsidRPr="00831F90">
              <w:br/>
            </w:r>
            <w:r w:rsidRPr="00831F90">
              <w:rPr>
                <w:color w:val="000000"/>
              </w:rPr>
              <w:t xml:space="preserve">стороне, малой родине, </w:t>
            </w:r>
            <w:r w:rsidRPr="00831F90">
              <w:br/>
            </w:r>
            <w:r w:rsidRPr="00831F90">
              <w:rPr>
                <w:color w:val="000000"/>
              </w:rPr>
              <w:t xml:space="preserve">гордость за красоту и величие своей Отчизны. </w:t>
            </w:r>
            <w:r w:rsidRPr="002471A3">
              <w:rPr>
                <w:color w:val="000000"/>
              </w:rPr>
              <w:t>Резервный час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>Творчество А. С. Пушкина. Произведения А. С. </w:t>
            </w:r>
          </w:p>
          <w:p w:rsidR="00C41B13" w:rsidRPr="002471A3" w:rsidRDefault="00C41B13" w:rsidP="00C41B13">
            <w:pPr>
              <w:autoSpaceDE w:val="0"/>
              <w:autoSpaceDN w:val="0"/>
              <w:spacing w:before="70" w:after="0" w:line="283" w:lineRule="auto"/>
              <w:ind w:left="72" w:right="144"/>
            </w:pPr>
            <w:r w:rsidRPr="00831F90">
              <w:rPr>
                <w:color w:val="000000"/>
              </w:rPr>
              <w:t xml:space="preserve">Пушкина: средства </w:t>
            </w:r>
            <w:r w:rsidRPr="00831F90">
              <w:br/>
            </w:r>
            <w:r w:rsidRPr="00831F90">
              <w:rPr>
                <w:color w:val="000000"/>
              </w:rPr>
              <w:t xml:space="preserve">художественной </w:t>
            </w:r>
            <w:r w:rsidRPr="00831F90">
              <w:br/>
            </w:r>
            <w:r w:rsidRPr="00831F90">
              <w:rPr>
                <w:color w:val="000000"/>
              </w:rPr>
              <w:t xml:space="preserve">выразительности (сравнение, эпитет); рифма, ритм. Работа </w:t>
            </w:r>
            <w:proofErr w:type="gramStart"/>
            <w:r w:rsidRPr="00831F90">
              <w:rPr>
                <w:color w:val="000000"/>
              </w:rPr>
              <w:t>с</w:t>
            </w:r>
            <w:proofErr w:type="gramEnd"/>
            <w:r w:rsidRPr="00831F90">
              <w:rPr>
                <w:color w:val="000000"/>
              </w:rPr>
              <w:t xml:space="preserve"> </w:t>
            </w:r>
            <w:proofErr w:type="gramStart"/>
            <w:r w:rsidRPr="00831F90">
              <w:rPr>
                <w:color w:val="000000"/>
              </w:rPr>
              <w:t>иллюстративным</w:t>
            </w:r>
            <w:proofErr w:type="gramEnd"/>
            <w:r w:rsidRPr="00831F90">
              <w:rPr>
                <w:color w:val="000000"/>
              </w:rPr>
              <w:t xml:space="preserve"> </w:t>
            </w:r>
            <w:r w:rsidRPr="00831F90">
              <w:br/>
            </w:r>
            <w:r w:rsidRPr="00831F90">
              <w:rPr>
                <w:color w:val="000000"/>
              </w:rPr>
              <w:t>материалам к произведениям, их анализ Резервный час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74D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74D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74D13" w:rsidRDefault="00C41B13" w:rsidP="00C41B13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F74D13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</w:tbl>
    <w:p w:rsidR="00C41B13" w:rsidRPr="00F74D13" w:rsidRDefault="00C41B13" w:rsidP="00C41B13">
      <w:pPr>
        <w:autoSpaceDE w:val="0"/>
        <w:autoSpaceDN w:val="0"/>
        <w:spacing w:after="0" w:line="14" w:lineRule="exact"/>
      </w:pPr>
    </w:p>
    <w:p w:rsidR="00C41B13" w:rsidRPr="00F74D13" w:rsidRDefault="00C41B13" w:rsidP="00C41B13">
      <w:pPr>
        <w:sectPr w:rsidR="00C41B13" w:rsidRPr="00F74D13">
          <w:pgSz w:w="11900" w:h="16840"/>
          <w:pgMar w:top="284" w:right="650" w:bottom="7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1B13" w:rsidRPr="00F74D13" w:rsidRDefault="00C41B13" w:rsidP="00C41B1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878"/>
        <w:gridCol w:w="2352"/>
        <w:gridCol w:w="1653"/>
        <w:gridCol w:w="15"/>
        <w:gridCol w:w="1164"/>
        <w:gridCol w:w="1492"/>
      </w:tblGrid>
      <w:tr w:rsidR="00C41B13" w:rsidRPr="00D70437" w:rsidTr="00C41B13">
        <w:trPr>
          <w:trHeight w:val="10184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F4CF8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  <w:p w:rsidR="00C41B13" w:rsidRPr="00831F90" w:rsidRDefault="00C41B13" w:rsidP="00C41B13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</w:pPr>
            <w:r w:rsidRPr="00831F9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Творчество А. С. Пушкина. </w:t>
            </w:r>
            <w:r w:rsidRPr="00831F90">
              <w:tab/>
            </w:r>
            <w:r w:rsidRPr="00831F90">
              <w:rPr>
                <w:color w:val="000000"/>
              </w:rPr>
              <w:t>Произведения А. С. 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83" w:lineRule="auto"/>
              <w:ind w:left="72" w:right="144"/>
            </w:pPr>
            <w:r w:rsidRPr="00831F90">
              <w:rPr>
                <w:color w:val="000000"/>
              </w:rPr>
              <w:t xml:space="preserve">Пушкина: средства </w:t>
            </w:r>
            <w:r w:rsidRPr="00831F90">
              <w:br/>
            </w:r>
            <w:r w:rsidRPr="00831F90">
              <w:rPr>
                <w:color w:val="000000"/>
              </w:rPr>
              <w:t xml:space="preserve">художественной </w:t>
            </w:r>
            <w:r w:rsidRPr="00831F90">
              <w:br/>
            </w:r>
            <w:r w:rsidRPr="00831F90">
              <w:rPr>
                <w:color w:val="000000"/>
              </w:rPr>
              <w:t xml:space="preserve">выразительности (сравнение, эпитет); рифма, ритм. Работа </w:t>
            </w:r>
            <w:proofErr w:type="gramStart"/>
            <w:r w:rsidRPr="00831F90">
              <w:rPr>
                <w:color w:val="000000"/>
              </w:rPr>
              <w:t>с</w:t>
            </w:r>
            <w:proofErr w:type="gramEnd"/>
            <w:r w:rsidRPr="00831F90">
              <w:rPr>
                <w:color w:val="000000"/>
              </w:rPr>
              <w:t xml:space="preserve"> </w:t>
            </w:r>
            <w:proofErr w:type="gramStart"/>
            <w:r w:rsidRPr="00831F90">
              <w:rPr>
                <w:color w:val="000000"/>
              </w:rPr>
              <w:t>иллюстративным</w:t>
            </w:r>
            <w:proofErr w:type="gramEnd"/>
            <w:r w:rsidRPr="00831F90">
              <w:rPr>
                <w:color w:val="000000"/>
              </w:rPr>
              <w:t xml:space="preserve"> </w:t>
            </w:r>
            <w:r w:rsidRPr="00831F90">
              <w:br/>
            </w:r>
            <w:r w:rsidRPr="00831F90">
              <w:rPr>
                <w:color w:val="000000"/>
              </w:rPr>
              <w:t>материалам к произведениям, их анализ Резервный час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100" w:after="0" w:line="230" w:lineRule="auto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>Творчество И. А. Крылова И. 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2" w:after="0" w:line="262" w:lineRule="auto"/>
              <w:ind w:left="72"/>
            </w:pPr>
            <w:r w:rsidRPr="00831F90">
              <w:rPr>
                <w:color w:val="000000"/>
              </w:rPr>
              <w:t xml:space="preserve">А. Крылов — великий </w:t>
            </w:r>
            <w:r w:rsidRPr="00831F90">
              <w:br/>
            </w:r>
            <w:r w:rsidRPr="00831F90">
              <w:rPr>
                <w:color w:val="000000"/>
              </w:rPr>
              <w:t>русский баснописец. Басни И. </w:t>
            </w:r>
          </w:p>
          <w:p w:rsidR="00C41B13" w:rsidRPr="002F4CF8" w:rsidRDefault="00C41B13" w:rsidP="00C41B13">
            <w:pPr>
              <w:autoSpaceDE w:val="0"/>
              <w:autoSpaceDN w:val="0"/>
              <w:spacing w:before="70" w:after="0" w:line="281" w:lineRule="auto"/>
              <w:ind w:left="72" w:right="144"/>
            </w:pPr>
            <w:r w:rsidRPr="00831F90">
              <w:rPr>
                <w:color w:val="000000"/>
              </w:rPr>
              <w:t xml:space="preserve">А. Крылова: назначение, </w:t>
            </w:r>
            <w:r w:rsidRPr="00831F90">
              <w:br/>
            </w:r>
            <w:r w:rsidRPr="00831F90">
              <w:rPr>
                <w:color w:val="000000"/>
              </w:rPr>
              <w:t xml:space="preserve">темы и герои, особенности языка. Явная и скрытая </w:t>
            </w:r>
            <w:r w:rsidRPr="00831F90">
              <w:br/>
            </w:r>
            <w:r w:rsidRPr="00831F90">
              <w:rPr>
                <w:color w:val="000000"/>
              </w:rPr>
              <w:t xml:space="preserve">мораль басен. </w:t>
            </w:r>
            <w:r w:rsidRPr="002F4CF8">
              <w:rPr>
                <w:color w:val="000000"/>
              </w:rPr>
              <w:t>Использование крылатых выражений в речи Резервный час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98" w:after="0" w:line="286" w:lineRule="auto"/>
              <w:ind w:left="576" w:right="144" w:hanging="576"/>
            </w:pPr>
            <w:r>
              <w:rPr>
                <w:color w:val="000000"/>
              </w:rPr>
              <w:t xml:space="preserve">-    </w:t>
            </w:r>
            <w:r w:rsidRPr="00831F90">
              <w:rPr>
                <w:color w:val="000000"/>
              </w:rPr>
              <w:t xml:space="preserve">Юмористические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произведения. Комичность как основа сюжета. Герой юмористического </w:t>
            </w:r>
            <w:r w:rsidRPr="00831F90">
              <w:br/>
            </w:r>
            <w:r w:rsidRPr="00831F90">
              <w:rPr>
                <w:color w:val="000000"/>
              </w:rPr>
              <w:t xml:space="preserve">произведения. Средства </w:t>
            </w:r>
            <w:r w:rsidRPr="00831F90">
              <w:br/>
            </w:r>
            <w:r w:rsidRPr="00831F90">
              <w:rPr>
                <w:color w:val="000000"/>
              </w:rPr>
              <w:t xml:space="preserve">выразительности текста </w:t>
            </w:r>
            <w:r w:rsidRPr="00831F90">
              <w:br/>
            </w:r>
            <w:r w:rsidRPr="00831F90">
              <w:rPr>
                <w:color w:val="000000"/>
              </w:rPr>
              <w:t xml:space="preserve">юмористического </w:t>
            </w:r>
            <w:r w:rsidRPr="00831F90">
              <w:br/>
            </w:r>
            <w:r w:rsidRPr="00831F90">
              <w:rPr>
                <w:color w:val="000000"/>
              </w:rPr>
              <w:t>содержания: преувеличение.</w:t>
            </w:r>
          </w:p>
          <w:p w:rsidR="00C41B13" w:rsidRPr="00831F90" w:rsidRDefault="00C41B13" w:rsidP="00C41B13">
            <w:pPr>
              <w:autoSpaceDE w:val="0"/>
              <w:autoSpaceDN w:val="0"/>
              <w:spacing w:before="70" w:after="0" w:line="271" w:lineRule="auto"/>
              <w:ind w:left="72" w:right="288"/>
            </w:pPr>
            <w:r>
              <w:rPr>
                <w:color w:val="000000"/>
              </w:rPr>
              <w:t>-</w:t>
            </w:r>
            <w:r w:rsidRPr="00831F90">
              <w:rPr>
                <w:color w:val="000000"/>
              </w:rPr>
              <w:t xml:space="preserve">Авторы юмористических рассказов: М. М. Зощенко, Н. Н. Носов 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2F4CF8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0E686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0E6863" w:rsidRDefault="00C41B13" w:rsidP="00C41B13"/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0E6863" w:rsidRDefault="00C41B13" w:rsidP="00C41B1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</w:tr>
      <w:tr w:rsidR="00C41B13" w:rsidTr="00C41B13">
        <w:trPr>
          <w:trHeight w:hRule="exact" w:val="808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Pr="00831F90" w:rsidRDefault="00C41B13" w:rsidP="00C41B13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831F90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color w:val="000000"/>
              </w:rPr>
              <w:t>136</w:t>
            </w:r>
          </w:p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auto"/>
            </w:tcBorders>
            <w:tcMar>
              <w:left w:w="0" w:type="dxa"/>
              <w:right w:w="0" w:type="dxa"/>
            </w:tcMar>
          </w:tcPr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</w:tcPr>
          <w:p w:rsidR="00C41B13" w:rsidRPr="00101CD5" w:rsidRDefault="00C41B13" w:rsidP="00C41B13">
            <w:pPr>
              <w:autoSpaceDE w:val="0"/>
              <w:autoSpaceDN w:val="0"/>
              <w:spacing w:before="98" w:after="0" w:line="230" w:lineRule="auto"/>
            </w:pPr>
            <w:r>
              <w:t>6 к/</w:t>
            </w:r>
            <w:proofErr w:type="gramStart"/>
            <w:r>
              <w:t>р</w:t>
            </w:r>
            <w:proofErr w:type="gramEnd"/>
          </w:p>
        </w:tc>
        <w:tc>
          <w:tcPr>
            <w:tcW w:w="1492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000000"/>
            </w:tcBorders>
          </w:tcPr>
          <w:p w:rsidR="00C41B13" w:rsidRDefault="00C41B13" w:rsidP="00C41B13">
            <w:pPr>
              <w:autoSpaceDE w:val="0"/>
              <w:autoSpaceDN w:val="0"/>
              <w:spacing w:before="98" w:after="0" w:line="230" w:lineRule="auto"/>
            </w:pPr>
          </w:p>
        </w:tc>
      </w:tr>
    </w:tbl>
    <w:p w:rsidR="00C41B13" w:rsidRPr="000E6863" w:rsidRDefault="00C41B13" w:rsidP="00C41B13">
      <w:pPr>
        <w:sectPr w:rsidR="00C41B13" w:rsidRPr="000E6863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93977" w:rsidRPr="00466F34" w:rsidRDefault="00E93977" w:rsidP="00E93977">
      <w:pPr>
        <w:jc w:val="center"/>
        <w:rPr>
          <w:b/>
          <w:szCs w:val="24"/>
          <w:u w:val="single"/>
        </w:rPr>
      </w:pPr>
      <w:r w:rsidRPr="00466F34">
        <w:rPr>
          <w:b/>
          <w:szCs w:val="24"/>
          <w:u w:val="single"/>
        </w:rPr>
        <w:lastRenderedPageBreak/>
        <w:t>3.Тематическое планирование</w:t>
      </w:r>
      <w:r w:rsidR="00313D39">
        <w:rPr>
          <w:b/>
          <w:szCs w:val="24"/>
          <w:u w:val="single"/>
        </w:rPr>
        <w:t xml:space="preserve"> 4 класс</w:t>
      </w:r>
    </w:p>
    <w:tbl>
      <w:tblPr>
        <w:tblStyle w:val="a6"/>
        <w:tblW w:w="0" w:type="auto"/>
        <w:tblInd w:w="-998" w:type="dxa"/>
        <w:tblLayout w:type="fixed"/>
        <w:tblLook w:val="04A0"/>
      </w:tblPr>
      <w:tblGrid>
        <w:gridCol w:w="709"/>
        <w:gridCol w:w="3403"/>
        <w:gridCol w:w="993"/>
        <w:gridCol w:w="1462"/>
        <w:gridCol w:w="2127"/>
        <w:gridCol w:w="1649"/>
      </w:tblGrid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spacing w:line="225" w:lineRule="atLeast"/>
              <w:rPr>
                <w:szCs w:val="24"/>
              </w:rPr>
            </w:pPr>
            <w:r w:rsidRPr="00466F34">
              <w:rPr>
                <w:bCs/>
                <w:color w:val="000000"/>
                <w:szCs w:val="24"/>
              </w:rPr>
              <w:t>№</w:t>
            </w:r>
            <w:r w:rsidRPr="00466F34">
              <w:rPr>
                <w:szCs w:val="24"/>
              </w:rPr>
              <w:br/>
            </w:r>
            <w:proofErr w:type="gramStart"/>
            <w:r w:rsidRPr="00466F34">
              <w:rPr>
                <w:bCs/>
                <w:color w:val="000000"/>
                <w:szCs w:val="24"/>
              </w:rPr>
              <w:t>п</w:t>
            </w:r>
            <w:proofErr w:type="gramEnd"/>
            <w:r w:rsidRPr="00466F34">
              <w:rPr>
                <w:bCs/>
                <w:color w:val="000000"/>
                <w:szCs w:val="24"/>
              </w:rPr>
              <w:t>/п</w:t>
            </w:r>
          </w:p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340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bCs/>
                <w:color w:val="000000"/>
                <w:szCs w:val="24"/>
              </w:rPr>
              <w:t>Тема урока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color w:val="181818"/>
                <w:szCs w:val="24"/>
              </w:rPr>
              <w:t>Количество часов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color w:val="222222"/>
                <w:szCs w:val="24"/>
              </w:rPr>
              <w:t>Учебный период (четверть, полугодие)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pStyle w:val="Standard"/>
              <w:spacing w:line="276" w:lineRule="auto"/>
              <w:rPr>
                <w:rFonts w:cs="Times New Roman"/>
                <w:color w:val="222222"/>
                <w:lang w:val="ru-RU"/>
              </w:rPr>
            </w:pPr>
            <w:r w:rsidRPr="00466F34">
              <w:rPr>
                <w:rFonts w:cs="Times New Roman"/>
                <w:color w:val="222222"/>
                <w:lang w:val="ru-RU"/>
              </w:rPr>
              <w:t>Количество контрольных, практических, лабораторных работ</w:t>
            </w:r>
          </w:p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color w:val="222222"/>
                <w:szCs w:val="24"/>
              </w:rPr>
              <w:t>(проектная и научно-исследовательская деятельность учеников.)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color w:val="222222"/>
                <w:szCs w:val="24"/>
              </w:rPr>
              <w:t>Информация об электронных учебно-методических материалах.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3403" w:type="dxa"/>
          </w:tcPr>
          <w:p w:rsidR="00E93977" w:rsidRPr="00466F34" w:rsidRDefault="00E93977" w:rsidP="00A125AF">
            <w:pPr>
              <w:jc w:val="center"/>
              <w:rPr>
                <w:b/>
                <w:szCs w:val="24"/>
              </w:rPr>
            </w:pPr>
            <w:r w:rsidRPr="00466F34">
              <w:rPr>
                <w:b/>
                <w:szCs w:val="24"/>
              </w:rPr>
              <w:t xml:space="preserve">О Родине, героические страницы истории </w:t>
            </w:r>
          </w:p>
        </w:tc>
        <w:tc>
          <w:tcPr>
            <w:tcW w:w="993" w:type="dxa"/>
          </w:tcPr>
          <w:p w:rsidR="00E93977" w:rsidRPr="004A2EB4" w:rsidRDefault="00E93977" w:rsidP="00A125AF">
            <w:pPr>
              <w:jc w:val="center"/>
              <w:rPr>
                <w:b/>
                <w:szCs w:val="24"/>
              </w:rPr>
            </w:pPr>
            <w:r w:rsidRPr="004A2EB4">
              <w:rPr>
                <w:b/>
                <w:szCs w:val="24"/>
              </w:rPr>
              <w:t>9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rPr>
                <w:szCs w:val="24"/>
              </w:rPr>
            </w:pP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Наше Отечество, образ родной земли в стихотворных и прозаических произведениях писателей и поэтов Х</w:t>
            </w:r>
            <w:proofErr w:type="gramStart"/>
            <w:r w:rsidRPr="00466F34">
              <w:rPr>
                <w:szCs w:val="24"/>
              </w:rPr>
              <w:t>I</w:t>
            </w:r>
            <w:proofErr w:type="gramEnd"/>
            <w:r w:rsidRPr="00466F34">
              <w:rPr>
                <w:szCs w:val="24"/>
              </w:rPr>
              <w:t>Х и ХХ веков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И. С.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Никитина, Н. М.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Языкова, С. Т.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Романовского, А. Т.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proofErr w:type="gramStart"/>
            <w:r w:rsidRPr="00466F34">
              <w:rPr>
                <w:szCs w:val="24"/>
              </w:rPr>
              <w:t>Твардовского, С. Д.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Дрожжина, В. М.</w:t>
            </w:r>
            <w:r w:rsidRPr="00466F34">
              <w:rPr>
                <w:szCs w:val="24"/>
              </w:rPr>
              <w:t> </w:t>
            </w:r>
            <w:proofErr w:type="spellStart"/>
            <w:r w:rsidRPr="00466F34">
              <w:rPr>
                <w:szCs w:val="24"/>
              </w:rPr>
              <w:t>Пескова</w:t>
            </w:r>
            <w:proofErr w:type="spellEnd"/>
            <w:r w:rsidRPr="00466F34">
              <w:rPr>
                <w:szCs w:val="24"/>
              </w:rPr>
              <w:t xml:space="preserve"> и др.).</w:t>
            </w:r>
            <w:proofErr w:type="gramEnd"/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2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Представление о проявлении любви к родной земле в литературе разных народов (на примере писателей родного края, народов России).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3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 xml:space="preserve">Знакомство с </w:t>
            </w:r>
            <w:proofErr w:type="spellStart"/>
            <w:r w:rsidRPr="00466F34">
              <w:rPr>
                <w:szCs w:val="24"/>
              </w:rPr>
              <w:t>культурноисторическим</w:t>
            </w:r>
            <w:proofErr w:type="spellEnd"/>
            <w:r w:rsidRPr="00466F34">
              <w:rPr>
                <w:szCs w:val="24"/>
              </w:rPr>
              <w:t xml:space="preserve"> наследием России, великие люди и события: образы Александра Невского,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Дмитрия Пожарского,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Дмитрия Донского,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Александра Суворова, Михаила Кутузова и других выдающихся защитников Отечества (по выбору)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4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Отражение нравственной идеи: любовь к Родине. Героическое прошлое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России, тема Великой Отечественной войны в произведениях литературы.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5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Осоз</w:t>
            </w:r>
            <w:r>
              <w:rPr>
                <w:szCs w:val="24"/>
              </w:rPr>
              <w:t xml:space="preserve">нание понятий: </w:t>
            </w:r>
            <w:proofErr w:type="spellStart"/>
            <w:r>
              <w:rPr>
                <w:szCs w:val="24"/>
              </w:rPr>
              <w:t>поступок</w:t>
            </w:r>
            <w:proofErr w:type="gramStart"/>
            <w:r>
              <w:rPr>
                <w:szCs w:val="24"/>
              </w:rPr>
              <w:t>,</w:t>
            </w:r>
            <w:r w:rsidRPr="00466F34">
              <w:rPr>
                <w:szCs w:val="24"/>
              </w:rPr>
              <w:t>п</w:t>
            </w:r>
            <w:proofErr w:type="gramEnd"/>
            <w:r w:rsidRPr="00466F34">
              <w:rPr>
                <w:szCs w:val="24"/>
              </w:rPr>
              <w:t>одвиг</w:t>
            </w:r>
            <w:proofErr w:type="spellEnd"/>
            <w:r w:rsidRPr="00466F34">
              <w:rPr>
                <w:szCs w:val="24"/>
              </w:rPr>
              <w:t xml:space="preserve">. Расширение представлений о народной и авторской песне: понятие «историческая песня», знакомство с песнями на тему </w:t>
            </w:r>
            <w:r w:rsidRPr="00466F34">
              <w:rPr>
                <w:szCs w:val="24"/>
              </w:rPr>
              <w:lastRenderedPageBreak/>
              <w:t xml:space="preserve">Великой Отечественной войны. 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Образ героев.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Исторические страницы России.</w:t>
            </w:r>
          </w:p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  <w:p w:rsidR="00E93977" w:rsidRPr="00466F34" w:rsidRDefault="00E93977" w:rsidP="00A125AF">
            <w:pPr>
              <w:rPr>
                <w:szCs w:val="24"/>
              </w:rPr>
            </w:pP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 xml:space="preserve">/194782/ </w:t>
            </w:r>
            <w:r w:rsidRPr="00466F34">
              <w:rPr>
                <w:szCs w:val="24"/>
              </w:rPr>
              <w:lastRenderedPageBreak/>
              <w:t>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lastRenderedPageBreak/>
              <w:t>6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Наше Отечество, образ родной земли в стихотворных и прозаических произведениях писателей и поэтов Х</w:t>
            </w:r>
            <w:proofErr w:type="gramStart"/>
            <w:r w:rsidRPr="00466F34">
              <w:rPr>
                <w:szCs w:val="24"/>
              </w:rPr>
              <w:t>I</w:t>
            </w:r>
            <w:proofErr w:type="gramEnd"/>
            <w:r w:rsidRPr="00466F34">
              <w:rPr>
                <w:szCs w:val="24"/>
              </w:rPr>
              <w:t>Х и ХХ веков. Сравнение текстов, героев.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7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 xml:space="preserve">Наше Отечество, образ родной земли в </w:t>
            </w:r>
            <w:proofErr w:type="gramStart"/>
            <w:r w:rsidRPr="00466F34">
              <w:rPr>
                <w:szCs w:val="24"/>
              </w:rPr>
              <w:t>стихотворных</w:t>
            </w:r>
            <w:proofErr w:type="gramEnd"/>
            <w:r w:rsidRPr="00466F34">
              <w:rPr>
                <w:szCs w:val="24"/>
              </w:rPr>
              <w:t xml:space="preserve"> и прозаических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proofErr w:type="gramStart"/>
            <w:r w:rsidRPr="00466F34">
              <w:rPr>
                <w:szCs w:val="24"/>
              </w:rPr>
              <w:t>произведениях</w:t>
            </w:r>
            <w:proofErr w:type="gramEnd"/>
            <w:r w:rsidRPr="00466F34">
              <w:rPr>
                <w:szCs w:val="24"/>
              </w:rPr>
              <w:t xml:space="preserve"> писателей и поэтов ХIХ и ХХ веков. Тема, основная мысль, заголовок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8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 xml:space="preserve">Наше Отечество, образ родной земли в </w:t>
            </w:r>
            <w:proofErr w:type="gramStart"/>
            <w:r w:rsidRPr="00466F34">
              <w:rPr>
                <w:szCs w:val="24"/>
              </w:rPr>
              <w:t>стихотворных</w:t>
            </w:r>
            <w:proofErr w:type="gramEnd"/>
            <w:r w:rsidRPr="00466F34">
              <w:rPr>
                <w:szCs w:val="24"/>
              </w:rPr>
              <w:t xml:space="preserve"> и прозаических.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proofErr w:type="gramStart"/>
            <w:r w:rsidRPr="00466F34">
              <w:rPr>
                <w:szCs w:val="24"/>
              </w:rPr>
              <w:t>произведениях</w:t>
            </w:r>
            <w:proofErr w:type="gramEnd"/>
            <w:r w:rsidRPr="00466F34">
              <w:rPr>
                <w:szCs w:val="24"/>
              </w:rPr>
              <w:t xml:space="preserve"> писателей и поэтов ХIХ и ХХ веков Тема, основная мысль, заголовок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9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Наше Отечество, образ родной земли в стихотворных и прозаических произведениях писателей и поэтов Х</w:t>
            </w:r>
            <w:proofErr w:type="gramStart"/>
            <w:r w:rsidRPr="00466F34">
              <w:rPr>
                <w:szCs w:val="24"/>
              </w:rPr>
              <w:t>I</w:t>
            </w:r>
            <w:proofErr w:type="gramEnd"/>
            <w:r w:rsidRPr="00466F34">
              <w:rPr>
                <w:szCs w:val="24"/>
              </w:rPr>
              <w:t>Х и ХХ веков Структура текста. План.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Пересказ.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3403" w:type="dxa"/>
          </w:tcPr>
          <w:p w:rsidR="00E93977" w:rsidRPr="00466F34" w:rsidRDefault="00E93977" w:rsidP="00A125AF">
            <w:pPr>
              <w:shd w:val="clear" w:color="auto" w:fill="FFFFFF"/>
              <w:spacing w:after="123"/>
              <w:ind w:right="45" w:firstLine="180"/>
              <w:rPr>
                <w:color w:val="181818"/>
                <w:szCs w:val="24"/>
              </w:rPr>
            </w:pPr>
            <w:r w:rsidRPr="00466F34">
              <w:rPr>
                <w:b/>
                <w:i/>
                <w:iCs/>
                <w:color w:val="181818"/>
                <w:szCs w:val="24"/>
              </w:rPr>
              <w:t>Фольклор (устное народное творчество)</w:t>
            </w:r>
            <w:r w:rsidRPr="00466F34">
              <w:rPr>
                <w:b/>
                <w:color w:val="181818"/>
                <w:szCs w:val="24"/>
              </w:rPr>
              <w:t>.</w:t>
            </w:r>
            <w:r w:rsidRPr="00466F34">
              <w:rPr>
                <w:color w:val="181818"/>
                <w:szCs w:val="24"/>
              </w:rPr>
              <w:t xml:space="preserve"> </w:t>
            </w:r>
          </w:p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993" w:type="dxa"/>
          </w:tcPr>
          <w:p w:rsidR="00E93977" w:rsidRPr="004A2EB4" w:rsidRDefault="00E93977" w:rsidP="00A125AF">
            <w:pPr>
              <w:jc w:val="center"/>
              <w:rPr>
                <w:b/>
                <w:szCs w:val="24"/>
              </w:rPr>
            </w:pPr>
            <w:r w:rsidRPr="004A2EB4">
              <w:rPr>
                <w:b/>
                <w:szCs w:val="24"/>
              </w:rPr>
              <w:t>10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10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 xml:space="preserve">Фольклор как народная духовная культура. Представление о многообразии видов фольклора: </w:t>
            </w:r>
            <w:proofErr w:type="gramStart"/>
            <w:r w:rsidRPr="00466F34">
              <w:rPr>
                <w:szCs w:val="24"/>
              </w:rPr>
              <w:t>словесный</w:t>
            </w:r>
            <w:proofErr w:type="gramEnd"/>
            <w:r w:rsidRPr="00466F34">
              <w:rPr>
                <w:szCs w:val="24"/>
              </w:rPr>
              <w:t>, музыкальный, обрядовый (календарный). Понимание культурного значения фольклора для появления художественной литературы. Обобщение представлений о малых жанрах фольклора.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11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 xml:space="preserve">Сказочники. Собиратели фольклора (А. Н. Афанасьев, В. И. Даль). Углубление представлений о видах сказок: о животных, </w:t>
            </w:r>
            <w:proofErr w:type="gramStart"/>
            <w:r w:rsidRPr="00466F34">
              <w:rPr>
                <w:szCs w:val="24"/>
              </w:rPr>
              <w:t>бытовые</w:t>
            </w:r>
            <w:proofErr w:type="gramEnd"/>
            <w:r w:rsidRPr="00466F34">
              <w:rPr>
                <w:szCs w:val="24"/>
              </w:rPr>
              <w:t>, волшебные. Отражение в произведениях фольклора нравственных ценностей, быта и культуры народов мира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lastRenderedPageBreak/>
              <w:t>12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Сходство фольклорных произведений разных народов по тематике, художественным образам и форме («бродячие» сюжеты)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13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 xml:space="preserve"> Расширение представлений о былине как эпической песне о героическом событии. Герой былины — защитник страны. Образы русских богатырей: Ильи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Муромца, Алёши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Поповича, Добрыни Никитича (где жил, чем занимался, какими качествами обладал).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14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ind w:right="25"/>
              <w:rPr>
                <w:szCs w:val="24"/>
              </w:rPr>
            </w:pPr>
            <w:r w:rsidRPr="00466F34">
              <w:rPr>
                <w:szCs w:val="24"/>
              </w:rPr>
              <w:t xml:space="preserve">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</w:t>
            </w:r>
            <w:proofErr w:type="spellStart"/>
            <w:r w:rsidRPr="00466F34">
              <w:rPr>
                <w:szCs w:val="24"/>
              </w:rPr>
              <w:t>былинносказочные</w:t>
            </w:r>
            <w:proofErr w:type="spellEnd"/>
            <w:r w:rsidRPr="00466F34">
              <w:rPr>
                <w:szCs w:val="24"/>
              </w:rPr>
              <w:t xml:space="preserve"> темы в творчестве В. М.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Васнецова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15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Фольклор как народная духовная культура.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Сравнение. Эпитет.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Олицетворение.</w:t>
            </w:r>
          </w:p>
          <w:p w:rsidR="00E93977" w:rsidRPr="00466F34" w:rsidRDefault="00E93977" w:rsidP="00A125AF">
            <w:pPr>
              <w:ind w:right="25"/>
              <w:rPr>
                <w:szCs w:val="24"/>
              </w:rPr>
            </w:pPr>
            <w:r w:rsidRPr="00466F34">
              <w:rPr>
                <w:szCs w:val="24"/>
              </w:rPr>
              <w:t xml:space="preserve">Метафора. Лирика. </w:t>
            </w:r>
            <w:proofErr w:type="spellStart"/>
            <w:r w:rsidRPr="00466F34">
              <w:rPr>
                <w:szCs w:val="24"/>
              </w:rPr>
              <w:t>Образ</w:t>
            </w:r>
            <w:proofErr w:type="gramStart"/>
            <w:r w:rsidRPr="00466F34">
              <w:rPr>
                <w:szCs w:val="24"/>
              </w:rPr>
              <w:t>.С</w:t>
            </w:r>
            <w:proofErr w:type="gramEnd"/>
            <w:r w:rsidRPr="00466F34">
              <w:rPr>
                <w:szCs w:val="24"/>
              </w:rPr>
              <w:t>редства</w:t>
            </w:r>
            <w:proofErr w:type="spellEnd"/>
            <w:r w:rsidRPr="00466F34">
              <w:rPr>
                <w:szCs w:val="24"/>
              </w:rPr>
              <w:t xml:space="preserve"> художественной выразительности в былине: устойчивые выражения, повторы, гипербола. Устаре</w:t>
            </w:r>
            <w:proofErr w:type="gramStart"/>
            <w:r w:rsidRPr="00466F34">
              <w:rPr>
                <w:szCs w:val="24"/>
              </w:rPr>
              <w:t>в-</w:t>
            </w:r>
            <w:proofErr w:type="gram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шие</w:t>
            </w:r>
            <w:proofErr w:type="spellEnd"/>
            <w:r w:rsidRPr="00466F34">
              <w:rPr>
                <w:szCs w:val="24"/>
              </w:rPr>
              <w:t xml:space="preserve"> слова, их место в былине и представление в современной лексике. Народные </w:t>
            </w:r>
            <w:proofErr w:type="spellStart"/>
            <w:r w:rsidRPr="00466F34">
              <w:rPr>
                <w:szCs w:val="24"/>
              </w:rPr>
              <w:t>былинносказочные</w:t>
            </w:r>
            <w:proofErr w:type="spellEnd"/>
            <w:r w:rsidRPr="00466F34">
              <w:rPr>
                <w:szCs w:val="24"/>
              </w:rPr>
              <w:t xml:space="preserve"> темы в творчестве В. М.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Васнецова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16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 xml:space="preserve">Фольклор как народная духовная культура. Народные </w:t>
            </w:r>
            <w:proofErr w:type="spellStart"/>
            <w:r w:rsidRPr="00466F34">
              <w:rPr>
                <w:szCs w:val="24"/>
              </w:rPr>
              <w:t>былинносказочные</w:t>
            </w:r>
            <w:proofErr w:type="spellEnd"/>
            <w:r w:rsidRPr="00466F34">
              <w:rPr>
                <w:szCs w:val="24"/>
              </w:rPr>
              <w:t xml:space="preserve"> темы в творчестве В. М.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Васнецова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17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Смысл и задачи фольклорных произведений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18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 xml:space="preserve">Фольклор как народная духовная </w:t>
            </w:r>
            <w:r w:rsidRPr="00466F34">
              <w:rPr>
                <w:szCs w:val="24"/>
              </w:rPr>
              <w:lastRenderedPageBreak/>
              <w:t>культура.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Пересказ краткий. Иллюстрирование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1полугодие, </w:t>
            </w:r>
            <w:r w:rsidRPr="00466F34">
              <w:rPr>
                <w:szCs w:val="24"/>
              </w:rPr>
              <w:lastRenderedPageBreak/>
              <w:t>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Интерактивны</w:t>
            </w:r>
            <w:r w:rsidRPr="00466F34">
              <w:rPr>
                <w:szCs w:val="24"/>
              </w:rPr>
              <w:lastRenderedPageBreak/>
              <w:t xml:space="preserve">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lastRenderedPageBreak/>
              <w:t>19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Классификация фольклорных жанров.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3403" w:type="dxa"/>
          </w:tcPr>
          <w:p w:rsidR="00E93977" w:rsidRPr="00466F34" w:rsidRDefault="00E93977" w:rsidP="00A125AF">
            <w:pPr>
              <w:shd w:val="clear" w:color="auto" w:fill="FFFFFF"/>
              <w:spacing w:after="120"/>
              <w:ind w:right="13" w:firstLine="170"/>
              <w:rPr>
                <w:i/>
                <w:iCs/>
                <w:color w:val="181818"/>
                <w:szCs w:val="24"/>
              </w:rPr>
            </w:pPr>
            <w:r w:rsidRPr="00466F34">
              <w:rPr>
                <w:b/>
                <w:i/>
                <w:iCs/>
                <w:color w:val="181818"/>
                <w:szCs w:val="24"/>
              </w:rPr>
              <w:t>Творчество А. С. Пушкина.</w:t>
            </w:r>
          </w:p>
          <w:p w:rsidR="00E93977" w:rsidRPr="00466F34" w:rsidRDefault="00E93977" w:rsidP="00A125AF">
            <w:pPr>
              <w:rPr>
                <w:szCs w:val="24"/>
              </w:rPr>
            </w:pPr>
          </w:p>
        </w:tc>
        <w:tc>
          <w:tcPr>
            <w:tcW w:w="993" w:type="dxa"/>
          </w:tcPr>
          <w:p w:rsidR="00E93977" w:rsidRPr="004A2EB4" w:rsidRDefault="00E93977" w:rsidP="00A125AF">
            <w:pPr>
              <w:jc w:val="center"/>
              <w:rPr>
                <w:b/>
                <w:szCs w:val="24"/>
              </w:rPr>
            </w:pPr>
            <w:r w:rsidRPr="004A2EB4">
              <w:rPr>
                <w:b/>
                <w:szCs w:val="24"/>
              </w:rPr>
              <w:t>10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20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Картины природы в лирических произведениях А. С.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Пушкина.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21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Углубление представления о средствах художественной выразительности в стихотворном произведении (сравнение, эпитет, олицетворение, метафора).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22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Расширение представления о литературных сказках А. С.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23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Расширение представления о литературных сказках А. С.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 Выборочный пересказ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24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shd w:val="clear" w:color="auto" w:fill="FFFFFF"/>
              <w:spacing w:after="120"/>
              <w:ind w:right="13" w:firstLine="170"/>
              <w:rPr>
                <w:szCs w:val="24"/>
              </w:rPr>
            </w:pPr>
            <w:r w:rsidRPr="00466F34">
              <w:rPr>
                <w:szCs w:val="24"/>
              </w:rPr>
              <w:t>Описание героев. Характеристика. Отношение автора к героям.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25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 xml:space="preserve">Смысл сказки. Повторы. </w:t>
            </w:r>
            <w:r w:rsidRPr="00466F34">
              <w:rPr>
                <w:szCs w:val="24"/>
              </w:rPr>
              <w:lastRenderedPageBreak/>
              <w:t>Метафоры, другие средства выразительности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1полугодие, </w:t>
            </w:r>
            <w:r w:rsidRPr="00466F34">
              <w:rPr>
                <w:szCs w:val="24"/>
              </w:rPr>
              <w:lastRenderedPageBreak/>
              <w:t>1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Интерактивны</w:t>
            </w:r>
            <w:r w:rsidRPr="00466F34">
              <w:rPr>
                <w:szCs w:val="24"/>
              </w:rPr>
              <w:lastRenderedPageBreak/>
              <w:t xml:space="preserve">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lastRenderedPageBreak/>
              <w:t>26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 xml:space="preserve">Фольклорная основа авторской сказки. Положительные и отрицательные герои, </w:t>
            </w:r>
            <w:proofErr w:type="spellStart"/>
            <w:r w:rsidRPr="00466F34">
              <w:rPr>
                <w:szCs w:val="24"/>
              </w:rPr>
              <w:t>волшебныепомощники</w:t>
            </w:r>
            <w:proofErr w:type="spellEnd"/>
            <w:r w:rsidRPr="00466F34">
              <w:rPr>
                <w:szCs w:val="24"/>
              </w:rPr>
              <w:t>, язык авторской сказки.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Сюжет. Эпизод.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Смысловые части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1полугодие, 1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27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Фольклорная основа авторской сказки. Положительные и отрицательные герои, волшебные помощники, язык авторской сказки. Различные виды плана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1полугодие, 1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rPr>
          <w:trHeight w:val="2250"/>
        </w:trPr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28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 xml:space="preserve">Фольклорная основа авторской сказки. Положительные и отрицательные герои, волшебные помощники, язык авторской сказки. Тема. Идея. Заголовок. Иллюстрации. Авторы иллюстраций. 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rPr>
          <w:trHeight w:val="510"/>
        </w:trPr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29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Контрольная работа за 1 полугодие.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3403" w:type="dxa"/>
          </w:tcPr>
          <w:p w:rsidR="00E93977" w:rsidRPr="00466F34" w:rsidRDefault="00E93977" w:rsidP="00A125AF">
            <w:pPr>
              <w:shd w:val="clear" w:color="auto" w:fill="FFFFFF"/>
              <w:spacing w:after="123"/>
              <w:ind w:right="45" w:firstLine="180"/>
              <w:rPr>
                <w:i/>
                <w:iCs/>
                <w:color w:val="181818"/>
                <w:szCs w:val="24"/>
              </w:rPr>
            </w:pPr>
            <w:r w:rsidRPr="00466F34">
              <w:rPr>
                <w:b/>
                <w:i/>
                <w:iCs/>
                <w:color w:val="181818"/>
                <w:szCs w:val="24"/>
              </w:rPr>
              <w:t>Творчество И. А. Крылова.</w:t>
            </w:r>
            <w:r w:rsidRPr="00466F34">
              <w:rPr>
                <w:i/>
                <w:iCs/>
                <w:color w:val="181818"/>
                <w:szCs w:val="24"/>
              </w:rPr>
              <w:t> </w:t>
            </w:r>
          </w:p>
          <w:p w:rsidR="00E93977" w:rsidRPr="00466F34" w:rsidRDefault="00E93977" w:rsidP="00A125AF">
            <w:pPr>
              <w:rPr>
                <w:szCs w:val="24"/>
              </w:rPr>
            </w:pPr>
          </w:p>
        </w:tc>
        <w:tc>
          <w:tcPr>
            <w:tcW w:w="993" w:type="dxa"/>
          </w:tcPr>
          <w:p w:rsidR="00E93977" w:rsidRPr="004A2EB4" w:rsidRDefault="00E93977" w:rsidP="00A125AF">
            <w:pPr>
              <w:jc w:val="center"/>
              <w:rPr>
                <w:b/>
                <w:szCs w:val="24"/>
              </w:rPr>
            </w:pPr>
            <w:r w:rsidRPr="004A2EB4">
              <w:rPr>
                <w:b/>
                <w:szCs w:val="24"/>
              </w:rPr>
              <w:t>4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30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Творчество И. А.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Крылова.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Представление о басне как лиро-эпическом жанре.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31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Творчество И. А.</w:t>
            </w:r>
            <w:r w:rsidRPr="00466F34">
              <w:rPr>
                <w:szCs w:val="24"/>
              </w:rPr>
              <w:t> </w:t>
            </w:r>
            <w:r>
              <w:rPr>
                <w:szCs w:val="24"/>
              </w:rPr>
              <w:t>Крылова</w:t>
            </w:r>
            <w:r w:rsidRPr="00466F34">
              <w:rPr>
                <w:szCs w:val="24"/>
              </w:rPr>
              <w:t>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Расширение круга чтения басен на примере произведений А. И.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Крылова, И. И.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proofErr w:type="spellStart"/>
            <w:r w:rsidRPr="00466F34">
              <w:rPr>
                <w:szCs w:val="24"/>
              </w:rPr>
              <w:t>Хемницера</w:t>
            </w:r>
            <w:proofErr w:type="spellEnd"/>
            <w:r w:rsidRPr="00466F34">
              <w:rPr>
                <w:szCs w:val="24"/>
              </w:rPr>
              <w:t>, Л. Н.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Толстого и других баснописцев.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32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Творчество И. А.</w:t>
            </w:r>
            <w:r w:rsidRPr="00466F34">
              <w:rPr>
                <w:szCs w:val="24"/>
              </w:rPr>
              <w:t> </w:t>
            </w:r>
            <w:r>
              <w:rPr>
                <w:szCs w:val="24"/>
              </w:rPr>
              <w:t xml:space="preserve">Крылова </w:t>
            </w:r>
            <w:r w:rsidRPr="00466F34">
              <w:rPr>
                <w:szCs w:val="24"/>
              </w:rPr>
              <w:t>Басни стихотворные и прозаические. Развитие событий в басне, её герои (положительные, отрицательные). Аллегория в баснях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33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Творчество И. А.</w:t>
            </w:r>
            <w:r w:rsidRPr="00466F34">
              <w:rPr>
                <w:szCs w:val="24"/>
              </w:rPr>
              <w:t> </w:t>
            </w:r>
            <w:r>
              <w:rPr>
                <w:szCs w:val="24"/>
              </w:rPr>
              <w:t xml:space="preserve">Крылова </w:t>
            </w:r>
            <w:r w:rsidRPr="00466F34">
              <w:rPr>
                <w:szCs w:val="24"/>
              </w:rPr>
              <w:t xml:space="preserve"> Басни стихотворные и </w:t>
            </w:r>
            <w:r w:rsidRPr="00466F34">
              <w:rPr>
                <w:szCs w:val="24"/>
              </w:rPr>
              <w:lastRenderedPageBreak/>
              <w:t>прозаические. Развитие событий в басне, её герои (положительные, отрицательные).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Аллегория в баснях.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Сравнение басен: назначение, темы и герои, особенности языка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</w:t>
            </w:r>
            <w:r w:rsidRPr="00466F34">
              <w:rPr>
                <w:szCs w:val="24"/>
              </w:rPr>
              <w:lastRenderedPageBreak/>
              <w:t xml:space="preserve">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3403" w:type="dxa"/>
          </w:tcPr>
          <w:p w:rsidR="00E93977" w:rsidRPr="00466F34" w:rsidRDefault="00E93977" w:rsidP="00A125AF">
            <w:pPr>
              <w:shd w:val="clear" w:color="auto" w:fill="FFFFFF"/>
              <w:spacing w:after="120"/>
              <w:ind w:right="197" w:firstLine="170"/>
              <w:rPr>
                <w:color w:val="181818"/>
                <w:szCs w:val="24"/>
              </w:rPr>
            </w:pPr>
            <w:r w:rsidRPr="00466F34">
              <w:rPr>
                <w:b/>
                <w:i/>
                <w:iCs/>
                <w:color w:val="181818"/>
                <w:szCs w:val="24"/>
              </w:rPr>
              <w:t>Творчество М. Ю. Лермонтова</w:t>
            </w:r>
            <w:r w:rsidRPr="00466F34">
              <w:rPr>
                <w:b/>
                <w:color w:val="181818"/>
                <w:szCs w:val="24"/>
              </w:rPr>
              <w:t>.</w:t>
            </w:r>
            <w:r w:rsidRPr="00466F34">
              <w:rPr>
                <w:color w:val="181818"/>
                <w:szCs w:val="24"/>
              </w:rPr>
              <w:t xml:space="preserve"> </w:t>
            </w:r>
          </w:p>
          <w:p w:rsidR="00E93977" w:rsidRPr="00466F34" w:rsidRDefault="00E93977" w:rsidP="00A125AF">
            <w:pPr>
              <w:rPr>
                <w:szCs w:val="24"/>
              </w:rPr>
            </w:pPr>
          </w:p>
        </w:tc>
        <w:tc>
          <w:tcPr>
            <w:tcW w:w="993" w:type="dxa"/>
          </w:tcPr>
          <w:p w:rsidR="00E93977" w:rsidRPr="004A2EB4" w:rsidRDefault="00E93977" w:rsidP="00A125AF">
            <w:pPr>
              <w:jc w:val="center"/>
              <w:rPr>
                <w:b/>
                <w:szCs w:val="24"/>
              </w:rPr>
            </w:pPr>
            <w:r w:rsidRPr="004A2EB4">
              <w:rPr>
                <w:b/>
                <w:szCs w:val="24"/>
              </w:rPr>
              <w:t>4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34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Творчество М. Ю.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 xml:space="preserve">Лермонтова 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Лирические произведения М. Ю.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Лермонтова: средства художественной выразительности (сравнение, эпитет, олицетворение); рифма, ритм.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35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Творчество М. Ю.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Лермонтова Строфа как элемент композиции стихотворения.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Переносное значение слов в метафоре. Метафора в стихотворениях М. Ю.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Лермонтова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36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Творчество М. Ю.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 xml:space="preserve">Лермонтова 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Лирические произведения М. Ю.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Лермонтова.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Анализ лексики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37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Творчество М. Ю.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 xml:space="preserve">Лермонтова 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Лирические произведения М. Ю.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Лермонтова. Тема и главная мысль (идея) произведения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3403" w:type="dxa"/>
          </w:tcPr>
          <w:p w:rsidR="00E93977" w:rsidRPr="00466F34" w:rsidRDefault="00E93977" w:rsidP="00A125AF">
            <w:pPr>
              <w:shd w:val="clear" w:color="auto" w:fill="FFFFFF"/>
              <w:spacing w:after="156"/>
              <w:ind w:right="649" w:firstLine="170"/>
              <w:rPr>
                <w:color w:val="181818"/>
                <w:szCs w:val="24"/>
              </w:rPr>
            </w:pPr>
            <w:r w:rsidRPr="00466F34">
              <w:rPr>
                <w:b/>
                <w:i/>
                <w:iCs/>
                <w:color w:val="181818"/>
                <w:szCs w:val="24"/>
              </w:rPr>
              <w:t>Литературная сказка.</w:t>
            </w:r>
            <w:r w:rsidRPr="00466F34">
              <w:rPr>
                <w:color w:val="181818"/>
                <w:szCs w:val="24"/>
              </w:rPr>
              <w:t> </w:t>
            </w:r>
          </w:p>
          <w:p w:rsidR="00E93977" w:rsidRPr="00466F34" w:rsidRDefault="00E93977" w:rsidP="00A125AF">
            <w:pPr>
              <w:rPr>
                <w:szCs w:val="24"/>
              </w:rPr>
            </w:pPr>
          </w:p>
        </w:tc>
        <w:tc>
          <w:tcPr>
            <w:tcW w:w="993" w:type="dxa"/>
          </w:tcPr>
          <w:p w:rsidR="00E93977" w:rsidRPr="004A2EB4" w:rsidRDefault="00E93977" w:rsidP="00A125AF">
            <w:pPr>
              <w:jc w:val="center"/>
              <w:rPr>
                <w:b/>
                <w:szCs w:val="24"/>
              </w:rPr>
            </w:pPr>
            <w:r w:rsidRPr="004A2EB4">
              <w:rPr>
                <w:b/>
                <w:szCs w:val="24"/>
              </w:rPr>
              <w:t>9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38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Литературная сказка Тематика авторских стихотворных сказок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39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 xml:space="preserve">Литературная сказка Тематика авторских стихотворных сказок. </w:t>
            </w:r>
            <w:proofErr w:type="gramStart"/>
            <w:r w:rsidRPr="00466F34">
              <w:rPr>
                <w:szCs w:val="24"/>
              </w:rPr>
              <w:t>Расширение представлений о героях литературных сказок (произведения М. Ю.</w:t>
            </w:r>
            <w:proofErr w:type="gramEnd"/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Лермонтова, П. П.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proofErr w:type="gramStart"/>
            <w:r w:rsidRPr="00466F34">
              <w:rPr>
                <w:szCs w:val="24"/>
              </w:rPr>
              <w:t xml:space="preserve">Ершова, П. П. Бажова, С. Т. </w:t>
            </w:r>
            <w:r w:rsidRPr="00466F34">
              <w:rPr>
                <w:szCs w:val="24"/>
              </w:rPr>
              <w:lastRenderedPageBreak/>
              <w:t>Аксакова).</w:t>
            </w:r>
            <w:proofErr w:type="gramEnd"/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lastRenderedPageBreak/>
              <w:t>40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proofErr w:type="gramStart"/>
            <w:r w:rsidRPr="00466F34">
              <w:rPr>
                <w:szCs w:val="24"/>
              </w:rPr>
              <w:t>Литературная сказка Расширение представлений о героях литературных сказок (произведения М. Ю.</w:t>
            </w:r>
            <w:proofErr w:type="gramEnd"/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Лермонтова, П. П.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proofErr w:type="gramStart"/>
            <w:r w:rsidRPr="00466F34">
              <w:rPr>
                <w:szCs w:val="24"/>
              </w:rPr>
              <w:t>Ершова, П. П. Бажова, С. Т. Аксакова).</w:t>
            </w:r>
            <w:proofErr w:type="gramEnd"/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41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proofErr w:type="gramStart"/>
            <w:r w:rsidRPr="00466F34">
              <w:rPr>
                <w:szCs w:val="24"/>
              </w:rPr>
              <w:t>Литературная сказка Расширение представлений о героях литературных сказок (произведения М. Ю.</w:t>
            </w:r>
            <w:proofErr w:type="gramEnd"/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Лермонтова, П. П.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proofErr w:type="gramStart"/>
            <w:r w:rsidRPr="00466F34">
              <w:rPr>
                <w:szCs w:val="24"/>
              </w:rPr>
              <w:t>Ершова, П. П. Бажова, С. Т. Аксакова).</w:t>
            </w:r>
            <w:proofErr w:type="gramEnd"/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42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proofErr w:type="gramStart"/>
            <w:r w:rsidRPr="00466F34">
              <w:rPr>
                <w:szCs w:val="24"/>
              </w:rPr>
              <w:t>Литературная сказка Расширение представлений о героях литературных сказок (произведения М. Ю.</w:t>
            </w:r>
            <w:proofErr w:type="gramEnd"/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Лермонтова, П. П.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proofErr w:type="gramStart"/>
            <w:r w:rsidRPr="00466F34">
              <w:rPr>
                <w:szCs w:val="24"/>
              </w:rPr>
              <w:t>Ершова, П. П. Бажова, С. Т. Аксакова).</w:t>
            </w:r>
            <w:proofErr w:type="gramEnd"/>
            <w:r w:rsidRPr="00466F34">
              <w:rPr>
                <w:szCs w:val="24"/>
              </w:rPr>
              <w:t xml:space="preserve"> Связь литературной сказки с фольклорной: народная речь — особенность авторской сказки.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43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proofErr w:type="gramStart"/>
            <w:r w:rsidRPr="00466F34">
              <w:rPr>
                <w:szCs w:val="24"/>
              </w:rPr>
              <w:t>Литературная сказка Расширение представлений о героях литературных сказок (произведения М. Ю.</w:t>
            </w:r>
            <w:proofErr w:type="gramEnd"/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Лермонтова, П. П.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proofErr w:type="gramStart"/>
            <w:r w:rsidRPr="00466F34">
              <w:rPr>
                <w:szCs w:val="24"/>
              </w:rPr>
              <w:t>Ершова, П. П. Бажова, С. Т. Аксакова).</w:t>
            </w:r>
            <w:proofErr w:type="gramEnd"/>
            <w:r w:rsidRPr="00466F34">
              <w:rPr>
                <w:szCs w:val="24"/>
              </w:rPr>
              <w:t xml:space="preserve"> Связь литературной сказки с фольклорной: народная речь — особенность авторской сказки. Иллюстрации в сказке: назначение, особенности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44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 xml:space="preserve">Литературная сказка </w:t>
            </w:r>
            <w:r w:rsidRPr="00466F34">
              <w:rPr>
                <w:szCs w:val="24"/>
              </w:rPr>
              <w:t>Тематика авторских стихотворных сказок. Связь литературной сказки с фольклорной: народная речь — особенность авторской сказки. Иллюстрации в сказке: назначение, особенности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45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 xml:space="preserve">Литературная сказка </w:t>
            </w:r>
            <w:r w:rsidRPr="00466F34">
              <w:rPr>
                <w:szCs w:val="24"/>
              </w:rPr>
              <w:t xml:space="preserve"> Тематика авторских стихотворных сказок. </w:t>
            </w:r>
            <w:proofErr w:type="gramStart"/>
            <w:r w:rsidRPr="00466F34">
              <w:rPr>
                <w:szCs w:val="24"/>
              </w:rPr>
              <w:t>Расширение представлений о героях литературных сказок (произведения М. Ю.</w:t>
            </w:r>
            <w:proofErr w:type="gramEnd"/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Лермонтова, П. П.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proofErr w:type="gramStart"/>
            <w:r w:rsidRPr="00466F34">
              <w:rPr>
                <w:szCs w:val="24"/>
              </w:rPr>
              <w:t>Ершова, П. П. Бажова, С. Т. Аксакова).</w:t>
            </w:r>
            <w:proofErr w:type="gramEnd"/>
            <w:r w:rsidRPr="00466F34">
              <w:rPr>
                <w:szCs w:val="24"/>
              </w:rPr>
              <w:t xml:space="preserve"> Связь литературной сказки с фольклорной: народная речь — особенность авторской сказки. Иллюстрации в сказке: назначение, особенности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46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 xml:space="preserve">Литературная сказка </w:t>
            </w:r>
            <w:r w:rsidRPr="00466F34">
              <w:rPr>
                <w:szCs w:val="24"/>
              </w:rPr>
              <w:t xml:space="preserve"> Тематика </w:t>
            </w:r>
            <w:r w:rsidRPr="00466F34">
              <w:rPr>
                <w:szCs w:val="24"/>
              </w:rPr>
              <w:lastRenderedPageBreak/>
              <w:t xml:space="preserve">авторских стихотворных сказок. </w:t>
            </w:r>
            <w:proofErr w:type="gramStart"/>
            <w:r w:rsidRPr="00466F34">
              <w:rPr>
                <w:szCs w:val="24"/>
              </w:rPr>
              <w:t>Расширение представлений о героях литературных сказок (произведения М. Ю.</w:t>
            </w:r>
            <w:proofErr w:type="gramEnd"/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Лермонтова, П. П.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proofErr w:type="gramStart"/>
            <w:r w:rsidRPr="00466F34">
              <w:rPr>
                <w:szCs w:val="24"/>
              </w:rPr>
              <w:t>Ершова, П. П. Бажова, С. Т. Аксакова).</w:t>
            </w:r>
            <w:proofErr w:type="gramEnd"/>
            <w:r w:rsidRPr="00466F34">
              <w:rPr>
                <w:szCs w:val="24"/>
              </w:rPr>
              <w:t xml:space="preserve"> Связь литературной сказки с фольклорной: народная речь — особенность авторской сказки. Иллюстрации в сказке: назначение, особенности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1полугодие, </w:t>
            </w:r>
            <w:r w:rsidRPr="00466F34">
              <w:rPr>
                <w:szCs w:val="24"/>
              </w:rPr>
              <w:lastRenderedPageBreak/>
              <w:t>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Интерактивны</w:t>
            </w:r>
            <w:r w:rsidRPr="00466F34">
              <w:rPr>
                <w:szCs w:val="24"/>
              </w:rPr>
              <w:lastRenderedPageBreak/>
              <w:t xml:space="preserve">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3403" w:type="dxa"/>
          </w:tcPr>
          <w:p w:rsidR="00E93977" w:rsidRPr="00466F34" w:rsidRDefault="00E93977" w:rsidP="00A125AF">
            <w:pPr>
              <w:shd w:val="clear" w:color="auto" w:fill="FFFFFF"/>
              <w:spacing w:after="120"/>
              <w:ind w:right="13" w:firstLine="170"/>
              <w:rPr>
                <w:color w:val="181818"/>
                <w:szCs w:val="24"/>
              </w:rPr>
            </w:pPr>
            <w:r w:rsidRPr="00466F34">
              <w:rPr>
                <w:b/>
                <w:i/>
                <w:iCs/>
                <w:color w:val="181818"/>
                <w:szCs w:val="24"/>
              </w:rPr>
              <w:t xml:space="preserve">Картины природы в творчестве поэтов и писателей ХIХ— </w:t>
            </w:r>
            <w:proofErr w:type="gramStart"/>
            <w:r w:rsidRPr="00466F34">
              <w:rPr>
                <w:b/>
                <w:i/>
                <w:iCs/>
                <w:color w:val="181818"/>
                <w:szCs w:val="24"/>
              </w:rPr>
              <w:t>ХХ</w:t>
            </w:r>
            <w:proofErr w:type="gramEnd"/>
            <w:r w:rsidRPr="00466F34">
              <w:rPr>
                <w:b/>
                <w:i/>
                <w:iCs/>
                <w:color w:val="181818"/>
                <w:szCs w:val="24"/>
              </w:rPr>
              <w:t xml:space="preserve"> веков</w:t>
            </w:r>
            <w:r w:rsidRPr="00466F34">
              <w:rPr>
                <w:b/>
                <w:color w:val="181818"/>
                <w:szCs w:val="24"/>
              </w:rPr>
              <w:t>.</w:t>
            </w:r>
            <w:r w:rsidRPr="00466F34">
              <w:rPr>
                <w:color w:val="181818"/>
                <w:szCs w:val="24"/>
              </w:rPr>
              <w:t> </w:t>
            </w:r>
          </w:p>
          <w:p w:rsidR="00E93977" w:rsidRPr="00466F34" w:rsidRDefault="00E93977" w:rsidP="00A125AF">
            <w:pPr>
              <w:rPr>
                <w:szCs w:val="24"/>
              </w:rPr>
            </w:pPr>
          </w:p>
        </w:tc>
        <w:tc>
          <w:tcPr>
            <w:tcW w:w="993" w:type="dxa"/>
          </w:tcPr>
          <w:p w:rsidR="00E93977" w:rsidRPr="004A2EB4" w:rsidRDefault="00E93977" w:rsidP="00A125AF">
            <w:pPr>
              <w:jc w:val="center"/>
              <w:rPr>
                <w:b/>
                <w:szCs w:val="24"/>
              </w:rPr>
            </w:pPr>
            <w:r w:rsidRPr="004A2EB4">
              <w:rPr>
                <w:b/>
                <w:szCs w:val="24"/>
              </w:rPr>
              <w:t>6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47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Картины природы в творчестве п</w:t>
            </w:r>
            <w:r>
              <w:rPr>
                <w:szCs w:val="24"/>
              </w:rPr>
              <w:t>оэтов и писателей Х</w:t>
            </w:r>
            <w:proofErr w:type="gramStart"/>
            <w:r>
              <w:rPr>
                <w:szCs w:val="24"/>
              </w:rPr>
              <w:t>I</w:t>
            </w:r>
            <w:proofErr w:type="gramEnd"/>
            <w:r>
              <w:rPr>
                <w:szCs w:val="24"/>
              </w:rPr>
              <w:t xml:space="preserve">Х века </w:t>
            </w:r>
            <w:r w:rsidRPr="00466F34">
              <w:rPr>
                <w:szCs w:val="24"/>
              </w:rPr>
              <w:t xml:space="preserve"> Лирика, лирические произведения как описание в стихотворной форме чувств поэта, связанных с наблюдениями, описаниями природы.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48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Картины природы в творчестве п</w:t>
            </w:r>
            <w:r>
              <w:rPr>
                <w:szCs w:val="24"/>
              </w:rPr>
              <w:t>оэтов и писателей Х</w:t>
            </w:r>
            <w:proofErr w:type="gramStart"/>
            <w:r>
              <w:rPr>
                <w:szCs w:val="24"/>
              </w:rPr>
              <w:t>I</w:t>
            </w:r>
            <w:proofErr w:type="gramEnd"/>
            <w:r>
              <w:rPr>
                <w:szCs w:val="24"/>
              </w:rPr>
              <w:t xml:space="preserve">Х века </w:t>
            </w:r>
            <w:r w:rsidRPr="00466F34">
              <w:rPr>
                <w:szCs w:val="24"/>
              </w:rPr>
              <w:t xml:space="preserve"> Лирика, лирические произведения как описание в стихотворной форме чувств поэта, связанных с наблюдениями, описаниями природы.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49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Картины природы в творчестве поэ</w:t>
            </w:r>
            <w:r>
              <w:rPr>
                <w:szCs w:val="24"/>
              </w:rPr>
              <w:t>тов и писателей Х</w:t>
            </w:r>
            <w:proofErr w:type="gramStart"/>
            <w:r>
              <w:rPr>
                <w:szCs w:val="24"/>
              </w:rPr>
              <w:t>I</w:t>
            </w:r>
            <w:proofErr w:type="gramEnd"/>
            <w:r>
              <w:rPr>
                <w:szCs w:val="24"/>
              </w:rPr>
              <w:t xml:space="preserve">Х века </w:t>
            </w:r>
            <w:r w:rsidRPr="00466F34">
              <w:rPr>
                <w:szCs w:val="24"/>
              </w:rPr>
              <w:t>Лирика, лирические произведения как описание в стихотворной форме чувств поэта, связанных с наблюдениями, описаниями природы.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Анализ текста.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Иллюстрации.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50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Картины природы в творчестве п</w:t>
            </w:r>
            <w:r>
              <w:rPr>
                <w:szCs w:val="24"/>
              </w:rPr>
              <w:t>оэтов и писателей Х</w:t>
            </w:r>
            <w:proofErr w:type="gramStart"/>
            <w:r>
              <w:rPr>
                <w:szCs w:val="24"/>
              </w:rPr>
              <w:t>I</w:t>
            </w:r>
            <w:proofErr w:type="gramEnd"/>
            <w:r>
              <w:rPr>
                <w:szCs w:val="24"/>
              </w:rPr>
              <w:t xml:space="preserve">Х века </w:t>
            </w:r>
            <w:r w:rsidRPr="00466F34">
              <w:rPr>
                <w:szCs w:val="24"/>
              </w:rPr>
              <w:t>Расширение круга чтения лирических произведений поэтов ХIХ века: В. А.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Жуковский, Е. А.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Баратынский, Ф. И.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Тютчев, А. А.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Фет, Н. А.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Некрасов.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51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Картины природы в творчестве п</w:t>
            </w:r>
            <w:r>
              <w:rPr>
                <w:szCs w:val="24"/>
              </w:rPr>
              <w:t>оэтов и писателей Х</w:t>
            </w:r>
            <w:proofErr w:type="gramStart"/>
            <w:r>
              <w:rPr>
                <w:szCs w:val="24"/>
              </w:rPr>
              <w:t>I</w:t>
            </w:r>
            <w:proofErr w:type="gramEnd"/>
            <w:r>
              <w:rPr>
                <w:szCs w:val="24"/>
              </w:rPr>
              <w:t xml:space="preserve">Х века </w:t>
            </w:r>
            <w:r w:rsidRPr="00466F34">
              <w:rPr>
                <w:szCs w:val="24"/>
              </w:rPr>
              <w:t xml:space="preserve"> Темы стихотворных произведений, герой лирического произведения. Авторские приёмы создания художественного образа в лирике. Углубление представлений о средствах </w:t>
            </w:r>
            <w:r w:rsidRPr="00466F34">
              <w:rPr>
                <w:szCs w:val="24"/>
              </w:rPr>
              <w:lastRenderedPageBreak/>
              <w:t>выразительности в произведениях лирики: эпитеты, синонимы, антонимы, сравнения, олицетворения, метафоры.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1полугодие, 2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lastRenderedPageBreak/>
              <w:t>52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Картины природы в творчестве п</w:t>
            </w:r>
            <w:r>
              <w:rPr>
                <w:szCs w:val="24"/>
              </w:rPr>
              <w:t>оэтов и писателей Х</w:t>
            </w:r>
            <w:proofErr w:type="gramStart"/>
            <w:r>
              <w:rPr>
                <w:szCs w:val="24"/>
              </w:rPr>
              <w:t>I</w:t>
            </w:r>
            <w:proofErr w:type="gramEnd"/>
            <w:r>
              <w:rPr>
                <w:szCs w:val="24"/>
              </w:rPr>
              <w:t xml:space="preserve">Х века </w:t>
            </w:r>
            <w:r w:rsidRPr="00466F34">
              <w:rPr>
                <w:szCs w:val="24"/>
              </w:rPr>
              <w:t xml:space="preserve"> Представлений о средствах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3403" w:type="dxa"/>
          </w:tcPr>
          <w:p w:rsidR="00E93977" w:rsidRPr="00466F34" w:rsidRDefault="00E93977" w:rsidP="00A125AF">
            <w:pPr>
              <w:shd w:val="clear" w:color="auto" w:fill="FFFFFF"/>
              <w:spacing w:after="123"/>
              <w:ind w:right="45" w:firstLine="180"/>
              <w:rPr>
                <w:color w:val="181818"/>
                <w:szCs w:val="24"/>
              </w:rPr>
            </w:pPr>
            <w:r w:rsidRPr="00466F34">
              <w:rPr>
                <w:b/>
                <w:i/>
                <w:iCs/>
                <w:color w:val="181818"/>
                <w:szCs w:val="24"/>
              </w:rPr>
              <w:t>Творчество Л. Н. Толстого</w:t>
            </w:r>
            <w:r w:rsidRPr="00466F34">
              <w:rPr>
                <w:b/>
                <w:color w:val="181818"/>
                <w:szCs w:val="24"/>
              </w:rPr>
              <w:t>.</w:t>
            </w:r>
            <w:r w:rsidRPr="00466F34">
              <w:rPr>
                <w:color w:val="181818"/>
                <w:szCs w:val="24"/>
              </w:rPr>
              <w:t xml:space="preserve"> </w:t>
            </w:r>
          </w:p>
          <w:p w:rsidR="00E93977" w:rsidRPr="00466F34" w:rsidRDefault="00E93977" w:rsidP="00A125AF">
            <w:pPr>
              <w:rPr>
                <w:szCs w:val="24"/>
              </w:rPr>
            </w:pPr>
          </w:p>
        </w:tc>
        <w:tc>
          <w:tcPr>
            <w:tcW w:w="993" w:type="dxa"/>
          </w:tcPr>
          <w:p w:rsidR="00E93977" w:rsidRPr="004A2EB4" w:rsidRDefault="00E93977" w:rsidP="00A125AF">
            <w:pPr>
              <w:jc w:val="center"/>
              <w:rPr>
                <w:b/>
                <w:szCs w:val="24"/>
              </w:rPr>
            </w:pPr>
            <w:r w:rsidRPr="004A2EB4">
              <w:rPr>
                <w:b/>
                <w:szCs w:val="24"/>
              </w:rPr>
              <w:t>7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53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Творчество Л. Н.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 xml:space="preserve">Толстого </w:t>
            </w:r>
            <w:r w:rsidRPr="00466F34">
              <w:rPr>
                <w:szCs w:val="24"/>
              </w:rPr>
              <w:t xml:space="preserve"> Расширение представлений о творчестве Л. Н.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Толстого: рассказ (художественный и научно-познавательный), сказки, басни, быль.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54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Творчество Л. Н.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 xml:space="preserve">Толстого. </w:t>
            </w:r>
            <w:r w:rsidRPr="00466F34">
              <w:rPr>
                <w:szCs w:val="24"/>
              </w:rPr>
              <w:t>Первоначальное представление о повести как эпическом жанре.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55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Творчество Л. Н.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 xml:space="preserve">Толстого </w:t>
            </w:r>
            <w:r w:rsidRPr="00466F34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  <w:r w:rsidRPr="00466F34">
              <w:rPr>
                <w:szCs w:val="24"/>
              </w:rPr>
              <w:t>Значение реальных жизненных ситуаций в создании рассказа, повести. Отрывки из автобиографической повести Л. Н.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Толстого «Детство».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56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Творчество Л. Н.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>Толстого</w:t>
            </w:r>
            <w:r w:rsidRPr="00466F34">
              <w:rPr>
                <w:szCs w:val="24"/>
              </w:rPr>
              <w:t xml:space="preserve"> Углубление представлений об особенностях художественного </w:t>
            </w:r>
            <w:proofErr w:type="spellStart"/>
            <w:r w:rsidRPr="00466F34">
              <w:rPr>
                <w:szCs w:val="24"/>
              </w:rPr>
              <w:t>текстаописания</w:t>
            </w:r>
            <w:proofErr w:type="spellEnd"/>
            <w:r w:rsidRPr="00466F34">
              <w:rPr>
                <w:szCs w:val="24"/>
              </w:rPr>
              <w:t>: пейзаж, портрет героя, интерьер. Примеры текста-рассуждения в рассказах Л. Н. Толстого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57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Творчество Л. Н.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>
              <w:rPr>
                <w:szCs w:val="24"/>
              </w:rPr>
              <w:t xml:space="preserve">Толстого </w:t>
            </w:r>
            <w:r w:rsidRPr="00466F34">
              <w:rPr>
                <w:szCs w:val="24"/>
              </w:rPr>
              <w:t xml:space="preserve"> Заголовок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Содержание произведения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План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58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Творчество Л. Н.</w:t>
            </w:r>
            <w:r w:rsidRPr="00466F34">
              <w:rPr>
                <w:szCs w:val="24"/>
              </w:rPr>
              <w:t> </w:t>
            </w:r>
            <w:r>
              <w:rPr>
                <w:szCs w:val="24"/>
              </w:rPr>
              <w:t xml:space="preserve">Толстого </w:t>
            </w:r>
            <w:r w:rsidRPr="00466F34">
              <w:rPr>
                <w:szCs w:val="24"/>
              </w:rPr>
              <w:t xml:space="preserve"> Виды рассказа рассказ (художественный и научно-познавательный), сказки, басни, </w:t>
            </w:r>
            <w:r w:rsidRPr="00466F34">
              <w:rPr>
                <w:szCs w:val="24"/>
              </w:rPr>
              <w:lastRenderedPageBreak/>
              <w:t>быль. Сравнение по структуре, содержанию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lastRenderedPageBreak/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lastRenderedPageBreak/>
              <w:t>59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Творчество Л. Н.</w:t>
            </w:r>
            <w:r w:rsidRPr="00466F34">
              <w:rPr>
                <w:szCs w:val="24"/>
              </w:rPr>
              <w:t> </w:t>
            </w:r>
            <w:r>
              <w:rPr>
                <w:szCs w:val="24"/>
              </w:rPr>
              <w:t xml:space="preserve">Толстого </w:t>
            </w:r>
            <w:r w:rsidRPr="00466F34">
              <w:rPr>
                <w:szCs w:val="24"/>
              </w:rPr>
              <w:t xml:space="preserve"> Анализ героев. Читатель, автор, герой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3403" w:type="dxa"/>
          </w:tcPr>
          <w:p w:rsidR="00E93977" w:rsidRPr="00466F34" w:rsidRDefault="00E93977" w:rsidP="00A125AF">
            <w:pPr>
              <w:shd w:val="clear" w:color="auto" w:fill="FFFFFF"/>
              <w:ind w:right="45" w:firstLine="180"/>
              <w:rPr>
                <w:color w:val="181818"/>
                <w:szCs w:val="24"/>
              </w:rPr>
            </w:pPr>
            <w:r w:rsidRPr="00466F34">
              <w:rPr>
                <w:b/>
                <w:i/>
                <w:iCs/>
                <w:color w:val="181818"/>
                <w:szCs w:val="24"/>
              </w:rPr>
              <w:t>Произведения о животных и родной природе.</w:t>
            </w:r>
            <w:r w:rsidRPr="00466F34">
              <w:rPr>
                <w:color w:val="181818"/>
                <w:szCs w:val="24"/>
              </w:rPr>
              <w:t> </w:t>
            </w:r>
          </w:p>
          <w:p w:rsidR="00E93977" w:rsidRPr="00466F34" w:rsidRDefault="00E93977" w:rsidP="00A125AF">
            <w:pPr>
              <w:rPr>
                <w:szCs w:val="24"/>
              </w:rPr>
            </w:pPr>
          </w:p>
        </w:tc>
        <w:tc>
          <w:tcPr>
            <w:tcW w:w="993" w:type="dxa"/>
          </w:tcPr>
          <w:p w:rsidR="00E93977" w:rsidRPr="004A2EB4" w:rsidRDefault="00E93977" w:rsidP="00A125AF">
            <w:pPr>
              <w:jc w:val="center"/>
              <w:rPr>
                <w:b/>
                <w:szCs w:val="24"/>
              </w:rPr>
            </w:pPr>
            <w:r w:rsidRPr="004A2EB4">
              <w:rPr>
                <w:b/>
                <w:szCs w:val="24"/>
              </w:rPr>
              <w:t>12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60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Произведения о животных и родной природе Углубление представлений о взаимоотношениях человека и животных, защита и охрана природы — тема произведений литературы.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61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Произведения о животных и родной природе Углубление представлений о взаимоотношениях человека и животных, защита и охрана природы — тема произведений литературы. Расширение круга чтения на примере произведений А. И.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Куприна, В. П.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Астафьева, К. Г.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Паустовского, М. М.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Пришвина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62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Произведения о животных и родной природе Углубление представлений о взаимоотношениях человека и животных, защита и охрана природы — тема произведений литературы. Расширение круга чтения на примере произведений А. И.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Куприна, В. П.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Астафьева, К. Г.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Паустовского, М. М.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Пришвина. Составление разных видов плана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63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Произведения о животных и родной природе Расширение круга чтения.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Любимые произведения.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Аннотации. Рассказ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64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Произведения о животных и родной Иллюстрации и репродукции. Описание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</w:t>
            </w:r>
            <w:r w:rsidRPr="00466F34">
              <w:rPr>
                <w:szCs w:val="24"/>
              </w:rPr>
              <w:lastRenderedPageBreak/>
              <w:t>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lastRenderedPageBreak/>
              <w:t>65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Произведения о животных и родной природе Анализ и сравнение текстов (герои</w:t>
            </w:r>
            <w:proofErr w:type="gramStart"/>
            <w:r w:rsidRPr="00466F34">
              <w:rPr>
                <w:szCs w:val="24"/>
              </w:rPr>
              <w:t xml:space="preserve"> ,</w:t>
            </w:r>
            <w:proofErr w:type="gramEnd"/>
            <w:r w:rsidRPr="00466F34">
              <w:rPr>
                <w:szCs w:val="24"/>
              </w:rPr>
              <w:t xml:space="preserve"> сюжет)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А. И.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Куприна, В. П.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Астафьева, К. Г.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Паустовского, М. М.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Пришвина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66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 xml:space="preserve">Произведения о животных и родной природе 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Тема, основная мысль (идея). Заголовок.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Характеристика героев.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67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Произведения о животных и родной природе Автор, герой, читатель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68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Произведения о животных и родной природе Разные виды пересказа, цель, структура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69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Произведе</w:t>
            </w:r>
            <w:r>
              <w:rPr>
                <w:szCs w:val="24"/>
              </w:rPr>
              <w:t xml:space="preserve">ния о животных и родной природе. </w:t>
            </w:r>
            <w:r w:rsidRPr="00466F34">
              <w:rPr>
                <w:szCs w:val="24"/>
              </w:rPr>
              <w:t>Литературный герой, персонаж, характер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70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Произведе</w:t>
            </w:r>
            <w:r>
              <w:rPr>
                <w:szCs w:val="24"/>
              </w:rPr>
              <w:t xml:space="preserve">ния о животных и родной природе. </w:t>
            </w:r>
            <w:r w:rsidRPr="00466F34">
              <w:rPr>
                <w:szCs w:val="24"/>
              </w:rPr>
              <w:t>Эпизод, смысловые части Композиция.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Иллюстрации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71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 xml:space="preserve">Произведения о </w:t>
            </w:r>
            <w:r>
              <w:rPr>
                <w:szCs w:val="24"/>
              </w:rPr>
              <w:t>животных и родной природе.</w:t>
            </w:r>
            <w:r w:rsidRPr="00466F34">
              <w:rPr>
                <w:szCs w:val="24"/>
              </w:rPr>
              <w:t xml:space="preserve"> Тема охраны природы в произведениях. Смысл. Нравственные ценности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3403" w:type="dxa"/>
          </w:tcPr>
          <w:p w:rsidR="00E93977" w:rsidRPr="00466F34" w:rsidRDefault="00E93977" w:rsidP="00A125AF">
            <w:pPr>
              <w:shd w:val="clear" w:color="auto" w:fill="FFFFFF"/>
              <w:spacing w:after="123"/>
              <w:ind w:right="45" w:firstLine="180"/>
              <w:rPr>
                <w:color w:val="181818"/>
                <w:szCs w:val="24"/>
              </w:rPr>
            </w:pPr>
            <w:r w:rsidRPr="00466F34">
              <w:rPr>
                <w:b/>
                <w:i/>
                <w:iCs/>
                <w:color w:val="181818"/>
                <w:szCs w:val="24"/>
              </w:rPr>
              <w:t>Произведения о детях</w:t>
            </w:r>
            <w:r w:rsidRPr="00466F34">
              <w:rPr>
                <w:b/>
                <w:color w:val="181818"/>
                <w:szCs w:val="24"/>
              </w:rPr>
              <w:t>.</w:t>
            </w:r>
            <w:r w:rsidRPr="00466F34">
              <w:rPr>
                <w:color w:val="181818"/>
                <w:szCs w:val="24"/>
              </w:rPr>
              <w:t xml:space="preserve"> </w:t>
            </w:r>
          </w:p>
          <w:p w:rsidR="00E93977" w:rsidRPr="00466F34" w:rsidRDefault="00E93977" w:rsidP="00A125AF">
            <w:pPr>
              <w:rPr>
                <w:szCs w:val="24"/>
              </w:rPr>
            </w:pPr>
          </w:p>
        </w:tc>
        <w:tc>
          <w:tcPr>
            <w:tcW w:w="993" w:type="dxa"/>
          </w:tcPr>
          <w:p w:rsidR="00E93977" w:rsidRPr="004A2EB4" w:rsidRDefault="00E93977" w:rsidP="00A125AF">
            <w:pPr>
              <w:jc w:val="center"/>
              <w:rPr>
                <w:b/>
                <w:szCs w:val="24"/>
              </w:rPr>
            </w:pPr>
            <w:r w:rsidRPr="004A2EB4">
              <w:rPr>
                <w:b/>
                <w:szCs w:val="24"/>
              </w:rPr>
              <w:t>12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72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ind w:right="18"/>
              <w:rPr>
                <w:szCs w:val="24"/>
              </w:rPr>
            </w:pPr>
            <w:r>
              <w:rPr>
                <w:szCs w:val="24"/>
              </w:rPr>
              <w:t>Произведения о детях</w:t>
            </w:r>
            <w:r w:rsidRPr="00466F34">
              <w:rPr>
                <w:szCs w:val="24"/>
              </w:rPr>
              <w:t xml:space="preserve">. Расширение тематики </w:t>
            </w:r>
            <w:r w:rsidRPr="00466F34">
              <w:rPr>
                <w:szCs w:val="24"/>
              </w:rPr>
              <w:lastRenderedPageBreak/>
              <w:t xml:space="preserve">произведений о детях, их жизни, играх и занятиях, взаимоотношениях </w:t>
            </w:r>
            <w:proofErr w:type="gramStart"/>
            <w:r w:rsidRPr="00466F34">
              <w:rPr>
                <w:szCs w:val="24"/>
              </w:rPr>
              <w:t>со</w:t>
            </w:r>
            <w:proofErr w:type="gramEnd"/>
            <w:r w:rsidRPr="00466F34">
              <w:rPr>
                <w:szCs w:val="24"/>
              </w:rPr>
              <w:t xml:space="preserve"> взрослыми и сверстниками (на примере содержания произведений А. П.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Чехова, Б. С.</w:t>
            </w:r>
            <w:r w:rsidRPr="00466F34">
              <w:rPr>
                <w:szCs w:val="24"/>
              </w:rPr>
              <w:t> 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Житкова, Н. Г.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Гарина</w:t>
            </w:r>
            <w:r>
              <w:rPr>
                <w:szCs w:val="24"/>
              </w:rPr>
              <w:t>-</w:t>
            </w:r>
            <w:r w:rsidRPr="00466F34">
              <w:rPr>
                <w:szCs w:val="24"/>
              </w:rPr>
              <w:t>Михайловского и др.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</w:t>
            </w:r>
            <w:r w:rsidRPr="00466F34">
              <w:rPr>
                <w:szCs w:val="24"/>
              </w:rPr>
              <w:lastRenderedPageBreak/>
              <w:t xml:space="preserve">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lastRenderedPageBreak/>
              <w:t>73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>Произведения о детях</w:t>
            </w:r>
            <w:r w:rsidRPr="00466F34">
              <w:rPr>
                <w:szCs w:val="24"/>
              </w:rPr>
              <w:t xml:space="preserve">. </w:t>
            </w:r>
            <w:proofErr w:type="gramStart"/>
            <w:r w:rsidRPr="00466F34">
              <w:rPr>
                <w:szCs w:val="24"/>
              </w:rPr>
              <w:t>Р</w:t>
            </w:r>
            <w:proofErr w:type="gramEnd"/>
            <w:r w:rsidRPr="00466F34">
              <w:rPr>
                <w:szCs w:val="24"/>
              </w:rPr>
              <w:t xml:space="preserve"> Словесный портрет героя как его характеристика. Авторский способ выражения главной мысли. Основные события сюжета, Авторское отношение к героям, лексика</w:t>
            </w:r>
            <w:proofErr w:type="gramStart"/>
            <w:r w:rsidRPr="00466F34">
              <w:rPr>
                <w:szCs w:val="24"/>
              </w:rPr>
              <w:t xml:space="preserve"> ,</w:t>
            </w:r>
            <w:proofErr w:type="gramEnd"/>
            <w:r w:rsidRPr="00466F34">
              <w:rPr>
                <w:szCs w:val="24"/>
              </w:rPr>
              <w:t xml:space="preserve"> сюжет. . Рассказ о героев. Построение высказывания. Анализ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74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>Произведения о детях</w:t>
            </w:r>
            <w:r w:rsidRPr="00466F34">
              <w:rPr>
                <w:szCs w:val="24"/>
              </w:rPr>
              <w:t xml:space="preserve">. </w:t>
            </w:r>
            <w:proofErr w:type="gramStart"/>
            <w:r w:rsidRPr="00466F34">
              <w:rPr>
                <w:szCs w:val="24"/>
              </w:rPr>
              <w:t>Р</w:t>
            </w:r>
            <w:proofErr w:type="gramEnd"/>
            <w:r w:rsidRPr="00466F34">
              <w:rPr>
                <w:szCs w:val="24"/>
              </w:rPr>
              <w:t xml:space="preserve"> Словесный портрет героя как его характеристика. Авторский способ выражения главной мысли. Основные события сюжета, поведение, поступки героев. Номинативный план.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Вопросный план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75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>Произведения о детях</w:t>
            </w:r>
            <w:r w:rsidRPr="00466F34">
              <w:rPr>
                <w:szCs w:val="24"/>
              </w:rPr>
              <w:t xml:space="preserve">. </w:t>
            </w:r>
            <w:proofErr w:type="gramStart"/>
            <w:r w:rsidRPr="00466F34">
              <w:rPr>
                <w:szCs w:val="24"/>
              </w:rPr>
              <w:t>Р</w:t>
            </w:r>
            <w:proofErr w:type="gramEnd"/>
            <w:r w:rsidRPr="00466F34">
              <w:rPr>
                <w:szCs w:val="24"/>
              </w:rPr>
              <w:t xml:space="preserve"> Словесный портрет героя как его характеристика. Авторский способ выражения главной мысли. Основные события сюжета, Характеристика героев, описание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76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>Произведения о детях</w:t>
            </w:r>
            <w:r w:rsidRPr="00466F34">
              <w:rPr>
                <w:szCs w:val="24"/>
              </w:rPr>
              <w:t xml:space="preserve">. </w:t>
            </w:r>
            <w:proofErr w:type="gramStart"/>
            <w:r w:rsidRPr="00466F34">
              <w:rPr>
                <w:szCs w:val="24"/>
              </w:rPr>
              <w:t>Р</w:t>
            </w:r>
            <w:proofErr w:type="gramEnd"/>
            <w:r w:rsidRPr="00466F34">
              <w:rPr>
                <w:szCs w:val="24"/>
              </w:rPr>
              <w:t xml:space="preserve"> Словесный портрет героя как его характеристика. Авторский способ выражения главной мысли. Прогнозирование по заголовку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77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>Произведения о детях</w:t>
            </w:r>
            <w:r w:rsidRPr="00466F34">
              <w:rPr>
                <w:szCs w:val="24"/>
              </w:rPr>
              <w:t>. Портреты героев. Иллюстрирование. Работа с информацией в тексте.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Выборочное чтение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78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>Произведения о детях</w:t>
            </w:r>
            <w:proofErr w:type="gramStart"/>
            <w:r>
              <w:rPr>
                <w:szCs w:val="24"/>
              </w:rPr>
              <w:t xml:space="preserve"> </w:t>
            </w:r>
            <w:r w:rsidRPr="00466F34">
              <w:rPr>
                <w:szCs w:val="24"/>
              </w:rPr>
              <w:t>.</w:t>
            </w:r>
            <w:proofErr w:type="gramEnd"/>
            <w:r w:rsidRPr="00466F34">
              <w:rPr>
                <w:szCs w:val="24"/>
              </w:rPr>
              <w:t xml:space="preserve"> Сюжет.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Последовательность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событий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3</w:t>
            </w:r>
            <w:r w:rsidRPr="00466F34">
              <w:rPr>
                <w:szCs w:val="24"/>
              </w:rPr>
              <w:t xml:space="preserve"> 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79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 xml:space="preserve">Произведения о </w:t>
            </w:r>
            <w:proofErr w:type="spellStart"/>
            <w:r>
              <w:rPr>
                <w:szCs w:val="24"/>
              </w:rPr>
              <w:t>детя</w:t>
            </w:r>
            <w:proofErr w:type="spellEnd"/>
            <w:proofErr w:type="gramStart"/>
            <w:r>
              <w:rPr>
                <w:szCs w:val="24"/>
              </w:rPr>
              <w:t xml:space="preserve"> </w:t>
            </w:r>
            <w:r w:rsidRPr="00466F34">
              <w:rPr>
                <w:szCs w:val="24"/>
              </w:rPr>
              <w:t>.</w:t>
            </w:r>
            <w:proofErr w:type="gramEnd"/>
            <w:r w:rsidRPr="00466F34">
              <w:rPr>
                <w:szCs w:val="24"/>
              </w:rPr>
              <w:t xml:space="preserve"> Эпизод, смысловые части. Композиция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lastRenderedPageBreak/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lastRenderedPageBreak/>
              <w:t>80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Произ</w:t>
            </w:r>
            <w:r>
              <w:rPr>
                <w:szCs w:val="24"/>
              </w:rPr>
              <w:t>ведения о детях</w:t>
            </w:r>
            <w:r w:rsidRPr="00466F34">
              <w:rPr>
                <w:szCs w:val="24"/>
              </w:rPr>
              <w:t>. Упражнение в составлении вопросов (в том числе проблемных) к произведению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81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>Произведения о детях</w:t>
            </w:r>
            <w:r w:rsidRPr="00466F34">
              <w:rPr>
                <w:szCs w:val="24"/>
              </w:rPr>
              <w:t>. Словесный портрет героя как его характеристика. Подробное и краткое описание на основе текста.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82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>Произведения о детях</w:t>
            </w:r>
            <w:r w:rsidRPr="00466F34">
              <w:rPr>
                <w:szCs w:val="24"/>
              </w:rPr>
              <w:t>. Составление вопросов по тексту. Главная и второстепенная информация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83</w:t>
            </w:r>
          </w:p>
        </w:tc>
        <w:tc>
          <w:tcPr>
            <w:tcW w:w="3403" w:type="dxa"/>
          </w:tcPr>
          <w:p w:rsidR="00E93977" w:rsidRPr="0071164F" w:rsidRDefault="00E93977" w:rsidP="00A125AF">
            <w:pPr>
              <w:spacing w:after="36" w:line="225" w:lineRule="atLeast"/>
              <w:rPr>
                <w:szCs w:val="24"/>
              </w:rPr>
            </w:pPr>
            <w:r>
              <w:rPr>
                <w:szCs w:val="24"/>
              </w:rPr>
              <w:t>Произведения о детях</w:t>
            </w:r>
            <w:r w:rsidRPr="00466F34">
              <w:rPr>
                <w:szCs w:val="24"/>
              </w:rPr>
              <w:t xml:space="preserve">. Произведений о детях, их жизни, играх и занятиях, взаимоотношениях </w:t>
            </w:r>
            <w:proofErr w:type="gramStart"/>
            <w:r w:rsidRPr="00466F34">
              <w:rPr>
                <w:szCs w:val="24"/>
              </w:rPr>
              <w:t>со</w:t>
            </w:r>
            <w:proofErr w:type="gramEnd"/>
            <w:r w:rsidRPr="00466F34">
              <w:rPr>
                <w:szCs w:val="24"/>
              </w:rPr>
              <w:t xml:space="preserve"> взрослыми и сверстниками Формирование нравственных ценностей и позиций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3403" w:type="dxa"/>
          </w:tcPr>
          <w:p w:rsidR="00E93977" w:rsidRPr="00466F34" w:rsidRDefault="00E93977" w:rsidP="00A125AF">
            <w:pPr>
              <w:shd w:val="clear" w:color="auto" w:fill="FFFFFF"/>
              <w:spacing w:after="123"/>
              <w:ind w:right="45" w:firstLine="180"/>
              <w:rPr>
                <w:b/>
                <w:color w:val="181818"/>
                <w:szCs w:val="24"/>
              </w:rPr>
            </w:pPr>
            <w:r w:rsidRPr="00466F34">
              <w:rPr>
                <w:b/>
                <w:i/>
                <w:iCs/>
                <w:color w:val="181818"/>
                <w:szCs w:val="24"/>
              </w:rPr>
              <w:t>Пьеса.</w:t>
            </w:r>
            <w:r w:rsidRPr="00466F34">
              <w:rPr>
                <w:b/>
                <w:color w:val="181818"/>
                <w:szCs w:val="24"/>
              </w:rPr>
              <w:t> </w:t>
            </w:r>
          </w:p>
          <w:p w:rsidR="00E93977" w:rsidRPr="00466F34" w:rsidRDefault="00E93977" w:rsidP="00A125AF">
            <w:pPr>
              <w:rPr>
                <w:szCs w:val="24"/>
              </w:rPr>
            </w:pPr>
          </w:p>
        </w:tc>
        <w:tc>
          <w:tcPr>
            <w:tcW w:w="993" w:type="dxa"/>
          </w:tcPr>
          <w:p w:rsidR="00E93977" w:rsidRPr="004A2EB4" w:rsidRDefault="00E93977" w:rsidP="00A125AF">
            <w:pPr>
              <w:jc w:val="center"/>
              <w:rPr>
                <w:b/>
                <w:szCs w:val="24"/>
              </w:rPr>
            </w:pPr>
            <w:r w:rsidRPr="004A2EB4">
              <w:rPr>
                <w:b/>
                <w:szCs w:val="24"/>
              </w:rPr>
              <w:t>2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84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>Пьеса</w:t>
            </w:r>
            <w:proofErr w:type="gramStart"/>
            <w:r>
              <w:rPr>
                <w:szCs w:val="24"/>
              </w:rPr>
              <w:t xml:space="preserve"> </w:t>
            </w:r>
            <w:r w:rsidRPr="00466F34">
              <w:rPr>
                <w:szCs w:val="24"/>
              </w:rPr>
              <w:t>.</w:t>
            </w:r>
            <w:proofErr w:type="gramEnd"/>
            <w:r w:rsidRPr="00466F34">
              <w:rPr>
                <w:szCs w:val="24"/>
              </w:rPr>
              <w:t xml:space="preserve"> Знакомство с новым жанром — </w:t>
            </w:r>
            <w:proofErr w:type="spellStart"/>
            <w:r w:rsidRPr="00466F34">
              <w:rPr>
                <w:szCs w:val="24"/>
              </w:rPr>
              <w:t>пьесойсказкой</w:t>
            </w:r>
            <w:proofErr w:type="spellEnd"/>
            <w:r w:rsidRPr="00466F34">
              <w:rPr>
                <w:szCs w:val="24"/>
              </w:rPr>
              <w:t>. Пьеса — произведение литературы и театрального искусства.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85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>Пьеса</w:t>
            </w:r>
            <w:proofErr w:type="gramStart"/>
            <w:r>
              <w:rPr>
                <w:szCs w:val="24"/>
              </w:rPr>
              <w:t xml:space="preserve"> </w:t>
            </w:r>
            <w:r w:rsidRPr="00466F34">
              <w:rPr>
                <w:szCs w:val="24"/>
              </w:rPr>
              <w:t>.</w:t>
            </w:r>
            <w:proofErr w:type="gramEnd"/>
            <w:r w:rsidRPr="00466F34">
              <w:rPr>
                <w:szCs w:val="24"/>
              </w:rPr>
              <w:t xml:space="preserve"> Понятия: пьеса, действие, персонажи, диалог, ремарка, реплика). Анализ действующих лиц, обсуждение проблем.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Структура пьесы.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Особенности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rPr>
          <w:trHeight w:val="300"/>
        </w:trPr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86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b/>
                <w:i/>
                <w:iCs/>
                <w:color w:val="181818"/>
                <w:szCs w:val="24"/>
              </w:rPr>
              <w:t xml:space="preserve"> </w:t>
            </w:r>
            <w:r>
              <w:rPr>
                <w:szCs w:val="24"/>
              </w:rPr>
              <w:t>Пьеса</w:t>
            </w:r>
            <w:proofErr w:type="gramStart"/>
            <w:r>
              <w:rPr>
                <w:szCs w:val="24"/>
              </w:rPr>
              <w:t xml:space="preserve"> </w:t>
            </w:r>
            <w:r w:rsidRPr="00466F34">
              <w:rPr>
                <w:szCs w:val="24"/>
              </w:rPr>
              <w:t>.</w:t>
            </w:r>
            <w:proofErr w:type="gramEnd"/>
            <w:r w:rsidRPr="00466F34">
              <w:rPr>
                <w:szCs w:val="24"/>
              </w:rPr>
              <w:t xml:space="preserve"> 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Структура пьесы.</w:t>
            </w:r>
          </w:p>
          <w:p w:rsidR="00E93977" w:rsidRPr="00466F34" w:rsidRDefault="00E93977" w:rsidP="00A125AF">
            <w:pPr>
              <w:shd w:val="clear" w:color="auto" w:fill="FFFFFF"/>
              <w:spacing w:after="5"/>
              <w:ind w:right="45"/>
              <w:rPr>
                <w:szCs w:val="24"/>
              </w:rPr>
            </w:pPr>
            <w:r w:rsidRPr="00466F34">
              <w:rPr>
                <w:szCs w:val="24"/>
              </w:rPr>
              <w:t>Особенности.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rPr>
          <w:trHeight w:val="810"/>
        </w:trPr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3403" w:type="dxa"/>
          </w:tcPr>
          <w:p w:rsidR="00E93977" w:rsidRPr="00466F34" w:rsidRDefault="00E93977" w:rsidP="00A125AF">
            <w:pPr>
              <w:shd w:val="clear" w:color="auto" w:fill="FFFFFF"/>
              <w:spacing w:after="5"/>
              <w:ind w:left="190" w:right="45"/>
              <w:rPr>
                <w:b/>
                <w:color w:val="181818"/>
                <w:szCs w:val="24"/>
              </w:rPr>
            </w:pPr>
            <w:r w:rsidRPr="00466F34">
              <w:rPr>
                <w:b/>
                <w:i/>
                <w:iCs/>
                <w:color w:val="181818"/>
                <w:szCs w:val="24"/>
              </w:rPr>
              <w:t>Юмористические произведения.</w:t>
            </w:r>
            <w:r w:rsidRPr="00466F34">
              <w:rPr>
                <w:b/>
                <w:color w:val="181818"/>
                <w:szCs w:val="24"/>
              </w:rPr>
              <w:t> </w:t>
            </w:r>
          </w:p>
          <w:p w:rsidR="00E93977" w:rsidRPr="00466F34" w:rsidRDefault="00E93977" w:rsidP="00A125AF">
            <w:pPr>
              <w:rPr>
                <w:b/>
                <w:i/>
                <w:iCs/>
                <w:color w:val="181818"/>
                <w:szCs w:val="24"/>
              </w:rPr>
            </w:pPr>
          </w:p>
        </w:tc>
        <w:tc>
          <w:tcPr>
            <w:tcW w:w="993" w:type="dxa"/>
          </w:tcPr>
          <w:p w:rsidR="00E93977" w:rsidRPr="004A2EB4" w:rsidRDefault="00E93977" w:rsidP="00A125AF">
            <w:pPr>
              <w:jc w:val="center"/>
              <w:rPr>
                <w:b/>
                <w:szCs w:val="24"/>
              </w:rPr>
            </w:pPr>
            <w:r w:rsidRPr="004A2EB4">
              <w:rPr>
                <w:b/>
                <w:szCs w:val="24"/>
              </w:rPr>
              <w:t>6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87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Юмористические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>произведения</w:t>
            </w:r>
            <w:proofErr w:type="gramStart"/>
            <w:r>
              <w:rPr>
                <w:szCs w:val="24"/>
              </w:rPr>
              <w:t xml:space="preserve"> </w:t>
            </w:r>
            <w:r w:rsidRPr="00466F34">
              <w:rPr>
                <w:szCs w:val="24"/>
              </w:rPr>
              <w:t>.</w:t>
            </w:r>
            <w:proofErr w:type="gramEnd"/>
            <w:r w:rsidRPr="00466F34">
              <w:rPr>
                <w:szCs w:val="24"/>
              </w:rPr>
              <w:t xml:space="preserve"> Расширение круга чтения юмористических произведений на примере рассказов В. Ю.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Драгунского, Н. Н.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Носова, В. В.</w:t>
            </w:r>
            <w:r w:rsidRPr="00466F34">
              <w:rPr>
                <w:szCs w:val="24"/>
              </w:rPr>
              <w:t> </w:t>
            </w:r>
            <w:proofErr w:type="spellStart"/>
            <w:r w:rsidRPr="00466F34">
              <w:rPr>
                <w:szCs w:val="24"/>
              </w:rPr>
              <w:t>Голявкина</w:t>
            </w:r>
            <w:proofErr w:type="spellEnd"/>
            <w:r w:rsidRPr="00466F34">
              <w:rPr>
                <w:szCs w:val="24"/>
              </w:rPr>
              <w:t>, М. М.</w:t>
            </w:r>
            <w:r w:rsidRPr="00466F34">
              <w:rPr>
                <w:szCs w:val="24"/>
              </w:rPr>
              <w:t> </w:t>
            </w:r>
            <w:r w:rsidRPr="00466F34">
              <w:rPr>
                <w:szCs w:val="24"/>
              </w:rPr>
              <w:t>Зощенко.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88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Ю</w:t>
            </w:r>
            <w:r>
              <w:rPr>
                <w:szCs w:val="24"/>
              </w:rPr>
              <w:t>мористические произведения</w:t>
            </w:r>
            <w:proofErr w:type="gramStart"/>
            <w:r>
              <w:rPr>
                <w:szCs w:val="24"/>
              </w:rPr>
              <w:t xml:space="preserve"> </w:t>
            </w:r>
            <w:r w:rsidRPr="00466F34">
              <w:rPr>
                <w:szCs w:val="24"/>
              </w:rPr>
              <w:t>.</w:t>
            </w:r>
            <w:proofErr w:type="gramEnd"/>
            <w:r w:rsidRPr="00466F34">
              <w:rPr>
                <w:szCs w:val="24"/>
              </w:rPr>
              <w:t xml:space="preserve"> Герои юмористических произведений. Характеристика, описание. Анализ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89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Юмористические</w:t>
            </w:r>
          </w:p>
          <w:p w:rsidR="00E93977" w:rsidRPr="00466F34" w:rsidRDefault="00E93977" w:rsidP="00A125AF">
            <w:pPr>
              <w:shd w:val="clear" w:color="auto" w:fill="FFFFFF"/>
              <w:spacing w:after="5"/>
              <w:ind w:left="190" w:right="45"/>
              <w:rPr>
                <w:szCs w:val="24"/>
              </w:rPr>
            </w:pPr>
            <w:r>
              <w:rPr>
                <w:szCs w:val="24"/>
              </w:rPr>
              <w:t>произведения</w:t>
            </w:r>
            <w:proofErr w:type="gramStart"/>
            <w:r>
              <w:rPr>
                <w:szCs w:val="24"/>
              </w:rPr>
              <w:t xml:space="preserve"> </w:t>
            </w:r>
            <w:r w:rsidRPr="00466F34">
              <w:rPr>
                <w:szCs w:val="24"/>
              </w:rPr>
              <w:t>.</w:t>
            </w:r>
            <w:proofErr w:type="gramEnd"/>
            <w:r w:rsidRPr="00466F34">
              <w:rPr>
                <w:szCs w:val="24"/>
              </w:rPr>
              <w:t xml:space="preserve"> Средства выразительности текста юмористического содержания: гипербола. Юмористические произведения в кино и театре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90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Юмористические</w:t>
            </w:r>
          </w:p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>
              <w:rPr>
                <w:szCs w:val="24"/>
              </w:rPr>
              <w:t>произведения</w:t>
            </w:r>
            <w:proofErr w:type="gramStart"/>
            <w:r>
              <w:rPr>
                <w:szCs w:val="24"/>
              </w:rPr>
              <w:t xml:space="preserve"> </w:t>
            </w:r>
            <w:r w:rsidRPr="00466F34">
              <w:rPr>
                <w:szCs w:val="24"/>
              </w:rPr>
              <w:t>.</w:t>
            </w:r>
            <w:proofErr w:type="gramEnd"/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Понятие юмора. Юмор в жизни и произведениях художественной литературы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91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Юмористические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>произведения</w:t>
            </w:r>
            <w:proofErr w:type="gramStart"/>
            <w:r>
              <w:rPr>
                <w:szCs w:val="24"/>
              </w:rPr>
              <w:t xml:space="preserve"> </w:t>
            </w:r>
            <w:r w:rsidRPr="00466F34">
              <w:rPr>
                <w:szCs w:val="24"/>
              </w:rPr>
              <w:t>.</w:t>
            </w:r>
            <w:proofErr w:type="gramEnd"/>
            <w:r w:rsidRPr="00466F34">
              <w:rPr>
                <w:szCs w:val="24"/>
              </w:rPr>
              <w:t xml:space="preserve"> Слушание и чтение художественных произведений. Высказывание о проблемах и вопросах.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92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Юмористические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>произведения</w:t>
            </w:r>
            <w:proofErr w:type="gramStart"/>
            <w:r>
              <w:rPr>
                <w:szCs w:val="24"/>
              </w:rPr>
              <w:t xml:space="preserve"> </w:t>
            </w:r>
            <w:r w:rsidRPr="00466F34">
              <w:rPr>
                <w:szCs w:val="24"/>
              </w:rPr>
              <w:t>.</w:t>
            </w:r>
            <w:proofErr w:type="gramEnd"/>
            <w:r w:rsidRPr="00466F34">
              <w:rPr>
                <w:szCs w:val="24"/>
              </w:rPr>
              <w:t xml:space="preserve"> Прогнозирование по заголовку. Составление текстов. Анализ лексики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3403" w:type="dxa"/>
          </w:tcPr>
          <w:p w:rsidR="00E93977" w:rsidRPr="00466F34" w:rsidRDefault="00E93977" w:rsidP="00A125AF">
            <w:pPr>
              <w:shd w:val="clear" w:color="auto" w:fill="FFFFFF"/>
              <w:spacing w:after="5"/>
              <w:ind w:left="190" w:right="45"/>
              <w:rPr>
                <w:color w:val="181818"/>
                <w:szCs w:val="24"/>
              </w:rPr>
            </w:pPr>
            <w:r w:rsidRPr="00466F34">
              <w:rPr>
                <w:b/>
                <w:i/>
                <w:iCs/>
                <w:color w:val="181818"/>
                <w:szCs w:val="24"/>
              </w:rPr>
              <w:t>Зарубежная литература</w:t>
            </w:r>
            <w:r w:rsidRPr="00466F34">
              <w:rPr>
                <w:b/>
                <w:color w:val="181818"/>
                <w:szCs w:val="24"/>
              </w:rPr>
              <w:t>.</w:t>
            </w:r>
            <w:r w:rsidRPr="00466F34">
              <w:rPr>
                <w:color w:val="181818"/>
                <w:szCs w:val="24"/>
              </w:rPr>
              <w:t xml:space="preserve"> </w:t>
            </w:r>
          </w:p>
          <w:p w:rsidR="00E93977" w:rsidRPr="00466F34" w:rsidRDefault="00E93977" w:rsidP="00A125AF">
            <w:pPr>
              <w:rPr>
                <w:szCs w:val="24"/>
              </w:rPr>
            </w:pPr>
          </w:p>
        </w:tc>
        <w:tc>
          <w:tcPr>
            <w:tcW w:w="993" w:type="dxa"/>
          </w:tcPr>
          <w:p w:rsidR="00E93977" w:rsidRPr="004A2EB4" w:rsidRDefault="00E93977" w:rsidP="00A125AF">
            <w:pPr>
              <w:jc w:val="center"/>
              <w:rPr>
                <w:b/>
                <w:szCs w:val="24"/>
              </w:rPr>
            </w:pPr>
            <w:r w:rsidRPr="004A2EB4">
              <w:rPr>
                <w:b/>
                <w:szCs w:val="24"/>
              </w:rPr>
              <w:t>5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93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 xml:space="preserve">Зарубежная литература </w:t>
            </w:r>
            <w:r w:rsidRPr="00466F34">
              <w:rPr>
                <w:szCs w:val="24"/>
              </w:rPr>
              <w:t>Расширение круга чтения произведений зарубежных писателей. Литературные сказки Ш. Перро, Х.-К. Андерсена, братьев Гримм.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94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 xml:space="preserve">Зарубежная литература </w:t>
            </w:r>
            <w:r w:rsidRPr="00466F34">
              <w:rPr>
                <w:szCs w:val="24"/>
              </w:rPr>
              <w:t xml:space="preserve"> Приключенческая литература: </w:t>
            </w:r>
            <w:r w:rsidRPr="00466F34">
              <w:rPr>
                <w:szCs w:val="24"/>
              </w:rPr>
              <w:lastRenderedPageBreak/>
              <w:t xml:space="preserve">произведения </w:t>
            </w:r>
            <w:proofErr w:type="gramStart"/>
            <w:r w:rsidRPr="00466F34">
              <w:rPr>
                <w:szCs w:val="24"/>
              </w:rPr>
              <w:t>Дж</w:t>
            </w:r>
            <w:proofErr w:type="gramEnd"/>
            <w:r w:rsidRPr="00466F34">
              <w:rPr>
                <w:szCs w:val="24"/>
              </w:rPr>
              <w:t>. Свифта, Марка Твена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</w:t>
            </w:r>
            <w:r w:rsidRPr="00466F34">
              <w:rPr>
                <w:szCs w:val="24"/>
              </w:rPr>
              <w:lastRenderedPageBreak/>
              <w:t xml:space="preserve">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lastRenderedPageBreak/>
              <w:t>95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 xml:space="preserve">Зарубежная литература </w:t>
            </w:r>
            <w:r w:rsidRPr="00466F34">
              <w:rPr>
                <w:szCs w:val="24"/>
              </w:rPr>
              <w:t xml:space="preserve"> Особенности приключенческой литературы. Работа с дополнительной информацией, смысловые части, выбор отрывков из текста по цели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96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>
              <w:rPr>
                <w:szCs w:val="24"/>
              </w:rPr>
              <w:t xml:space="preserve">Зарубежная литература </w:t>
            </w:r>
            <w:r w:rsidRPr="00466F34">
              <w:rPr>
                <w:szCs w:val="24"/>
              </w:rPr>
              <w:t xml:space="preserve"> Обмен мнениями по сюжету произведений. Структура </w:t>
            </w:r>
            <w:proofErr w:type="spellStart"/>
            <w:r w:rsidRPr="00466F34">
              <w:rPr>
                <w:szCs w:val="24"/>
              </w:rPr>
              <w:t>высказвания</w:t>
            </w:r>
            <w:proofErr w:type="spellEnd"/>
            <w:r w:rsidRPr="00466F34">
              <w:rPr>
                <w:szCs w:val="24"/>
              </w:rPr>
              <w:t xml:space="preserve"> (рассуждение, описание, повествование). Тема. Идея. Заголовок. Содержание произведения Эпизод, смысловые части.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Анализ текста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97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 xml:space="preserve">Зарубежная </w:t>
            </w:r>
            <w:proofErr w:type="spellStart"/>
            <w:r w:rsidRPr="00466F34">
              <w:rPr>
                <w:szCs w:val="24"/>
              </w:rPr>
              <w:t>литература</w:t>
            </w:r>
            <w:proofErr w:type="gramStart"/>
            <w:r>
              <w:rPr>
                <w:szCs w:val="24"/>
              </w:rPr>
              <w:t>.</w:t>
            </w:r>
            <w:r w:rsidRPr="00466F34">
              <w:rPr>
                <w:szCs w:val="24"/>
              </w:rPr>
              <w:t>Р</w:t>
            </w:r>
            <w:proofErr w:type="gramEnd"/>
            <w:r w:rsidRPr="00466F34">
              <w:rPr>
                <w:szCs w:val="24"/>
              </w:rPr>
              <w:t>абота</w:t>
            </w:r>
            <w:proofErr w:type="spellEnd"/>
            <w:r w:rsidRPr="00466F34">
              <w:rPr>
                <w:szCs w:val="24"/>
              </w:rPr>
              <w:t xml:space="preserve"> с текстом произведения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(характеристика героя): нахождение описания героя, определение взаимосвязи между поступками героев, сравнивание героев по аналогии или по контрасту, оценка поступков героев. Средства художественной выразительности. Работа с текстовой и иллюстративной информацией.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3403" w:type="dxa"/>
          </w:tcPr>
          <w:p w:rsidR="00E93977" w:rsidRPr="00466F34" w:rsidRDefault="00E93977" w:rsidP="00A125AF">
            <w:pPr>
              <w:shd w:val="clear" w:color="auto" w:fill="FFFFFF"/>
              <w:spacing w:after="120"/>
              <w:ind w:right="305" w:firstLine="170"/>
              <w:rPr>
                <w:b/>
                <w:color w:val="181818"/>
                <w:szCs w:val="24"/>
              </w:rPr>
            </w:pPr>
            <w:r w:rsidRPr="00466F34">
              <w:rPr>
                <w:b/>
                <w:i/>
                <w:iCs/>
                <w:color w:val="181818"/>
                <w:szCs w:val="24"/>
              </w:rPr>
              <w:t>Библиографическая  культура   (работа   с   детской   книгой и справочной литературой)</w:t>
            </w:r>
            <w:r w:rsidRPr="00466F34">
              <w:rPr>
                <w:b/>
                <w:color w:val="181818"/>
                <w:szCs w:val="24"/>
              </w:rPr>
              <w:t xml:space="preserve">. </w:t>
            </w:r>
          </w:p>
          <w:p w:rsidR="00E93977" w:rsidRPr="00466F34" w:rsidRDefault="00E93977" w:rsidP="00A125AF">
            <w:pPr>
              <w:rPr>
                <w:szCs w:val="24"/>
              </w:rPr>
            </w:pPr>
          </w:p>
        </w:tc>
        <w:tc>
          <w:tcPr>
            <w:tcW w:w="993" w:type="dxa"/>
          </w:tcPr>
          <w:p w:rsidR="00E93977" w:rsidRPr="004A2EB4" w:rsidRDefault="00E93977" w:rsidP="00A125AF">
            <w:pPr>
              <w:jc w:val="center"/>
              <w:rPr>
                <w:b/>
                <w:szCs w:val="24"/>
              </w:rPr>
            </w:pPr>
            <w:r w:rsidRPr="004A2EB4">
              <w:rPr>
                <w:b/>
                <w:szCs w:val="24"/>
              </w:rPr>
              <w:t>5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98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ind w:right="30"/>
              <w:rPr>
                <w:szCs w:val="24"/>
              </w:rPr>
            </w:pPr>
            <w:r w:rsidRPr="00466F34">
              <w:rPr>
                <w:szCs w:val="24"/>
              </w:rPr>
              <w:t>Библиографическая культура (работа с детской книгой и справочной литературой)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 xml:space="preserve">Виды информации в книге: научная, художественная (с опорой на внешние показатели книги), её </w:t>
            </w:r>
            <w:proofErr w:type="spellStart"/>
            <w:r w:rsidRPr="00466F34">
              <w:rPr>
                <w:szCs w:val="24"/>
              </w:rPr>
              <w:t>справочноиллюстративный</w:t>
            </w:r>
            <w:proofErr w:type="spellEnd"/>
            <w:r w:rsidRPr="00466F34">
              <w:rPr>
                <w:szCs w:val="24"/>
              </w:rPr>
              <w:t xml:space="preserve"> материал.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99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ind w:right="30"/>
              <w:rPr>
                <w:szCs w:val="24"/>
              </w:rPr>
            </w:pPr>
            <w:r w:rsidRPr="00466F34">
              <w:rPr>
                <w:szCs w:val="24"/>
              </w:rPr>
              <w:t>Библиографическая культура (работа с детской книгой и справочной литературой).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 xml:space="preserve">Очерк как повествование о реальном событии. Типы книг (изданий): </w:t>
            </w:r>
            <w:proofErr w:type="spellStart"/>
            <w:r w:rsidRPr="00466F34">
              <w:rPr>
                <w:szCs w:val="24"/>
              </w:rPr>
              <w:t>книгапроизведение</w:t>
            </w:r>
            <w:proofErr w:type="spellEnd"/>
            <w:r w:rsidRPr="00466F34">
              <w:rPr>
                <w:szCs w:val="24"/>
              </w:rPr>
              <w:t xml:space="preserve">, </w:t>
            </w:r>
            <w:proofErr w:type="spellStart"/>
            <w:r w:rsidRPr="00466F34">
              <w:rPr>
                <w:szCs w:val="24"/>
              </w:rPr>
              <w:t>книгасборник</w:t>
            </w:r>
            <w:proofErr w:type="spellEnd"/>
            <w:r w:rsidRPr="00466F34">
              <w:rPr>
                <w:szCs w:val="24"/>
              </w:rPr>
              <w:t>, собрание сочинений, периодическая печать, справочные издания.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lastRenderedPageBreak/>
              <w:t>100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ind w:right="30"/>
              <w:rPr>
                <w:szCs w:val="24"/>
              </w:rPr>
            </w:pPr>
            <w:r w:rsidRPr="00466F34">
              <w:rPr>
                <w:szCs w:val="24"/>
              </w:rPr>
              <w:t>Библиографическая культура (работа с детской книгой и справочной литературой).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(7 ч) Работа с источниками периодической печати. Задачи библиографической литературы.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101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 xml:space="preserve">Библиографическая культура (работа с детской книгой </w:t>
            </w:r>
            <w:r>
              <w:rPr>
                <w:szCs w:val="24"/>
              </w:rPr>
              <w:t xml:space="preserve">и справочной литературой). </w:t>
            </w:r>
            <w:r w:rsidRPr="00466F34">
              <w:rPr>
                <w:szCs w:val="24"/>
              </w:rPr>
              <w:t xml:space="preserve"> Создание выставки библиографий. Устное высказывание.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 xml:space="preserve">Интерактивные уроки РЭШ https://resh.edu.ru/su </w:t>
            </w:r>
            <w:proofErr w:type="spellStart"/>
            <w:r w:rsidRPr="00466F34">
              <w:rPr>
                <w:szCs w:val="24"/>
              </w:rPr>
              <w:t>bject</w:t>
            </w:r>
            <w:proofErr w:type="spellEnd"/>
            <w:r w:rsidRPr="00466F34">
              <w:rPr>
                <w:szCs w:val="24"/>
              </w:rPr>
              <w:t>/</w:t>
            </w:r>
            <w:proofErr w:type="spellStart"/>
            <w:r w:rsidRPr="00466F34">
              <w:rPr>
                <w:szCs w:val="24"/>
              </w:rPr>
              <w:t>lesson</w:t>
            </w:r>
            <w:proofErr w:type="spellEnd"/>
            <w:r w:rsidRPr="00466F34">
              <w:rPr>
                <w:szCs w:val="24"/>
              </w:rPr>
              <w:t>/4675/</w:t>
            </w:r>
            <w:proofErr w:type="spellStart"/>
            <w:r w:rsidRPr="00466F34">
              <w:rPr>
                <w:szCs w:val="24"/>
              </w:rPr>
              <w:t>star</w:t>
            </w:r>
            <w:proofErr w:type="spellEnd"/>
            <w:r w:rsidRPr="00466F34">
              <w:rPr>
                <w:szCs w:val="24"/>
              </w:rPr>
              <w:t xml:space="preserve"> </w:t>
            </w:r>
            <w:proofErr w:type="spellStart"/>
            <w:r w:rsidRPr="00466F34">
              <w:rPr>
                <w:szCs w:val="24"/>
              </w:rPr>
              <w:t>t</w:t>
            </w:r>
            <w:proofErr w:type="spellEnd"/>
            <w:r w:rsidRPr="00466F34">
              <w:rPr>
                <w:szCs w:val="24"/>
              </w:rPr>
              <w:t>/194782/ Задания сайта</w:t>
            </w: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102</w:t>
            </w:r>
          </w:p>
        </w:tc>
        <w:tc>
          <w:tcPr>
            <w:tcW w:w="3403" w:type="dxa"/>
          </w:tcPr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Контрольная работа за год.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2полугодие, 4</w:t>
            </w:r>
            <w:r w:rsidRPr="00466F34">
              <w:rPr>
                <w:szCs w:val="24"/>
              </w:rPr>
              <w:t>четверть</w:t>
            </w: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</w:tr>
      <w:tr w:rsidR="00E93977" w:rsidRPr="00466F34" w:rsidTr="00A125AF">
        <w:tc>
          <w:tcPr>
            <w:tcW w:w="70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3403" w:type="dxa"/>
          </w:tcPr>
          <w:p w:rsidR="00E93977" w:rsidRPr="00466F34" w:rsidRDefault="00E93977" w:rsidP="00A125AF">
            <w:pPr>
              <w:spacing w:after="36" w:line="225" w:lineRule="atLeast"/>
              <w:rPr>
                <w:szCs w:val="24"/>
              </w:rPr>
            </w:pPr>
            <w:r w:rsidRPr="00466F34">
              <w:rPr>
                <w:szCs w:val="24"/>
              </w:rPr>
              <w:t>ОБЩЕЕ КОЛИЧЕСТВО</w:t>
            </w:r>
          </w:p>
          <w:p w:rsidR="00E93977" w:rsidRPr="00466F34" w:rsidRDefault="00E93977" w:rsidP="00A125AF">
            <w:pPr>
              <w:rPr>
                <w:szCs w:val="24"/>
              </w:rPr>
            </w:pPr>
            <w:r w:rsidRPr="00466F34">
              <w:rPr>
                <w:szCs w:val="24"/>
              </w:rPr>
              <w:t>ЧАСОВ ПО ПРОГРАММЕ</w:t>
            </w:r>
          </w:p>
        </w:tc>
        <w:tc>
          <w:tcPr>
            <w:tcW w:w="993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102</w:t>
            </w:r>
          </w:p>
        </w:tc>
        <w:tc>
          <w:tcPr>
            <w:tcW w:w="1462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  <w:tc>
          <w:tcPr>
            <w:tcW w:w="2127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  <w:r w:rsidRPr="00466F34">
              <w:rPr>
                <w:szCs w:val="24"/>
              </w:rPr>
              <w:t>2</w:t>
            </w:r>
          </w:p>
        </w:tc>
        <w:tc>
          <w:tcPr>
            <w:tcW w:w="1649" w:type="dxa"/>
          </w:tcPr>
          <w:p w:rsidR="00E93977" w:rsidRPr="00466F34" w:rsidRDefault="00E93977" w:rsidP="00A125AF">
            <w:pPr>
              <w:jc w:val="center"/>
              <w:rPr>
                <w:szCs w:val="24"/>
              </w:rPr>
            </w:pPr>
          </w:p>
        </w:tc>
      </w:tr>
    </w:tbl>
    <w:p w:rsidR="00C41B13" w:rsidRDefault="00C41B13" w:rsidP="00E0011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  <w:sz w:val="28"/>
          <w:szCs w:val="28"/>
        </w:rPr>
      </w:pPr>
    </w:p>
    <w:p w:rsidR="00C41B13" w:rsidRDefault="00C41B13" w:rsidP="00E0011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  <w:sz w:val="28"/>
          <w:szCs w:val="28"/>
        </w:rPr>
      </w:pPr>
    </w:p>
    <w:p w:rsidR="00C41B13" w:rsidRDefault="00C41B13" w:rsidP="00E0011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  <w:sz w:val="28"/>
          <w:szCs w:val="28"/>
        </w:rPr>
      </w:pPr>
    </w:p>
    <w:p w:rsidR="00C41B13" w:rsidRDefault="00C41B13" w:rsidP="00E0011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  <w:sz w:val="28"/>
          <w:szCs w:val="28"/>
        </w:rPr>
      </w:pPr>
    </w:p>
    <w:p w:rsidR="00C41B13" w:rsidRDefault="00C41B13" w:rsidP="00E0011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  <w:sz w:val="28"/>
          <w:szCs w:val="28"/>
        </w:rPr>
      </w:pPr>
    </w:p>
    <w:p w:rsidR="00C41B13" w:rsidRDefault="00C41B13" w:rsidP="00E0011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  <w:sz w:val="28"/>
          <w:szCs w:val="28"/>
        </w:rPr>
      </w:pPr>
    </w:p>
    <w:p w:rsidR="00C41B13" w:rsidRDefault="00C41B13" w:rsidP="00E0011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  <w:sz w:val="28"/>
          <w:szCs w:val="28"/>
        </w:rPr>
      </w:pPr>
    </w:p>
    <w:p w:rsidR="00C41B13" w:rsidRDefault="00C41B13" w:rsidP="00E0011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  <w:sz w:val="28"/>
          <w:szCs w:val="28"/>
        </w:rPr>
      </w:pPr>
    </w:p>
    <w:p w:rsidR="00C41B13" w:rsidRDefault="00C41B13" w:rsidP="00E0011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  <w:sz w:val="28"/>
          <w:szCs w:val="28"/>
        </w:rPr>
      </w:pPr>
    </w:p>
    <w:p w:rsidR="00C41B13" w:rsidRDefault="00C41B13" w:rsidP="00E0011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  <w:sz w:val="28"/>
          <w:szCs w:val="28"/>
        </w:rPr>
      </w:pPr>
    </w:p>
    <w:p w:rsidR="00C41B13" w:rsidRDefault="00C41B13" w:rsidP="00E0011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  <w:sz w:val="28"/>
          <w:szCs w:val="28"/>
        </w:rPr>
      </w:pPr>
    </w:p>
    <w:p w:rsidR="00C41B13" w:rsidRDefault="00C41B13" w:rsidP="00E0011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  <w:sz w:val="28"/>
          <w:szCs w:val="28"/>
        </w:rPr>
      </w:pPr>
    </w:p>
    <w:p w:rsidR="00C41B13" w:rsidRDefault="00C41B13" w:rsidP="00E0011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  <w:sz w:val="28"/>
          <w:szCs w:val="28"/>
        </w:rPr>
      </w:pPr>
    </w:p>
    <w:p w:rsidR="00C41B13" w:rsidRDefault="00C41B13" w:rsidP="00E0011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  <w:sz w:val="28"/>
          <w:szCs w:val="28"/>
        </w:rPr>
      </w:pPr>
    </w:p>
    <w:p w:rsidR="00C41B13" w:rsidRDefault="00C41B13" w:rsidP="00E0011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  <w:sz w:val="28"/>
          <w:szCs w:val="28"/>
        </w:rPr>
      </w:pPr>
    </w:p>
    <w:p w:rsidR="00C41B13" w:rsidRDefault="00C41B13" w:rsidP="00E0011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  <w:sz w:val="28"/>
          <w:szCs w:val="28"/>
        </w:rPr>
      </w:pPr>
    </w:p>
    <w:p w:rsidR="00C41B13" w:rsidRDefault="00C41B13" w:rsidP="00E0011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  <w:sz w:val="28"/>
          <w:szCs w:val="28"/>
        </w:rPr>
      </w:pPr>
    </w:p>
    <w:p w:rsidR="00C41B13" w:rsidRDefault="00C41B13" w:rsidP="00E0011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  <w:sz w:val="28"/>
          <w:szCs w:val="28"/>
        </w:rPr>
      </w:pPr>
    </w:p>
    <w:p w:rsidR="00C41B13" w:rsidRDefault="00C41B13" w:rsidP="00E0011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  <w:sz w:val="28"/>
          <w:szCs w:val="28"/>
        </w:rPr>
      </w:pPr>
    </w:p>
    <w:p w:rsidR="00C41B13" w:rsidRPr="004C4991" w:rsidRDefault="00C41B13" w:rsidP="00E0011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b/>
          <w:bCs/>
          <w:caps/>
          <w:color w:val="000000"/>
          <w:kern w:val="36"/>
          <w:sz w:val="28"/>
          <w:szCs w:val="28"/>
        </w:rPr>
      </w:pPr>
    </w:p>
    <w:p w:rsidR="00E0011F" w:rsidRDefault="00E0011F" w:rsidP="00996331">
      <w:pPr>
        <w:jc w:val="center"/>
        <w:rPr>
          <w:b/>
          <w:i/>
          <w:color w:val="0070C0"/>
          <w:sz w:val="26"/>
          <w:szCs w:val="26"/>
        </w:rPr>
      </w:pPr>
    </w:p>
    <w:p w:rsidR="00E0011F" w:rsidRDefault="00E0011F" w:rsidP="00996331">
      <w:pPr>
        <w:jc w:val="center"/>
        <w:rPr>
          <w:b/>
          <w:i/>
          <w:color w:val="0070C0"/>
          <w:sz w:val="26"/>
          <w:szCs w:val="26"/>
        </w:rPr>
      </w:pPr>
    </w:p>
    <w:p w:rsidR="00996331" w:rsidRDefault="00996331" w:rsidP="00996331">
      <w:pPr>
        <w:jc w:val="center"/>
        <w:rPr>
          <w:b/>
          <w:i/>
          <w:color w:val="0070C0"/>
          <w:sz w:val="26"/>
          <w:szCs w:val="26"/>
        </w:rPr>
      </w:pPr>
    </w:p>
    <w:p w:rsidR="00996331" w:rsidRDefault="00996331" w:rsidP="00996331">
      <w:pPr>
        <w:jc w:val="center"/>
        <w:rPr>
          <w:b/>
          <w:i/>
          <w:color w:val="0070C0"/>
          <w:sz w:val="26"/>
          <w:szCs w:val="26"/>
        </w:rPr>
      </w:pPr>
    </w:p>
    <w:p w:rsidR="003352B4" w:rsidRDefault="003352B4"/>
    <w:sectPr w:rsidR="003352B4" w:rsidSect="00D25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AF91692"/>
    <w:multiLevelType w:val="multilevel"/>
    <w:tmpl w:val="0F9E6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D2F78E8"/>
    <w:multiLevelType w:val="multilevel"/>
    <w:tmpl w:val="5EC05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2601FC7"/>
    <w:multiLevelType w:val="multilevel"/>
    <w:tmpl w:val="B21C4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477408C"/>
    <w:multiLevelType w:val="multilevel"/>
    <w:tmpl w:val="F5485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B360B91"/>
    <w:multiLevelType w:val="multilevel"/>
    <w:tmpl w:val="C56AE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1722CA"/>
    <w:multiLevelType w:val="multilevel"/>
    <w:tmpl w:val="A8DA4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50431F3"/>
    <w:multiLevelType w:val="multilevel"/>
    <w:tmpl w:val="C7C4575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>
    <w:nsid w:val="2542094C"/>
    <w:multiLevelType w:val="multilevel"/>
    <w:tmpl w:val="C87CB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695233"/>
    <w:multiLevelType w:val="multilevel"/>
    <w:tmpl w:val="80CC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EDE2E15"/>
    <w:multiLevelType w:val="multilevel"/>
    <w:tmpl w:val="472A9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F905120"/>
    <w:multiLevelType w:val="multilevel"/>
    <w:tmpl w:val="091A8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0403E67"/>
    <w:multiLevelType w:val="multilevel"/>
    <w:tmpl w:val="76426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1222705"/>
    <w:multiLevelType w:val="multilevel"/>
    <w:tmpl w:val="47528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33A6DE4"/>
    <w:multiLevelType w:val="multilevel"/>
    <w:tmpl w:val="15FA6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7365661"/>
    <w:multiLevelType w:val="multilevel"/>
    <w:tmpl w:val="013A6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3C341F4"/>
    <w:multiLevelType w:val="multilevel"/>
    <w:tmpl w:val="BBD8E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1477F4"/>
    <w:multiLevelType w:val="multilevel"/>
    <w:tmpl w:val="565A4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7123C6D"/>
    <w:multiLevelType w:val="multilevel"/>
    <w:tmpl w:val="615C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9935107"/>
    <w:multiLevelType w:val="multilevel"/>
    <w:tmpl w:val="A42E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007C95"/>
    <w:multiLevelType w:val="multilevel"/>
    <w:tmpl w:val="4B241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1C41278"/>
    <w:multiLevelType w:val="multilevel"/>
    <w:tmpl w:val="5BA65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5D46BC0"/>
    <w:multiLevelType w:val="multilevel"/>
    <w:tmpl w:val="E98EA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5FB57FF"/>
    <w:multiLevelType w:val="multilevel"/>
    <w:tmpl w:val="16F2A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B261544"/>
    <w:multiLevelType w:val="multilevel"/>
    <w:tmpl w:val="2F123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4167B52"/>
    <w:multiLevelType w:val="multilevel"/>
    <w:tmpl w:val="BA168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4E02322"/>
    <w:multiLevelType w:val="multilevel"/>
    <w:tmpl w:val="18E2D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7962DC9"/>
    <w:multiLevelType w:val="multilevel"/>
    <w:tmpl w:val="800A7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8EE2EC3"/>
    <w:multiLevelType w:val="multilevel"/>
    <w:tmpl w:val="68FC2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ACC5935"/>
    <w:multiLevelType w:val="multilevel"/>
    <w:tmpl w:val="05CE3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FC46F23"/>
    <w:multiLevelType w:val="multilevel"/>
    <w:tmpl w:val="B99E9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25A3F88"/>
    <w:multiLevelType w:val="multilevel"/>
    <w:tmpl w:val="F7A65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69A4ACA"/>
    <w:multiLevelType w:val="multilevel"/>
    <w:tmpl w:val="F15C1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7490E52"/>
    <w:multiLevelType w:val="multilevel"/>
    <w:tmpl w:val="384AF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C757241"/>
    <w:multiLevelType w:val="multilevel"/>
    <w:tmpl w:val="E1A29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CB20C1E"/>
    <w:multiLevelType w:val="multilevel"/>
    <w:tmpl w:val="1F0E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DFF7D73"/>
    <w:multiLevelType w:val="multilevel"/>
    <w:tmpl w:val="04047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F0077A5"/>
    <w:multiLevelType w:val="multilevel"/>
    <w:tmpl w:val="AB706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6"/>
  </w:num>
  <w:num w:numId="2">
    <w:abstractNumId w:val="38"/>
  </w:num>
  <w:num w:numId="3">
    <w:abstractNumId w:val="34"/>
  </w:num>
  <w:num w:numId="4">
    <w:abstractNumId w:val="14"/>
  </w:num>
  <w:num w:numId="5">
    <w:abstractNumId w:val="40"/>
  </w:num>
  <w:num w:numId="6">
    <w:abstractNumId w:val="29"/>
  </w:num>
  <w:num w:numId="7">
    <w:abstractNumId w:val="10"/>
  </w:num>
  <w:num w:numId="8">
    <w:abstractNumId w:val="9"/>
  </w:num>
  <w:num w:numId="9">
    <w:abstractNumId w:val="30"/>
  </w:num>
  <w:num w:numId="10">
    <w:abstractNumId w:val="44"/>
  </w:num>
  <w:num w:numId="11">
    <w:abstractNumId w:val="37"/>
  </w:num>
  <w:num w:numId="12">
    <w:abstractNumId w:val="39"/>
  </w:num>
  <w:num w:numId="13">
    <w:abstractNumId w:val="32"/>
  </w:num>
  <w:num w:numId="14">
    <w:abstractNumId w:val="20"/>
  </w:num>
  <w:num w:numId="15">
    <w:abstractNumId w:val="12"/>
  </w:num>
  <w:num w:numId="16">
    <w:abstractNumId w:val="11"/>
  </w:num>
  <w:num w:numId="17">
    <w:abstractNumId w:val="45"/>
  </w:num>
  <w:num w:numId="18">
    <w:abstractNumId w:val="27"/>
  </w:num>
  <w:num w:numId="19">
    <w:abstractNumId w:val="41"/>
  </w:num>
  <w:num w:numId="20">
    <w:abstractNumId w:val="15"/>
  </w:num>
  <w:num w:numId="21">
    <w:abstractNumId w:val="26"/>
  </w:num>
  <w:num w:numId="22">
    <w:abstractNumId w:val="24"/>
  </w:num>
  <w:num w:numId="23">
    <w:abstractNumId w:val="28"/>
  </w:num>
  <w:num w:numId="24">
    <w:abstractNumId w:val="16"/>
  </w:num>
  <w:num w:numId="25">
    <w:abstractNumId w:val="43"/>
  </w:num>
  <w:num w:numId="26">
    <w:abstractNumId w:val="13"/>
  </w:num>
  <w:num w:numId="27">
    <w:abstractNumId w:val="19"/>
  </w:num>
  <w:num w:numId="28">
    <w:abstractNumId w:val="23"/>
  </w:num>
  <w:num w:numId="29">
    <w:abstractNumId w:val="22"/>
  </w:num>
  <w:num w:numId="30">
    <w:abstractNumId w:val="35"/>
  </w:num>
  <w:num w:numId="31">
    <w:abstractNumId w:val="18"/>
  </w:num>
  <w:num w:numId="32">
    <w:abstractNumId w:val="33"/>
  </w:num>
  <w:num w:numId="33">
    <w:abstractNumId w:val="25"/>
  </w:num>
  <w:num w:numId="34">
    <w:abstractNumId w:val="17"/>
  </w:num>
  <w:num w:numId="35">
    <w:abstractNumId w:val="21"/>
  </w:num>
  <w:num w:numId="36">
    <w:abstractNumId w:val="31"/>
  </w:num>
  <w:num w:numId="37">
    <w:abstractNumId w:val="42"/>
  </w:num>
  <w:num w:numId="38">
    <w:abstractNumId w:val="8"/>
  </w:num>
  <w:num w:numId="39">
    <w:abstractNumId w:val="6"/>
  </w:num>
  <w:num w:numId="40">
    <w:abstractNumId w:val="5"/>
  </w:num>
  <w:num w:numId="41">
    <w:abstractNumId w:val="4"/>
  </w:num>
  <w:num w:numId="42">
    <w:abstractNumId w:val="7"/>
  </w:num>
  <w:num w:numId="43">
    <w:abstractNumId w:val="3"/>
  </w:num>
  <w:num w:numId="44">
    <w:abstractNumId w:val="2"/>
  </w:num>
  <w:num w:numId="45">
    <w:abstractNumId w:val="1"/>
  </w:num>
  <w:num w:numId="4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331"/>
    <w:rsid w:val="00033038"/>
    <w:rsid w:val="000E51A9"/>
    <w:rsid w:val="000E77B0"/>
    <w:rsid w:val="00164F77"/>
    <w:rsid w:val="001750EE"/>
    <w:rsid w:val="001F64F6"/>
    <w:rsid w:val="0021068F"/>
    <w:rsid w:val="00313907"/>
    <w:rsid w:val="00313D39"/>
    <w:rsid w:val="003352B4"/>
    <w:rsid w:val="00390DE5"/>
    <w:rsid w:val="00455035"/>
    <w:rsid w:val="004E6D92"/>
    <w:rsid w:val="004E7C8A"/>
    <w:rsid w:val="00524D02"/>
    <w:rsid w:val="00527525"/>
    <w:rsid w:val="0053083C"/>
    <w:rsid w:val="005F1816"/>
    <w:rsid w:val="00653EAE"/>
    <w:rsid w:val="00683EB1"/>
    <w:rsid w:val="008548AE"/>
    <w:rsid w:val="008E398A"/>
    <w:rsid w:val="00927FA9"/>
    <w:rsid w:val="00985A48"/>
    <w:rsid w:val="00996331"/>
    <w:rsid w:val="00A125AF"/>
    <w:rsid w:val="00A2252A"/>
    <w:rsid w:val="00A66695"/>
    <w:rsid w:val="00B45BEB"/>
    <w:rsid w:val="00B54F83"/>
    <w:rsid w:val="00B55FD9"/>
    <w:rsid w:val="00B607CF"/>
    <w:rsid w:val="00BA3809"/>
    <w:rsid w:val="00BF36F0"/>
    <w:rsid w:val="00BF4B05"/>
    <w:rsid w:val="00BF5CF3"/>
    <w:rsid w:val="00C41B13"/>
    <w:rsid w:val="00D16B60"/>
    <w:rsid w:val="00D25DEB"/>
    <w:rsid w:val="00D6701E"/>
    <w:rsid w:val="00E0011F"/>
    <w:rsid w:val="00E34FC5"/>
    <w:rsid w:val="00E93977"/>
    <w:rsid w:val="00F10398"/>
    <w:rsid w:val="00F97A1C"/>
    <w:rsid w:val="00FA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96331"/>
    <w:rPr>
      <w:rFonts w:ascii="Times New Roman" w:eastAsia="Times New Roman" w:hAnsi="Times New Roman" w:cs="Times New Roman"/>
      <w:sz w:val="24"/>
    </w:rPr>
  </w:style>
  <w:style w:type="paragraph" w:styleId="1">
    <w:name w:val="heading 1"/>
    <w:basedOn w:val="a1"/>
    <w:link w:val="10"/>
    <w:uiPriority w:val="9"/>
    <w:qFormat/>
    <w:rsid w:val="00E0011F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eastAsia="ru-RU"/>
    </w:rPr>
  </w:style>
  <w:style w:type="paragraph" w:styleId="21">
    <w:name w:val="heading 2"/>
    <w:basedOn w:val="a1"/>
    <w:next w:val="a1"/>
    <w:link w:val="22"/>
    <w:uiPriority w:val="9"/>
    <w:unhideWhenUsed/>
    <w:qFormat/>
    <w:rsid w:val="00E001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1">
    <w:name w:val="heading 3"/>
    <w:basedOn w:val="a1"/>
    <w:next w:val="a1"/>
    <w:link w:val="32"/>
    <w:uiPriority w:val="9"/>
    <w:unhideWhenUsed/>
    <w:qFormat/>
    <w:rsid w:val="00E001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lang w:eastAsia="ru-RU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41B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val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C41B1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lang w:val="en-US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C41B1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C41B1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lang w:val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C41B1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C41B1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andard">
    <w:name w:val="Standard"/>
    <w:rsid w:val="00996331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paragraph" w:customStyle="1" w:styleId="a5">
    <w:name w:val="Содержимое таблицы"/>
    <w:basedOn w:val="a1"/>
    <w:rsid w:val="00996331"/>
    <w:pPr>
      <w:widowControl w:val="0"/>
      <w:suppressLineNumbers/>
      <w:suppressAutoHyphens/>
      <w:spacing w:after="0" w:line="240" w:lineRule="auto"/>
    </w:pPr>
    <w:rPr>
      <w:rFonts w:eastAsia="WenQuanYi Micro Hei" w:cs="FreeSans"/>
      <w:kern w:val="2"/>
      <w:szCs w:val="24"/>
      <w:lang w:eastAsia="zh-CN" w:bidi="hi-IN"/>
    </w:rPr>
  </w:style>
  <w:style w:type="table" w:styleId="a6">
    <w:name w:val="Table Grid"/>
    <w:basedOn w:val="a3"/>
    <w:uiPriority w:val="39"/>
    <w:rsid w:val="00996331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1"/>
    <w:uiPriority w:val="34"/>
    <w:qFormat/>
    <w:rsid w:val="00B607CF"/>
    <w:pPr>
      <w:ind w:left="720"/>
      <w:contextualSpacing/>
    </w:pPr>
  </w:style>
  <w:style w:type="character" w:styleId="a8">
    <w:name w:val="Hyperlink"/>
    <w:basedOn w:val="a2"/>
    <w:uiPriority w:val="99"/>
    <w:unhideWhenUsed/>
    <w:rsid w:val="001F64F6"/>
    <w:rPr>
      <w:color w:val="0000FF" w:themeColor="hyperlink"/>
      <w:u w:val="single"/>
    </w:rPr>
  </w:style>
  <w:style w:type="character" w:styleId="a9">
    <w:name w:val="FollowedHyperlink"/>
    <w:basedOn w:val="a2"/>
    <w:uiPriority w:val="99"/>
    <w:semiHidden/>
    <w:unhideWhenUsed/>
    <w:rsid w:val="001F64F6"/>
    <w:rPr>
      <w:color w:val="800080" w:themeColor="followedHyperlink"/>
      <w:u w:val="single"/>
    </w:rPr>
  </w:style>
  <w:style w:type="character" w:customStyle="1" w:styleId="10">
    <w:name w:val="Заголовок 1 Знак"/>
    <w:basedOn w:val="a2"/>
    <w:link w:val="1"/>
    <w:uiPriority w:val="9"/>
    <w:rsid w:val="00E001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2">
    <w:name w:val="Заголовок 2 Знак"/>
    <w:basedOn w:val="a2"/>
    <w:link w:val="21"/>
    <w:uiPriority w:val="9"/>
    <w:rsid w:val="00E001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2">
    <w:name w:val="Заголовок 3 Знак"/>
    <w:basedOn w:val="a2"/>
    <w:link w:val="31"/>
    <w:uiPriority w:val="9"/>
    <w:rsid w:val="00E0011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a">
    <w:name w:val="Normal (Web)"/>
    <w:basedOn w:val="a1"/>
    <w:uiPriority w:val="99"/>
    <w:semiHidden/>
    <w:unhideWhenUsed/>
    <w:rsid w:val="00E0011F"/>
    <w:pPr>
      <w:spacing w:before="100" w:beforeAutospacing="1" w:after="100" w:afterAutospacing="1" w:line="240" w:lineRule="auto"/>
    </w:pPr>
    <w:rPr>
      <w:szCs w:val="24"/>
      <w:lang w:eastAsia="ru-RU"/>
    </w:rPr>
  </w:style>
  <w:style w:type="paragraph" w:styleId="ab">
    <w:name w:val="No Spacing"/>
    <w:uiPriority w:val="1"/>
    <w:qFormat/>
    <w:rsid w:val="00E0011F"/>
    <w:pPr>
      <w:spacing w:after="0" w:line="240" w:lineRule="auto"/>
    </w:pPr>
    <w:rPr>
      <w:rFonts w:eastAsiaTheme="minorEastAsia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C41B1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C41B1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C41B13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C41B13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C41B13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C41B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c">
    <w:name w:val="header"/>
    <w:basedOn w:val="a1"/>
    <w:link w:val="ad"/>
    <w:uiPriority w:val="99"/>
    <w:unhideWhenUsed/>
    <w:rsid w:val="00C41B13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lang w:val="en-US"/>
    </w:rPr>
  </w:style>
  <w:style w:type="character" w:customStyle="1" w:styleId="ad">
    <w:name w:val="Верхний колонтитул Знак"/>
    <w:basedOn w:val="a2"/>
    <w:link w:val="ac"/>
    <w:uiPriority w:val="99"/>
    <w:rsid w:val="00C41B13"/>
    <w:rPr>
      <w:rFonts w:eastAsiaTheme="minorEastAsia"/>
      <w:lang w:val="en-US"/>
    </w:rPr>
  </w:style>
  <w:style w:type="paragraph" w:styleId="ae">
    <w:name w:val="footer"/>
    <w:basedOn w:val="a1"/>
    <w:link w:val="af"/>
    <w:uiPriority w:val="99"/>
    <w:unhideWhenUsed/>
    <w:rsid w:val="00C41B13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lang w:val="en-US"/>
    </w:rPr>
  </w:style>
  <w:style w:type="character" w:customStyle="1" w:styleId="af">
    <w:name w:val="Нижний колонтитул Знак"/>
    <w:basedOn w:val="a2"/>
    <w:link w:val="ae"/>
    <w:uiPriority w:val="99"/>
    <w:rsid w:val="00C41B13"/>
    <w:rPr>
      <w:rFonts w:eastAsiaTheme="minorEastAsia"/>
      <w:lang w:val="en-US"/>
    </w:rPr>
  </w:style>
  <w:style w:type="paragraph" w:styleId="af0">
    <w:name w:val="Title"/>
    <w:basedOn w:val="a1"/>
    <w:next w:val="a1"/>
    <w:link w:val="af1"/>
    <w:uiPriority w:val="10"/>
    <w:qFormat/>
    <w:rsid w:val="00C41B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1">
    <w:name w:val="Название Знак"/>
    <w:basedOn w:val="a2"/>
    <w:link w:val="af0"/>
    <w:uiPriority w:val="10"/>
    <w:rsid w:val="00C41B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f2">
    <w:name w:val="Subtitle"/>
    <w:basedOn w:val="a1"/>
    <w:next w:val="a1"/>
    <w:link w:val="af3"/>
    <w:uiPriority w:val="11"/>
    <w:qFormat/>
    <w:rsid w:val="00C41B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val="en-US"/>
    </w:rPr>
  </w:style>
  <w:style w:type="character" w:customStyle="1" w:styleId="af3">
    <w:name w:val="Подзаголовок Знак"/>
    <w:basedOn w:val="a2"/>
    <w:link w:val="af2"/>
    <w:uiPriority w:val="11"/>
    <w:rsid w:val="00C41B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4">
    <w:name w:val="Body Text"/>
    <w:basedOn w:val="a1"/>
    <w:link w:val="af5"/>
    <w:uiPriority w:val="99"/>
    <w:unhideWhenUsed/>
    <w:rsid w:val="00C41B13"/>
    <w:pPr>
      <w:spacing w:after="120"/>
    </w:pPr>
    <w:rPr>
      <w:rFonts w:asciiTheme="minorHAnsi" w:eastAsiaTheme="minorEastAsia" w:hAnsiTheme="minorHAnsi" w:cstheme="minorBidi"/>
      <w:sz w:val="22"/>
      <w:lang w:val="en-US"/>
    </w:rPr>
  </w:style>
  <w:style w:type="character" w:customStyle="1" w:styleId="af5">
    <w:name w:val="Основной текст Знак"/>
    <w:basedOn w:val="a2"/>
    <w:link w:val="af4"/>
    <w:uiPriority w:val="99"/>
    <w:rsid w:val="00C41B13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C41B13"/>
    <w:pPr>
      <w:spacing w:after="120" w:line="480" w:lineRule="auto"/>
    </w:pPr>
    <w:rPr>
      <w:rFonts w:asciiTheme="minorHAnsi" w:eastAsiaTheme="minorEastAsia" w:hAnsiTheme="minorHAnsi" w:cstheme="minorBidi"/>
      <w:sz w:val="22"/>
      <w:lang w:val="en-US"/>
    </w:rPr>
  </w:style>
  <w:style w:type="character" w:customStyle="1" w:styleId="24">
    <w:name w:val="Основной текст 2 Знак"/>
    <w:basedOn w:val="a2"/>
    <w:link w:val="23"/>
    <w:uiPriority w:val="99"/>
    <w:rsid w:val="00C41B13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C41B13"/>
    <w:pPr>
      <w:spacing w:after="120"/>
    </w:pPr>
    <w:rPr>
      <w:rFonts w:asciiTheme="minorHAnsi" w:eastAsiaTheme="minorEastAsia" w:hAnsiTheme="minorHAnsi" w:cstheme="minorBidi"/>
      <w:sz w:val="16"/>
      <w:szCs w:val="16"/>
      <w:lang w:val="en-US"/>
    </w:rPr>
  </w:style>
  <w:style w:type="character" w:customStyle="1" w:styleId="34">
    <w:name w:val="Основной текст 3 Знак"/>
    <w:basedOn w:val="a2"/>
    <w:link w:val="33"/>
    <w:uiPriority w:val="99"/>
    <w:rsid w:val="00C41B13"/>
    <w:rPr>
      <w:rFonts w:eastAsiaTheme="minorEastAsia"/>
      <w:sz w:val="16"/>
      <w:szCs w:val="16"/>
      <w:lang w:val="en-US"/>
    </w:rPr>
  </w:style>
  <w:style w:type="paragraph" w:styleId="af6">
    <w:name w:val="List"/>
    <w:basedOn w:val="a1"/>
    <w:uiPriority w:val="99"/>
    <w:unhideWhenUsed/>
    <w:rsid w:val="00C41B13"/>
    <w:pPr>
      <w:ind w:left="360" w:hanging="360"/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25">
    <w:name w:val="List 2"/>
    <w:basedOn w:val="a1"/>
    <w:uiPriority w:val="99"/>
    <w:unhideWhenUsed/>
    <w:rsid w:val="00C41B13"/>
    <w:pPr>
      <w:ind w:left="720" w:hanging="360"/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35">
    <w:name w:val="List 3"/>
    <w:basedOn w:val="a1"/>
    <w:uiPriority w:val="99"/>
    <w:unhideWhenUsed/>
    <w:rsid w:val="00C41B13"/>
    <w:pPr>
      <w:ind w:left="1080" w:hanging="360"/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a0">
    <w:name w:val="List Bullet"/>
    <w:basedOn w:val="a1"/>
    <w:uiPriority w:val="99"/>
    <w:unhideWhenUsed/>
    <w:rsid w:val="00C41B13"/>
    <w:pPr>
      <w:numPr>
        <w:numId w:val="38"/>
      </w:numPr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20">
    <w:name w:val="List Bullet 2"/>
    <w:basedOn w:val="a1"/>
    <w:uiPriority w:val="99"/>
    <w:unhideWhenUsed/>
    <w:rsid w:val="00C41B13"/>
    <w:pPr>
      <w:numPr>
        <w:numId w:val="39"/>
      </w:numPr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30">
    <w:name w:val="List Bullet 3"/>
    <w:basedOn w:val="a1"/>
    <w:uiPriority w:val="99"/>
    <w:unhideWhenUsed/>
    <w:rsid w:val="00C41B13"/>
    <w:pPr>
      <w:numPr>
        <w:numId w:val="40"/>
      </w:numPr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a">
    <w:name w:val="List Number"/>
    <w:basedOn w:val="a1"/>
    <w:uiPriority w:val="99"/>
    <w:unhideWhenUsed/>
    <w:rsid w:val="00C41B13"/>
    <w:pPr>
      <w:numPr>
        <w:numId w:val="42"/>
      </w:numPr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2">
    <w:name w:val="List Number 2"/>
    <w:basedOn w:val="a1"/>
    <w:uiPriority w:val="99"/>
    <w:unhideWhenUsed/>
    <w:rsid w:val="00C41B13"/>
    <w:pPr>
      <w:numPr>
        <w:numId w:val="43"/>
      </w:numPr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3">
    <w:name w:val="List Number 3"/>
    <w:basedOn w:val="a1"/>
    <w:uiPriority w:val="99"/>
    <w:unhideWhenUsed/>
    <w:rsid w:val="00C41B13"/>
    <w:pPr>
      <w:numPr>
        <w:numId w:val="44"/>
      </w:numPr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af7">
    <w:name w:val="List Continue"/>
    <w:basedOn w:val="a1"/>
    <w:uiPriority w:val="99"/>
    <w:unhideWhenUsed/>
    <w:rsid w:val="00C41B13"/>
    <w:pPr>
      <w:spacing w:after="120"/>
      <w:ind w:left="360"/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26">
    <w:name w:val="List Continue 2"/>
    <w:basedOn w:val="a1"/>
    <w:uiPriority w:val="99"/>
    <w:unhideWhenUsed/>
    <w:rsid w:val="00C41B13"/>
    <w:pPr>
      <w:spacing w:after="120"/>
      <w:ind w:left="720"/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36">
    <w:name w:val="List Continue 3"/>
    <w:basedOn w:val="a1"/>
    <w:uiPriority w:val="99"/>
    <w:unhideWhenUsed/>
    <w:rsid w:val="00C41B13"/>
    <w:pPr>
      <w:spacing w:after="120"/>
      <w:ind w:left="1080"/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af8">
    <w:name w:val="macro"/>
    <w:link w:val="af9"/>
    <w:uiPriority w:val="99"/>
    <w:unhideWhenUsed/>
    <w:rsid w:val="00C41B13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9">
    <w:name w:val="Текст макроса Знак"/>
    <w:basedOn w:val="a2"/>
    <w:link w:val="af8"/>
    <w:uiPriority w:val="99"/>
    <w:rsid w:val="00C41B13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C41B13"/>
    <w:rPr>
      <w:rFonts w:asciiTheme="minorHAnsi" w:eastAsiaTheme="minorEastAsia" w:hAnsiTheme="minorHAnsi" w:cstheme="minorBidi"/>
      <w:i/>
      <w:iCs/>
      <w:color w:val="000000" w:themeColor="text1"/>
      <w:sz w:val="22"/>
      <w:lang w:val="en-US"/>
    </w:rPr>
  </w:style>
  <w:style w:type="character" w:customStyle="1" w:styleId="28">
    <w:name w:val="Цитата 2 Знак"/>
    <w:basedOn w:val="a2"/>
    <w:link w:val="27"/>
    <w:uiPriority w:val="29"/>
    <w:rsid w:val="00C41B13"/>
    <w:rPr>
      <w:rFonts w:eastAsiaTheme="minorEastAsia"/>
      <w:i/>
      <w:iCs/>
      <w:color w:val="000000" w:themeColor="text1"/>
      <w:lang w:val="en-US"/>
    </w:rPr>
  </w:style>
  <w:style w:type="paragraph" w:styleId="afa">
    <w:name w:val="caption"/>
    <w:basedOn w:val="a1"/>
    <w:next w:val="a1"/>
    <w:uiPriority w:val="35"/>
    <w:semiHidden/>
    <w:unhideWhenUsed/>
    <w:qFormat/>
    <w:rsid w:val="00C41B13"/>
    <w:pPr>
      <w:spacing w:line="240" w:lineRule="auto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US"/>
    </w:rPr>
  </w:style>
  <w:style w:type="character" w:styleId="afb">
    <w:name w:val="Strong"/>
    <w:basedOn w:val="a2"/>
    <w:uiPriority w:val="22"/>
    <w:qFormat/>
    <w:rsid w:val="00C41B13"/>
    <w:rPr>
      <w:b/>
      <w:bCs/>
    </w:rPr>
  </w:style>
  <w:style w:type="character" w:styleId="afc">
    <w:name w:val="Emphasis"/>
    <w:basedOn w:val="a2"/>
    <w:uiPriority w:val="20"/>
    <w:qFormat/>
    <w:rsid w:val="00C41B13"/>
    <w:rPr>
      <w:i/>
      <w:iCs/>
    </w:rPr>
  </w:style>
  <w:style w:type="paragraph" w:styleId="afd">
    <w:name w:val="Intense Quote"/>
    <w:basedOn w:val="a1"/>
    <w:next w:val="a1"/>
    <w:link w:val="afe"/>
    <w:uiPriority w:val="30"/>
    <w:qFormat/>
    <w:rsid w:val="00C41B13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lang w:val="en-US"/>
    </w:rPr>
  </w:style>
  <w:style w:type="character" w:customStyle="1" w:styleId="afe">
    <w:name w:val="Выделенная цитата Знак"/>
    <w:basedOn w:val="a2"/>
    <w:link w:val="afd"/>
    <w:uiPriority w:val="30"/>
    <w:rsid w:val="00C41B13"/>
    <w:rPr>
      <w:rFonts w:eastAsiaTheme="minorEastAsia"/>
      <w:b/>
      <w:bCs/>
      <w:i/>
      <w:iCs/>
      <w:color w:val="4F81BD" w:themeColor="accent1"/>
      <w:lang w:val="en-US"/>
    </w:rPr>
  </w:style>
  <w:style w:type="character" w:styleId="aff">
    <w:name w:val="Subtle Emphasis"/>
    <w:basedOn w:val="a2"/>
    <w:uiPriority w:val="19"/>
    <w:qFormat/>
    <w:rsid w:val="00C41B13"/>
    <w:rPr>
      <w:i/>
      <w:iCs/>
      <w:color w:val="808080" w:themeColor="text1" w:themeTint="7F"/>
    </w:rPr>
  </w:style>
  <w:style w:type="character" w:styleId="aff0">
    <w:name w:val="Intense Emphasis"/>
    <w:basedOn w:val="a2"/>
    <w:uiPriority w:val="21"/>
    <w:qFormat/>
    <w:rsid w:val="00C41B13"/>
    <w:rPr>
      <w:b/>
      <w:bCs/>
      <w:i/>
      <w:iCs/>
      <w:color w:val="4F81BD" w:themeColor="accent1"/>
    </w:rPr>
  </w:style>
  <w:style w:type="character" w:styleId="aff1">
    <w:name w:val="Subtle Reference"/>
    <w:basedOn w:val="a2"/>
    <w:uiPriority w:val="31"/>
    <w:qFormat/>
    <w:rsid w:val="00C41B13"/>
    <w:rPr>
      <w:smallCaps/>
      <w:color w:val="C0504D" w:themeColor="accent2"/>
      <w:u w:val="single"/>
    </w:rPr>
  </w:style>
  <w:style w:type="character" w:styleId="aff2">
    <w:name w:val="Intense Reference"/>
    <w:basedOn w:val="a2"/>
    <w:uiPriority w:val="32"/>
    <w:qFormat/>
    <w:rsid w:val="00C41B13"/>
    <w:rPr>
      <w:b/>
      <w:bCs/>
      <w:smallCaps/>
      <w:color w:val="C0504D" w:themeColor="accent2"/>
      <w:spacing w:val="5"/>
      <w:u w:val="single"/>
    </w:rPr>
  </w:style>
  <w:style w:type="character" w:styleId="aff3">
    <w:name w:val="Book Title"/>
    <w:basedOn w:val="a2"/>
    <w:uiPriority w:val="33"/>
    <w:qFormat/>
    <w:rsid w:val="00C41B13"/>
    <w:rPr>
      <w:b/>
      <w:bCs/>
      <w:smallCaps/>
      <w:spacing w:val="5"/>
    </w:rPr>
  </w:style>
  <w:style w:type="paragraph" w:styleId="aff4">
    <w:name w:val="TOC Heading"/>
    <w:basedOn w:val="1"/>
    <w:next w:val="a1"/>
    <w:uiPriority w:val="39"/>
    <w:semiHidden/>
    <w:unhideWhenUsed/>
    <w:qFormat/>
    <w:rsid w:val="00C41B13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en-US"/>
    </w:rPr>
  </w:style>
  <w:style w:type="table" w:styleId="aff5">
    <w:name w:val="Light Shading"/>
    <w:basedOn w:val="a3"/>
    <w:uiPriority w:val="60"/>
    <w:rsid w:val="00C41B13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C41B13"/>
    <w:pPr>
      <w:spacing w:after="0" w:line="240" w:lineRule="auto"/>
    </w:pPr>
    <w:rPr>
      <w:rFonts w:eastAsiaTheme="minorEastAsia"/>
      <w:color w:val="365F91" w:themeColor="accen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C41B13"/>
    <w:pPr>
      <w:spacing w:after="0" w:line="240" w:lineRule="auto"/>
    </w:pPr>
    <w:rPr>
      <w:rFonts w:eastAsiaTheme="minorEastAsia"/>
      <w:color w:val="943634" w:themeColor="accent2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C41B13"/>
    <w:pPr>
      <w:spacing w:after="0" w:line="240" w:lineRule="auto"/>
    </w:pPr>
    <w:rPr>
      <w:rFonts w:eastAsiaTheme="minorEastAsia"/>
      <w:color w:val="76923C" w:themeColor="accent3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C41B13"/>
    <w:pPr>
      <w:spacing w:after="0" w:line="240" w:lineRule="auto"/>
    </w:pPr>
    <w:rPr>
      <w:rFonts w:eastAsiaTheme="minorEastAsia"/>
      <w:color w:val="5F497A" w:themeColor="accent4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C41B13"/>
    <w:pPr>
      <w:spacing w:after="0" w:line="240" w:lineRule="auto"/>
    </w:pPr>
    <w:rPr>
      <w:rFonts w:eastAsiaTheme="minorEastAsia"/>
      <w:color w:val="31849B" w:themeColor="accent5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C41B13"/>
    <w:pPr>
      <w:spacing w:after="0" w:line="240" w:lineRule="auto"/>
    </w:pPr>
    <w:rPr>
      <w:rFonts w:eastAsiaTheme="minorEastAsia"/>
      <w:color w:val="E36C0A" w:themeColor="accent6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6">
    <w:name w:val="Light List"/>
    <w:basedOn w:val="a3"/>
    <w:uiPriority w:val="61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7">
    <w:name w:val="Light Grid"/>
    <w:basedOn w:val="a3"/>
    <w:uiPriority w:val="62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8">
    <w:name w:val="Dark List"/>
    <w:basedOn w:val="a3"/>
    <w:uiPriority w:val="70"/>
    <w:rsid w:val="00C41B13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41B13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41B13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41B13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41B13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41B13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41B13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9">
    <w:name w:val="Colorful Shading"/>
    <w:basedOn w:val="a3"/>
    <w:uiPriority w:val="71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a">
    <w:name w:val="Colorful List"/>
    <w:basedOn w:val="a3"/>
    <w:uiPriority w:val="72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b">
    <w:name w:val="Colorful Grid"/>
    <w:basedOn w:val="a3"/>
    <w:uiPriority w:val="73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14">
    <w:name w:val="Сетка таблицы1"/>
    <w:basedOn w:val="a3"/>
    <w:next w:val="a6"/>
    <w:uiPriority w:val="59"/>
    <w:rsid w:val="00D16B6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96331"/>
    <w:rPr>
      <w:rFonts w:ascii="Times New Roman" w:eastAsia="Times New Roman" w:hAnsi="Times New Roman" w:cs="Times New Roman"/>
      <w:sz w:val="24"/>
    </w:rPr>
  </w:style>
  <w:style w:type="paragraph" w:styleId="1">
    <w:name w:val="heading 1"/>
    <w:basedOn w:val="a1"/>
    <w:link w:val="10"/>
    <w:uiPriority w:val="9"/>
    <w:qFormat/>
    <w:rsid w:val="00E0011F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eastAsia="ru-RU"/>
    </w:rPr>
  </w:style>
  <w:style w:type="paragraph" w:styleId="21">
    <w:name w:val="heading 2"/>
    <w:basedOn w:val="a1"/>
    <w:next w:val="a1"/>
    <w:link w:val="22"/>
    <w:uiPriority w:val="9"/>
    <w:unhideWhenUsed/>
    <w:qFormat/>
    <w:rsid w:val="00E001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1">
    <w:name w:val="heading 3"/>
    <w:basedOn w:val="a1"/>
    <w:next w:val="a1"/>
    <w:link w:val="32"/>
    <w:uiPriority w:val="9"/>
    <w:unhideWhenUsed/>
    <w:qFormat/>
    <w:rsid w:val="00E001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lang w:eastAsia="ru-RU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41B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val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C41B1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lang w:val="en-US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C41B1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C41B1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lang w:val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C41B1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C41B1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andard">
    <w:name w:val="Standard"/>
    <w:rsid w:val="00996331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paragraph" w:customStyle="1" w:styleId="a5">
    <w:name w:val="Содержимое таблицы"/>
    <w:basedOn w:val="a1"/>
    <w:rsid w:val="00996331"/>
    <w:pPr>
      <w:widowControl w:val="0"/>
      <w:suppressLineNumbers/>
      <w:suppressAutoHyphens/>
      <w:spacing w:after="0" w:line="240" w:lineRule="auto"/>
    </w:pPr>
    <w:rPr>
      <w:rFonts w:eastAsia="WenQuanYi Micro Hei" w:cs="FreeSans"/>
      <w:kern w:val="2"/>
      <w:szCs w:val="24"/>
      <w:lang w:eastAsia="zh-CN" w:bidi="hi-IN"/>
    </w:rPr>
  </w:style>
  <w:style w:type="table" w:styleId="a6">
    <w:name w:val="Table Grid"/>
    <w:basedOn w:val="a3"/>
    <w:uiPriority w:val="39"/>
    <w:rsid w:val="00996331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1"/>
    <w:uiPriority w:val="34"/>
    <w:qFormat/>
    <w:rsid w:val="00B607CF"/>
    <w:pPr>
      <w:ind w:left="720"/>
      <w:contextualSpacing/>
    </w:pPr>
  </w:style>
  <w:style w:type="character" w:styleId="a8">
    <w:name w:val="Hyperlink"/>
    <w:basedOn w:val="a2"/>
    <w:uiPriority w:val="99"/>
    <w:unhideWhenUsed/>
    <w:rsid w:val="001F64F6"/>
    <w:rPr>
      <w:color w:val="0000FF" w:themeColor="hyperlink"/>
      <w:u w:val="single"/>
    </w:rPr>
  </w:style>
  <w:style w:type="character" w:styleId="a9">
    <w:name w:val="FollowedHyperlink"/>
    <w:basedOn w:val="a2"/>
    <w:uiPriority w:val="99"/>
    <w:semiHidden/>
    <w:unhideWhenUsed/>
    <w:rsid w:val="001F64F6"/>
    <w:rPr>
      <w:color w:val="800080" w:themeColor="followedHyperlink"/>
      <w:u w:val="single"/>
    </w:rPr>
  </w:style>
  <w:style w:type="character" w:customStyle="1" w:styleId="10">
    <w:name w:val="Заголовок 1 Знак"/>
    <w:basedOn w:val="a2"/>
    <w:link w:val="1"/>
    <w:uiPriority w:val="9"/>
    <w:rsid w:val="00E001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2">
    <w:name w:val="Заголовок 2 Знак"/>
    <w:basedOn w:val="a2"/>
    <w:link w:val="21"/>
    <w:uiPriority w:val="9"/>
    <w:rsid w:val="00E001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2">
    <w:name w:val="Заголовок 3 Знак"/>
    <w:basedOn w:val="a2"/>
    <w:link w:val="31"/>
    <w:uiPriority w:val="9"/>
    <w:rsid w:val="00E0011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a">
    <w:name w:val="Normal (Web)"/>
    <w:basedOn w:val="a1"/>
    <w:uiPriority w:val="99"/>
    <w:semiHidden/>
    <w:unhideWhenUsed/>
    <w:rsid w:val="00E0011F"/>
    <w:pPr>
      <w:spacing w:before="100" w:beforeAutospacing="1" w:after="100" w:afterAutospacing="1" w:line="240" w:lineRule="auto"/>
    </w:pPr>
    <w:rPr>
      <w:szCs w:val="24"/>
      <w:lang w:eastAsia="ru-RU"/>
    </w:rPr>
  </w:style>
  <w:style w:type="paragraph" w:styleId="ab">
    <w:name w:val="No Spacing"/>
    <w:uiPriority w:val="1"/>
    <w:qFormat/>
    <w:rsid w:val="00E0011F"/>
    <w:pPr>
      <w:spacing w:after="0" w:line="240" w:lineRule="auto"/>
    </w:pPr>
    <w:rPr>
      <w:rFonts w:eastAsiaTheme="minorEastAsia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C41B1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C41B1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C41B13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C41B13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C41B13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C41B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c">
    <w:name w:val="header"/>
    <w:basedOn w:val="a1"/>
    <w:link w:val="ad"/>
    <w:uiPriority w:val="99"/>
    <w:unhideWhenUsed/>
    <w:rsid w:val="00C41B13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lang w:val="en-US"/>
    </w:rPr>
  </w:style>
  <w:style w:type="character" w:customStyle="1" w:styleId="ad">
    <w:name w:val="Верхний колонтитул Знак"/>
    <w:basedOn w:val="a2"/>
    <w:link w:val="ac"/>
    <w:uiPriority w:val="99"/>
    <w:rsid w:val="00C41B13"/>
    <w:rPr>
      <w:rFonts w:eastAsiaTheme="minorEastAsia"/>
      <w:lang w:val="en-US"/>
    </w:rPr>
  </w:style>
  <w:style w:type="paragraph" w:styleId="ae">
    <w:name w:val="footer"/>
    <w:basedOn w:val="a1"/>
    <w:link w:val="af"/>
    <w:uiPriority w:val="99"/>
    <w:unhideWhenUsed/>
    <w:rsid w:val="00C41B13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lang w:val="en-US"/>
    </w:rPr>
  </w:style>
  <w:style w:type="character" w:customStyle="1" w:styleId="af">
    <w:name w:val="Нижний колонтитул Знак"/>
    <w:basedOn w:val="a2"/>
    <w:link w:val="ae"/>
    <w:uiPriority w:val="99"/>
    <w:rsid w:val="00C41B13"/>
    <w:rPr>
      <w:rFonts w:eastAsiaTheme="minorEastAsia"/>
      <w:lang w:val="en-US"/>
    </w:rPr>
  </w:style>
  <w:style w:type="paragraph" w:styleId="af0">
    <w:name w:val="Title"/>
    <w:basedOn w:val="a1"/>
    <w:next w:val="a1"/>
    <w:link w:val="af1"/>
    <w:uiPriority w:val="10"/>
    <w:qFormat/>
    <w:rsid w:val="00C41B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1">
    <w:name w:val="Название Знак"/>
    <w:basedOn w:val="a2"/>
    <w:link w:val="af0"/>
    <w:uiPriority w:val="10"/>
    <w:rsid w:val="00C41B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f2">
    <w:name w:val="Subtitle"/>
    <w:basedOn w:val="a1"/>
    <w:next w:val="a1"/>
    <w:link w:val="af3"/>
    <w:uiPriority w:val="11"/>
    <w:qFormat/>
    <w:rsid w:val="00C41B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val="en-US"/>
    </w:rPr>
  </w:style>
  <w:style w:type="character" w:customStyle="1" w:styleId="af3">
    <w:name w:val="Подзаголовок Знак"/>
    <w:basedOn w:val="a2"/>
    <w:link w:val="af2"/>
    <w:uiPriority w:val="11"/>
    <w:rsid w:val="00C41B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4">
    <w:name w:val="Body Text"/>
    <w:basedOn w:val="a1"/>
    <w:link w:val="af5"/>
    <w:uiPriority w:val="99"/>
    <w:unhideWhenUsed/>
    <w:rsid w:val="00C41B13"/>
    <w:pPr>
      <w:spacing w:after="120"/>
    </w:pPr>
    <w:rPr>
      <w:rFonts w:asciiTheme="minorHAnsi" w:eastAsiaTheme="minorEastAsia" w:hAnsiTheme="minorHAnsi" w:cstheme="minorBidi"/>
      <w:sz w:val="22"/>
      <w:lang w:val="en-US"/>
    </w:rPr>
  </w:style>
  <w:style w:type="character" w:customStyle="1" w:styleId="af5">
    <w:name w:val="Основной текст Знак"/>
    <w:basedOn w:val="a2"/>
    <w:link w:val="af4"/>
    <w:uiPriority w:val="99"/>
    <w:rsid w:val="00C41B13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C41B13"/>
    <w:pPr>
      <w:spacing w:after="120" w:line="480" w:lineRule="auto"/>
    </w:pPr>
    <w:rPr>
      <w:rFonts w:asciiTheme="minorHAnsi" w:eastAsiaTheme="minorEastAsia" w:hAnsiTheme="minorHAnsi" w:cstheme="minorBidi"/>
      <w:sz w:val="22"/>
      <w:lang w:val="en-US"/>
    </w:rPr>
  </w:style>
  <w:style w:type="character" w:customStyle="1" w:styleId="24">
    <w:name w:val="Основной текст 2 Знак"/>
    <w:basedOn w:val="a2"/>
    <w:link w:val="23"/>
    <w:uiPriority w:val="99"/>
    <w:rsid w:val="00C41B13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C41B13"/>
    <w:pPr>
      <w:spacing w:after="120"/>
    </w:pPr>
    <w:rPr>
      <w:rFonts w:asciiTheme="minorHAnsi" w:eastAsiaTheme="minorEastAsia" w:hAnsiTheme="minorHAnsi" w:cstheme="minorBidi"/>
      <w:sz w:val="16"/>
      <w:szCs w:val="16"/>
      <w:lang w:val="en-US"/>
    </w:rPr>
  </w:style>
  <w:style w:type="character" w:customStyle="1" w:styleId="34">
    <w:name w:val="Основной текст 3 Знак"/>
    <w:basedOn w:val="a2"/>
    <w:link w:val="33"/>
    <w:uiPriority w:val="99"/>
    <w:rsid w:val="00C41B13"/>
    <w:rPr>
      <w:rFonts w:eastAsiaTheme="minorEastAsia"/>
      <w:sz w:val="16"/>
      <w:szCs w:val="16"/>
      <w:lang w:val="en-US"/>
    </w:rPr>
  </w:style>
  <w:style w:type="paragraph" w:styleId="af6">
    <w:name w:val="List"/>
    <w:basedOn w:val="a1"/>
    <w:uiPriority w:val="99"/>
    <w:unhideWhenUsed/>
    <w:rsid w:val="00C41B13"/>
    <w:pPr>
      <w:ind w:left="360" w:hanging="360"/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25">
    <w:name w:val="List 2"/>
    <w:basedOn w:val="a1"/>
    <w:uiPriority w:val="99"/>
    <w:unhideWhenUsed/>
    <w:rsid w:val="00C41B13"/>
    <w:pPr>
      <w:ind w:left="720" w:hanging="360"/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35">
    <w:name w:val="List 3"/>
    <w:basedOn w:val="a1"/>
    <w:uiPriority w:val="99"/>
    <w:unhideWhenUsed/>
    <w:rsid w:val="00C41B13"/>
    <w:pPr>
      <w:ind w:left="1080" w:hanging="360"/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a0">
    <w:name w:val="List Bullet"/>
    <w:basedOn w:val="a1"/>
    <w:uiPriority w:val="99"/>
    <w:unhideWhenUsed/>
    <w:rsid w:val="00C41B13"/>
    <w:pPr>
      <w:numPr>
        <w:numId w:val="38"/>
      </w:numPr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20">
    <w:name w:val="List Bullet 2"/>
    <w:basedOn w:val="a1"/>
    <w:uiPriority w:val="99"/>
    <w:unhideWhenUsed/>
    <w:rsid w:val="00C41B13"/>
    <w:pPr>
      <w:numPr>
        <w:numId w:val="39"/>
      </w:numPr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30">
    <w:name w:val="List Bullet 3"/>
    <w:basedOn w:val="a1"/>
    <w:uiPriority w:val="99"/>
    <w:unhideWhenUsed/>
    <w:rsid w:val="00C41B13"/>
    <w:pPr>
      <w:numPr>
        <w:numId w:val="40"/>
      </w:numPr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a">
    <w:name w:val="List Number"/>
    <w:basedOn w:val="a1"/>
    <w:uiPriority w:val="99"/>
    <w:unhideWhenUsed/>
    <w:rsid w:val="00C41B13"/>
    <w:pPr>
      <w:numPr>
        <w:numId w:val="42"/>
      </w:numPr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2">
    <w:name w:val="List Number 2"/>
    <w:basedOn w:val="a1"/>
    <w:uiPriority w:val="99"/>
    <w:unhideWhenUsed/>
    <w:rsid w:val="00C41B13"/>
    <w:pPr>
      <w:numPr>
        <w:numId w:val="43"/>
      </w:numPr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3">
    <w:name w:val="List Number 3"/>
    <w:basedOn w:val="a1"/>
    <w:uiPriority w:val="99"/>
    <w:unhideWhenUsed/>
    <w:rsid w:val="00C41B13"/>
    <w:pPr>
      <w:numPr>
        <w:numId w:val="44"/>
      </w:numPr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af7">
    <w:name w:val="List Continue"/>
    <w:basedOn w:val="a1"/>
    <w:uiPriority w:val="99"/>
    <w:unhideWhenUsed/>
    <w:rsid w:val="00C41B13"/>
    <w:pPr>
      <w:spacing w:after="120"/>
      <w:ind w:left="360"/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26">
    <w:name w:val="List Continue 2"/>
    <w:basedOn w:val="a1"/>
    <w:uiPriority w:val="99"/>
    <w:unhideWhenUsed/>
    <w:rsid w:val="00C41B13"/>
    <w:pPr>
      <w:spacing w:after="120"/>
      <w:ind w:left="720"/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36">
    <w:name w:val="List Continue 3"/>
    <w:basedOn w:val="a1"/>
    <w:uiPriority w:val="99"/>
    <w:unhideWhenUsed/>
    <w:rsid w:val="00C41B13"/>
    <w:pPr>
      <w:spacing w:after="120"/>
      <w:ind w:left="1080"/>
      <w:contextualSpacing/>
    </w:pPr>
    <w:rPr>
      <w:rFonts w:asciiTheme="minorHAnsi" w:eastAsiaTheme="minorEastAsia" w:hAnsiTheme="minorHAnsi" w:cstheme="minorBidi"/>
      <w:sz w:val="22"/>
      <w:lang w:val="en-US"/>
    </w:rPr>
  </w:style>
  <w:style w:type="paragraph" w:styleId="af8">
    <w:name w:val="macro"/>
    <w:link w:val="af9"/>
    <w:uiPriority w:val="99"/>
    <w:unhideWhenUsed/>
    <w:rsid w:val="00C41B13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9">
    <w:name w:val="Текст макроса Знак"/>
    <w:basedOn w:val="a2"/>
    <w:link w:val="af8"/>
    <w:uiPriority w:val="99"/>
    <w:rsid w:val="00C41B13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C41B13"/>
    <w:rPr>
      <w:rFonts w:asciiTheme="minorHAnsi" w:eastAsiaTheme="minorEastAsia" w:hAnsiTheme="minorHAnsi" w:cstheme="minorBidi"/>
      <w:i/>
      <w:iCs/>
      <w:color w:val="000000" w:themeColor="text1"/>
      <w:sz w:val="22"/>
      <w:lang w:val="en-US"/>
    </w:rPr>
  </w:style>
  <w:style w:type="character" w:customStyle="1" w:styleId="28">
    <w:name w:val="Цитата 2 Знак"/>
    <w:basedOn w:val="a2"/>
    <w:link w:val="27"/>
    <w:uiPriority w:val="29"/>
    <w:rsid w:val="00C41B13"/>
    <w:rPr>
      <w:rFonts w:eastAsiaTheme="minorEastAsia"/>
      <w:i/>
      <w:iCs/>
      <w:color w:val="000000" w:themeColor="text1"/>
      <w:lang w:val="en-US"/>
    </w:rPr>
  </w:style>
  <w:style w:type="paragraph" w:styleId="afa">
    <w:name w:val="caption"/>
    <w:basedOn w:val="a1"/>
    <w:next w:val="a1"/>
    <w:uiPriority w:val="35"/>
    <w:semiHidden/>
    <w:unhideWhenUsed/>
    <w:qFormat/>
    <w:rsid w:val="00C41B13"/>
    <w:pPr>
      <w:spacing w:line="240" w:lineRule="auto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US"/>
    </w:rPr>
  </w:style>
  <w:style w:type="character" w:styleId="afb">
    <w:name w:val="Strong"/>
    <w:basedOn w:val="a2"/>
    <w:uiPriority w:val="22"/>
    <w:qFormat/>
    <w:rsid w:val="00C41B13"/>
    <w:rPr>
      <w:b/>
      <w:bCs/>
    </w:rPr>
  </w:style>
  <w:style w:type="character" w:styleId="afc">
    <w:name w:val="Emphasis"/>
    <w:basedOn w:val="a2"/>
    <w:uiPriority w:val="20"/>
    <w:qFormat/>
    <w:rsid w:val="00C41B13"/>
    <w:rPr>
      <w:i/>
      <w:iCs/>
    </w:rPr>
  </w:style>
  <w:style w:type="paragraph" w:styleId="afd">
    <w:name w:val="Intense Quote"/>
    <w:basedOn w:val="a1"/>
    <w:next w:val="a1"/>
    <w:link w:val="afe"/>
    <w:uiPriority w:val="30"/>
    <w:qFormat/>
    <w:rsid w:val="00C41B13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lang w:val="en-US"/>
    </w:rPr>
  </w:style>
  <w:style w:type="character" w:customStyle="1" w:styleId="afe">
    <w:name w:val="Выделенная цитата Знак"/>
    <w:basedOn w:val="a2"/>
    <w:link w:val="afd"/>
    <w:uiPriority w:val="30"/>
    <w:rsid w:val="00C41B13"/>
    <w:rPr>
      <w:rFonts w:eastAsiaTheme="minorEastAsia"/>
      <w:b/>
      <w:bCs/>
      <w:i/>
      <w:iCs/>
      <w:color w:val="4F81BD" w:themeColor="accent1"/>
      <w:lang w:val="en-US"/>
    </w:rPr>
  </w:style>
  <w:style w:type="character" w:styleId="aff">
    <w:name w:val="Subtle Emphasis"/>
    <w:basedOn w:val="a2"/>
    <w:uiPriority w:val="19"/>
    <w:qFormat/>
    <w:rsid w:val="00C41B13"/>
    <w:rPr>
      <w:i/>
      <w:iCs/>
      <w:color w:val="808080" w:themeColor="text1" w:themeTint="7F"/>
    </w:rPr>
  </w:style>
  <w:style w:type="character" w:styleId="aff0">
    <w:name w:val="Intense Emphasis"/>
    <w:basedOn w:val="a2"/>
    <w:uiPriority w:val="21"/>
    <w:qFormat/>
    <w:rsid w:val="00C41B13"/>
    <w:rPr>
      <w:b/>
      <w:bCs/>
      <w:i/>
      <w:iCs/>
      <w:color w:val="4F81BD" w:themeColor="accent1"/>
    </w:rPr>
  </w:style>
  <w:style w:type="character" w:styleId="aff1">
    <w:name w:val="Subtle Reference"/>
    <w:basedOn w:val="a2"/>
    <w:uiPriority w:val="31"/>
    <w:qFormat/>
    <w:rsid w:val="00C41B13"/>
    <w:rPr>
      <w:smallCaps/>
      <w:color w:val="C0504D" w:themeColor="accent2"/>
      <w:u w:val="single"/>
    </w:rPr>
  </w:style>
  <w:style w:type="character" w:styleId="aff2">
    <w:name w:val="Intense Reference"/>
    <w:basedOn w:val="a2"/>
    <w:uiPriority w:val="32"/>
    <w:qFormat/>
    <w:rsid w:val="00C41B13"/>
    <w:rPr>
      <w:b/>
      <w:bCs/>
      <w:smallCaps/>
      <w:color w:val="C0504D" w:themeColor="accent2"/>
      <w:spacing w:val="5"/>
      <w:u w:val="single"/>
    </w:rPr>
  </w:style>
  <w:style w:type="character" w:styleId="aff3">
    <w:name w:val="Book Title"/>
    <w:basedOn w:val="a2"/>
    <w:uiPriority w:val="33"/>
    <w:qFormat/>
    <w:rsid w:val="00C41B13"/>
    <w:rPr>
      <w:b/>
      <w:bCs/>
      <w:smallCaps/>
      <w:spacing w:val="5"/>
    </w:rPr>
  </w:style>
  <w:style w:type="paragraph" w:styleId="aff4">
    <w:name w:val="TOC Heading"/>
    <w:basedOn w:val="1"/>
    <w:next w:val="a1"/>
    <w:uiPriority w:val="39"/>
    <w:semiHidden/>
    <w:unhideWhenUsed/>
    <w:qFormat/>
    <w:rsid w:val="00C41B13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en-US"/>
    </w:rPr>
  </w:style>
  <w:style w:type="table" w:styleId="aff5">
    <w:name w:val="Light Shading"/>
    <w:basedOn w:val="a3"/>
    <w:uiPriority w:val="60"/>
    <w:rsid w:val="00C41B13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C41B13"/>
    <w:pPr>
      <w:spacing w:after="0" w:line="240" w:lineRule="auto"/>
    </w:pPr>
    <w:rPr>
      <w:rFonts w:eastAsiaTheme="minorEastAsia"/>
      <w:color w:val="365F91" w:themeColor="accen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C41B13"/>
    <w:pPr>
      <w:spacing w:after="0" w:line="240" w:lineRule="auto"/>
    </w:pPr>
    <w:rPr>
      <w:rFonts w:eastAsiaTheme="minorEastAsia"/>
      <w:color w:val="943634" w:themeColor="accent2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C41B13"/>
    <w:pPr>
      <w:spacing w:after="0" w:line="240" w:lineRule="auto"/>
    </w:pPr>
    <w:rPr>
      <w:rFonts w:eastAsiaTheme="minorEastAsia"/>
      <w:color w:val="76923C" w:themeColor="accent3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C41B13"/>
    <w:pPr>
      <w:spacing w:after="0" w:line="240" w:lineRule="auto"/>
    </w:pPr>
    <w:rPr>
      <w:rFonts w:eastAsiaTheme="minorEastAsia"/>
      <w:color w:val="5F497A" w:themeColor="accent4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C41B13"/>
    <w:pPr>
      <w:spacing w:after="0" w:line="240" w:lineRule="auto"/>
    </w:pPr>
    <w:rPr>
      <w:rFonts w:eastAsiaTheme="minorEastAsia"/>
      <w:color w:val="31849B" w:themeColor="accent5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C41B13"/>
    <w:pPr>
      <w:spacing w:after="0" w:line="240" w:lineRule="auto"/>
    </w:pPr>
    <w:rPr>
      <w:rFonts w:eastAsiaTheme="minorEastAsia"/>
      <w:color w:val="E36C0A" w:themeColor="accent6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6">
    <w:name w:val="Light List"/>
    <w:basedOn w:val="a3"/>
    <w:uiPriority w:val="61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7">
    <w:name w:val="Light Grid"/>
    <w:basedOn w:val="a3"/>
    <w:uiPriority w:val="62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41B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41B13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8">
    <w:name w:val="Dark List"/>
    <w:basedOn w:val="a3"/>
    <w:uiPriority w:val="70"/>
    <w:rsid w:val="00C41B13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41B13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41B13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41B13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41B13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41B13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41B13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9">
    <w:name w:val="Colorful Shading"/>
    <w:basedOn w:val="a3"/>
    <w:uiPriority w:val="71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a">
    <w:name w:val="Colorful List"/>
    <w:basedOn w:val="a3"/>
    <w:uiPriority w:val="72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b">
    <w:name w:val="Colorful Grid"/>
    <w:basedOn w:val="a3"/>
    <w:uiPriority w:val="73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41B13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14">
    <w:name w:val="Сетка таблицы1"/>
    <w:basedOn w:val="a3"/>
    <w:next w:val="a6"/>
    <w:uiPriority w:val="59"/>
    <w:rsid w:val="00D16B6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9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hool-collection.edu" TargetMode="External"/><Relationship Id="rId117" Type="http://schemas.openxmlformats.org/officeDocument/2006/relationships/hyperlink" Target="http://school-collection.edu" TargetMode="External"/><Relationship Id="rId21" Type="http://schemas.openxmlformats.org/officeDocument/2006/relationships/hyperlink" Target="http://school-collection.edu" TargetMode="External"/><Relationship Id="rId42" Type="http://schemas.openxmlformats.org/officeDocument/2006/relationships/hyperlink" Target="http://school-collection.edu.ru/" TargetMode="External"/><Relationship Id="rId47" Type="http://schemas.openxmlformats.org/officeDocument/2006/relationships/hyperlink" Target="http://school-collection.edu.ru/" TargetMode="External"/><Relationship Id="rId63" Type="http://schemas.openxmlformats.org/officeDocument/2006/relationships/hyperlink" Target="http://school-collection.edu" TargetMode="External"/><Relationship Id="rId68" Type="http://schemas.openxmlformats.org/officeDocument/2006/relationships/hyperlink" Target="http://school-collection.edu" TargetMode="External"/><Relationship Id="rId84" Type="http://schemas.openxmlformats.org/officeDocument/2006/relationships/hyperlink" Target="http://school-collection.edu" TargetMode="External"/><Relationship Id="rId89" Type="http://schemas.openxmlformats.org/officeDocument/2006/relationships/hyperlink" Target="http://school-collection.edu" TargetMode="External"/><Relationship Id="rId112" Type="http://schemas.openxmlformats.org/officeDocument/2006/relationships/hyperlink" Target="http://school-collection.edu" TargetMode="External"/><Relationship Id="rId133" Type="http://schemas.microsoft.com/office/2007/relationships/stylesWithEffects" Target="stylesWithEffects.xml"/><Relationship Id="rId16" Type="http://schemas.openxmlformats.org/officeDocument/2006/relationships/hyperlink" Target="http://school-collection.edu" TargetMode="External"/><Relationship Id="rId107" Type="http://schemas.openxmlformats.org/officeDocument/2006/relationships/hyperlink" Target="http://school-collection.edu" TargetMode="External"/><Relationship Id="rId11" Type="http://schemas.openxmlformats.org/officeDocument/2006/relationships/hyperlink" Target="http://school-collection.edu" TargetMode="External"/><Relationship Id="rId32" Type="http://schemas.openxmlformats.org/officeDocument/2006/relationships/hyperlink" Target="http://school-collection.edu" TargetMode="External"/><Relationship Id="rId37" Type="http://schemas.openxmlformats.org/officeDocument/2006/relationships/hyperlink" Target="http://school-collection.edu" TargetMode="External"/><Relationship Id="rId53" Type="http://schemas.openxmlformats.org/officeDocument/2006/relationships/hyperlink" Target="http://school-collection.edu" TargetMode="External"/><Relationship Id="rId58" Type="http://schemas.openxmlformats.org/officeDocument/2006/relationships/hyperlink" Target="http://school-collection.edu" TargetMode="External"/><Relationship Id="rId74" Type="http://schemas.openxmlformats.org/officeDocument/2006/relationships/hyperlink" Target="http://school-collection.edu" TargetMode="External"/><Relationship Id="rId79" Type="http://schemas.openxmlformats.org/officeDocument/2006/relationships/hyperlink" Target="http://school-collection.edu" TargetMode="External"/><Relationship Id="rId102" Type="http://schemas.openxmlformats.org/officeDocument/2006/relationships/hyperlink" Target="http://school-collection.edu" TargetMode="External"/><Relationship Id="rId123" Type="http://schemas.openxmlformats.org/officeDocument/2006/relationships/hyperlink" Target="http://school-collection.edu" TargetMode="External"/><Relationship Id="rId128" Type="http://schemas.openxmlformats.org/officeDocument/2006/relationships/hyperlink" Target="http://school-collection.edu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school-collection.edu" TargetMode="External"/><Relationship Id="rId95" Type="http://schemas.openxmlformats.org/officeDocument/2006/relationships/hyperlink" Target="http://school-collection.edu" TargetMode="External"/><Relationship Id="rId14" Type="http://schemas.openxmlformats.org/officeDocument/2006/relationships/hyperlink" Target="http://school-collection.edu" TargetMode="External"/><Relationship Id="rId22" Type="http://schemas.openxmlformats.org/officeDocument/2006/relationships/hyperlink" Target="http://school-collection.edu" TargetMode="External"/><Relationship Id="rId27" Type="http://schemas.openxmlformats.org/officeDocument/2006/relationships/hyperlink" Target="http://school-collection.edu" TargetMode="External"/><Relationship Id="rId30" Type="http://schemas.openxmlformats.org/officeDocument/2006/relationships/hyperlink" Target="http://school-collection.edu" TargetMode="External"/><Relationship Id="rId35" Type="http://schemas.openxmlformats.org/officeDocument/2006/relationships/hyperlink" Target="http://school-collection.edu" TargetMode="External"/><Relationship Id="rId43" Type="http://schemas.openxmlformats.org/officeDocument/2006/relationships/hyperlink" Target="http://school-collection.edu.ru/" TargetMode="External"/><Relationship Id="rId48" Type="http://schemas.openxmlformats.org/officeDocument/2006/relationships/hyperlink" Target="http://school-collection.edu" TargetMode="External"/><Relationship Id="rId56" Type="http://schemas.openxmlformats.org/officeDocument/2006/relationships/hyperlink" Target="http://school-collection.edu" TargetMode="External"/><Relationship Id="rId64" Type="http://schemas.openxmlformats.org/officeDocument/2006/relationships/hyperlink" Target="http://school-collection.edu" TargetMode="External"/><Relationship Id="rId69" Type="http://schemas.openxmlformats.org/officeDocument/2006/relationships/hyperlink" Target="http://school-collection.edu" TargetMode="External"/><Relationship Id="rId77" Type="http://schemas.openxmlformats.org/officeDocument/2006/relationships/hyperlink" Target="http://school-collection.edu" TargetMode="External"/><Relationship Id="rId100" Type="http://schemas.openxmlformats.org/officeDocument/2006/relationships/hyperlink" Target="http://school-collection.edu" TargetMode="External"/><Relationship Id="rId105" Type="http://schemas.openxmlformats.org/officeDocument/2006/relationships/hyperlink" Target="http://school-collection.edu" TargetMode="External"/><Relationship Id="rId113" Type="http://schemas.openxmlformats.org/officeDocument/2006/relationships/hyperlink" Target="http://school-collection.edu" TargetMode="External"/><Relationship Id="rId118" Type="http://schemas.openxmlformats.org/officeDocument/2006/relationships/hyperlink" Target="http://school-collection.edu" TargetMode="External"/><Relationship Id="rId126" Type="http://schemas.openxmlformats.org/officeDocument/2006/relationships/hyperlink" Target="http://school-collection.edu" TargetMode="External"/><Relationship Id="rId8" Type="http://schemas.openxmlformats.org/officeDocument/2006/relationships/hyperlink" Target="http://school-collection.edu.ru/" TargetMode="External"/><Relationship Id="rId51" Type="http://schemas.openxmlformats.org/officeDocument/2006/relationships/hyperlink" Target="http://school-collection.edu" TargetMode="External"/><Relationship Id="rId72" Type="http://schemas.openxmlformats.org/officeDocument/2006/relationships/hyperlink" Target="http://school-collection.edu" TargetMode="External"/><Relationship Id="rId80" Type="http://schemas.openxmlformats.org/officeDocument/2006/relationships/hyperlink" Target="http://school-collection.edu" TargetMode="External"/><Relationship Id="rId85" Type="http://schemas.openxmlformats.org/officeDocument/2006/relationships/hyperlink" Target="http://school-collection.edu" TargetMode="External"/><Relationship Id="rId93" Type="http://schemas.openxmlformats.org/officeDocument/2006/relationships/hyperlink" Target="http://school-collection.edu" TargetMode="External"/><Relationship Id="rId98" Type="http://schemas.openxmlformats.org/officeDocument/2006/relationships/hyperlink" Target="http://school-collection.edu" TargetMode="External"/><Relationship Id="rId121" Type="http://schemas.openxmlformats.org/officeDocument/2006/relationships/hyperlink" Target="http://school-collection.edu" TargetMode="External"/><Relationship Id="rId3" Type="http://schemas.openxmlformats.org/officeDocument/2006/relationships/styles" Target="styles.xml"/><Relationship Id="rId12" Type="http://schemas.openxmlformats.org/officeDocument/2006/relationships/hyperlink" Target="http://school-collection.edu" TargetMode="External"/><Relationship Id="rId17" Type="http://schemas.openxmlformats.org/officeDocument/2006/relationships/hyperlink" Target="http://school-collection.edu" TargetMode="External"/><Relationship Id="rId25" Type="http://schemas.openxmlformats.org/officeDocument/2006/relationships/hyperlink" Target="http://school-collection.edu" TargetMode="External"/><Relationship Id="rId33" Type="http://schemas.openxmlformats.org/officeDocument/2006/relationships/hyperlink" Target="http://school-collection.edu" TargetMode="External"/><Relationship Id="rId38" Type="http://schemas.openxmlformats.org/officeDocument/2006/relationships/hyperlink" Target="http://school-collection.edu.ru/" TargetMode="External"/><Relationship Id="rId46" Type="http://schemas.openxmlformats.org/officeDocument/2006/relationships/hyperlink" Target="http://school-collection.edu.ru/" TargetMode="External"/><Relationship Id="rId59" Type="http://schemas.openxmlformats.org/officeDocument/2006/relationships/hyperlink" Target="http://school-collection.edu" TargetMode="External"/><Relationship Id="rId67" Type="http://schemas.openxmlformats.org/officeDocument/2006/relationships/hyperlink" Target="http://school-collection.edu" TargetMode="External"/><Relationship Id="rId103" Type="http://schemas.openxmlformats.org/officeDocument/2006/relationships/hyperlink" Target="http://school-collection.edu" TargetMode="External"/><Relationship Id="rId108" Type="http://schemas.openxmlformats.org/officeDocument/2006/relationships/hyperlink" Target="http://school-collection.edu" TargetMode="External"/><Relationship Id="rId116" Type="http://schemas.openxmlformats.org/officeDocument/2006/relationships/hyperlink" Target="http://school-collection.edu" TargetMode="External"/><Relationship Id="rId124" Type="http://schemas.openxmlformats.org/officeDocument/2006/relationships/hyperlink" Target="http://school-collection.edu" TargetMode="External"/><Relationship Id="rId129" Type="http://schemas.openxmlformats.org/officeDocument/2006/relationships/hyperlink" Target="http://school-collection.edu" TargetMode="External"/><Relationship Id="rId20" Type="http://schemas.openxmlformats.org/officeDocument/2006/relationships/hyperlink" Target="http://school-collection.edu" TargetMode="External"/><Relationship Id="rId41" Type="http://schemas.openxmlformats.org/officeDocument/2006/relationships/hyperlink" Target="http://school-collection.edu.ru/" TargetMode="External"/><Relationship Id="rId54" Type="http://schemas.openxmlformats.org/officeDocument/2006/relationships/hyperlink" Target="http://school-collection.edu" TargetMode="External"/><Relationship Id="rId62" Type="http://schemas.openxmlformats.org/officeDocument/2006/relationships/hyperlink" Target="http://school-collection.edu" TargetMode="External"/><Relationship Id="rId70" Type="http://schemas.openxmlformats.org/officeDocument/2006/relationships/hyperlink" Target="http://school-collection.edu" TargetMode="External"/><Relationship Id="rId75" Type="http://schemas.openxmlformats.org/officeDocument/2006/relationships/hyperlink" Target="http://school-collection.edu" TargetMode="External"/><Relationship Id="rId83" Type="http://schemas.openxmlformats.org/officeDocument/2006/relationships/hyperlink" Target="http://school-collection.edu" TargetMode="External"/><Relationship Id="rId88" Type="http://schemas.openxmlformats.org/officeDocument/2006/relationships/hyperlink" Target="http://school-collection.edu" TargetMode="External"/><Relationship Id="rId91" Type="http://schemas.openxmlformats.org/officeDocument/2006/relationships/hyperlink" Target="http://school-collection.edu" TargetMode="External"/><Relationship Id="rId96" Type="http://schemas.openxmlformats.org/officeDocument/2006/relationships/hyperlink" Target="http://school-collection.edu" TargetMode="External"/><Relationship Id="rId111" Type="http://schemas.openxmlformats.org/officeDocument/2006/relationships/hyperlink" Target="http://school-collection.edu" TargetMode="External"/><Relationship Id="rId13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school-collection.edu" TargetMode="External"/><Relationship Id="rId15" Type="http://schemas.openxmlformats.org/officeDocument/2006/relationships/hyperlink" Target="http://school-collection.edu" TargetMode="External"/><Relationship Id="rId23" Type="http://schemas.openxmlformats.org/officeDocument/2006/relationships/hyperlink" Target="http://school-collection.edu" TargetMode="External"/><Relationship Id="rId28" Type="http://schemas.openxmlformats.org/officeDocument/2006/relationships/hyperlink" Target="http://school-collection.edu" TargetMode="External"/><Relationship Id="rId36" Type="http://schemas.openxmlformats.org/officeDocument/2006/relationships/hyperlink" Target="http://school-collection.edu" TargetMode="External"/><Relationship Id="rId49" Type="http://schemas.openxmlformats.org/officeDocument/2006/relationships/hyperlink" Target="http://school-collection.edu" TargetMode="External"/><Relationship Id="rId57" Type="http://schemas.openxmlformats.org/officeDocument/2006/relationships/hyperlink" Target="http://school-collection.edu" TargetMode="External"/><Relationship Id="rId106" Type="http://schemas.openxmlformats.org/officeDocument/2006/relationships/hyperlink" Target="http://school-collection.edu" TargetMode="External"/><Relationship Id="rId114" Type="http://schemas.openxmlformats.org/officeDocument/2006/relationships/hyperlink" Target="http://school-collection.edu" TargetMode="External"/><Relationship Id="rId119" Type="http://schemas.openxmlformats.org/officeDocument/2006/relationships/hyperlink" Target="http://school-collection.edu" TargetMode="External"/><Relationship Id="rId127" Type="http://schemas.openxmlformats.org/officeDocument/2006/relationships/hyperlink" Target="http://school-collection.edu" TargetMode="External"/><Relationship Id="rId10" Type="http://schemas.openxmlformats.org/officeDocument/2006/relationships/hyperlink" Target="http://school-collection.edu" TargetMode="External"/><Relationship Id="rId31" Type="http://schemas.openxmlformats.org/officeDocument/2006/relationships/hyperlink" Target="http://school-collection.edu" TargetMode="External"/><Relationship Id="rId44" Type="http://schemas.openxmlformats.org/officeDocument/2006/relationships/hyperlink" Target="http://school-collection.edu.ru/" TargetMode="External"/><Relationship Id="rId52" Type="http://schemas.openxmlformats.org/officeDocument/2006/relationships/hyperlink" Target="http://school-collection.edu" TargetMode="External"/><Relationship Id="rId60" Type="http://schemas.openxmlformats.org/officeDocument/2006/relationships/hyperlink" Target="http://school-collection.edu" TargetMode="External"/><Relationship Id="rId65" Type="http://schemas.openxmlformats.org/officeDocument/2006/relationships/hyperlink" Target="http://school-collection.edu" TargetMode="External"/><Relationship Id="rId73" Type="http://schemas.openxmlformats.org/officeDocument/2006/relationships/hyperlink" Target="http://school-collection.edu" TargetMode="External"/><Relationship Id="rId78" Type="http://schemas.openxmlformats.org/officeDocument/2006/relationships/hyperlink" Target="http://school-collection.edu" TargetMode="External"/><Relationship Id="rId81" Type="http://schemas.openxmlformats.org/officeDocument/2006/relationships/hyperlink" Target="http://school-collection.edu" TargetMode="External"/><Relationship Id="rId86" Type="http://schemas.openxmlformats.org/officeDocument/2006/relationships/hyperlink" Target="http://school-collection.edu" TargetMode="External"/><Relationship Id="rId94" Type="http://schemas.openxmlformats.org/officeDocument/2006/relationships/hyperlink" Target="http://school-collection.edu" TargetMode="External"/><Relationship Id="rId99" Type="http://schemas.openxmlformats.org/officeDocument/2006/relationships/hyperlink" Target="http://school-collection.edu" TargetMode="External"/><Relationship Id="rId101" Type="http://schemas.openxmlformats.org/officeDocument/2006/relationships/hyperlink" Target="http://school-collection.edu" TargetMode="External"/><Relationship Id="rId122" Type="http://schemas.openxmlformats.org/officeDocument/2006/relationships/hyperlink" Target="http://school-collection.edu" TargetMode="External"/><Relationship Id="rId130" Type="http://schemas.openxmlformats.org/officeDocument/2006/relationships/hyperlink" Target="http://school-collection.ed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" TargetMode="External"/><Relationship Id="rId13" Type="http://schemas.openxmlformats.org/officeDocument/2006/relationships/hyperlink" Target="http://school-collection.edu" TargetMode="External"/><Relationship Id="rId18" Type="http://schemas.openxmlformats.org/officeDocument/2006/relationships/hyperlink" Target="http://school-collection.edu" TargetMode="External"/><Relationship Id="rId39" Type="http://schemas.openxmlformats.org/officeDocument/2006/relationships/hyperlink" Target="http://school-collection.edu.ru/" TargetMode="External"/><Relationship Id="rId109" Type="http://schemas.openxmlformats.org/officeDocument/2006/relationships/hyperlink" Target="http://school-collection.edu" TargetMode="External"/><Relationship Id="rId34" Type="http://schemas.openxmlformats.org/officeDocument/2006/relationships/hyperlink" Target="http://school-collection.edu" TargetMode="External"/><Relationship Id="rId50" Type="http://schemas.openxmlformats.org/officeDocument/2006/relationships/hyperlink" Target="http://school-collection.edu" TargetMode="External"/><Relationship Id="rId55" Type="http://schemas.openxmlformats.org/officeDocument/2006/relationships/hyperlink" Target="http://school-collection.edu" TargetMode="External"/><Relationship Id="rId76" Type="http://schemas.openxmlformats.org/officeDocument/2006/relationships/hyperlink" Target="http://school-collection.edu" TargetMode="External"/><Relationship Id="rId97" Type="http://schemas.openxmlformats.org/officeDocument/2006/relationships/hyperlink" Target="http://school-collection.edu" TargetMode="External"/><Relationship Id="rId104" Type="http://schemas.openxmlformats.org/officeDocument/2006/relationships/hyperlink" Target="http://school-collection.edu" TargetMode="External"/><Relationship Id="rId120" Type="http://schemas.openxmlformats.org/officeDocument/2006/relationships/hyperlink" Target="http://school-collection.edu" TargetMode="External"/><Relationship Id="rId125" Type="http://schemas.openxmlformats.org/officeDocument/2006/relationships/hyperlink" Target="http://school-collection.edu" TargetMode="External"/><Relationship Id="rId7" Type="http://schemas.openxmlformats.org/officeDocument/2006/relationships/hyperlink" Target="http://school-collection.edu" TargetMode="External"/><Relationship Id="rId71" Type="http://schemas.openxmlformats.org/officeDocument/2006/relationships/hyperlink" Target="http://school-collection.edu" TargetMode="External"/><Relationship Id="rId92" Type="http://schemas.openxmlformats.org/officeDocument/2006/relationships/hyperlink" Target="http://school-collection.ed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school-collection.edu" TargetMode="External"/><Relationship Id="rId24" Type="http://schemas.openxmlformats.org/officeDocument/2006/relationships/hyperlink" Target="http://school-collection.edu" TargetMode="External"/><Relationship Id="rId40" Type="http://schemas.openxmlformats.org/officeDocument/2006/relationships/hyperlink" Target="http://school-collection.edu.ru/" TargetMode="External"/><Relationship Id="rId45" Type="http://schemas.openxmlformats.org/officeDocument/2006/relationships/hyperlink" Target="http://school-collection.edu.ru/" TargetMode="External"/><Relationship Id="rId66" Type="http://schemas.openxmlformats.org/officeDocument/2006/relationships/hyperlink" Target="http://school-collection.edu" TargetMode="External"/><Relationship Id="rId87" Type="http://schemas.openxmlformats.org/officeDocument/2006/relationships/hyperlink" Target="http://school-collection.edu" TargetMode="External"/><Relationship Id="rId110" Type="http://schemas.openxmlformats.org/officeDocument/2006/relationships/hyperlink" Target="http://school-collection.edu" TargetMode="External"/><Relationship Id="rId115" Type="http://schemas.openxmlformats.org/officeDocument/2006/relationships/hyperlink" Target="http://school-collection.edu" TargetMode="External"/><Relationship Id="rId131" Type="http://schemas.openxmlformats.org/officeDocument/2006/relationships/fontTable" Target="fontTable.xml"/><Relationship Id="rId61" Type="http://schemas.openxmlformats.org/officeDocument/2006/relationships/hyperlink" Target="http://school-collection.edu" TargetMode="External"/><Relationship Id="rId82" Type="http://schemas.openxmlformats.org/officeDocument/2006/relationships/hyperlink" Target="http://school-collection.edu" TargetMode="External"/><Relationship Id="rId19" Type="http://schemas.openxmlformats.org/officeDocument/2006/relationships/hyperlink" Target="http://school-collection.ed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4F9B8-7E45-4F16-B192-E15D9462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25971</Words>
  <Characters>148037</Characters>
  <Application>Microsoft Office Word</Application>
  <DocSecurity>0</DocSecurity>
  <Lines>1233</Lines>
  <Paragraphs>347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user</cp:lastModifiedBy>
  <cp:revision>5</cp:revision>
  <dcterms:created xsi:type="dcterms:W3CDTF">2022-09-15T06:44:00Z</dcterms:created>
  <dcterms:modified xsi:type="dcterms:W3CDTF">2022-09-15T08:35:00Z</dcterms:modified>
</cp:coreProperties>
</file>